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160" w:rsidRDefault="00087160" w:rsidP="00087160">
      <w:pPr>
        <w:pStyle w:val="a5"/>
        <w:spacing w:before="11"/>
        <w:rPr>
          <w:rFonts w:ascii="Times New Roman" w:hAnsi="Times New Roman" w:cs="Times New Roman"/>
          <w:b/>
          <w:sz w:val="3"/>
        </w:rPr>
      </w:pPr>
    </w:p>
    <w:p w:rsidR="00087160" w:rsidRPr="00087160" w:rsidRDefault="00087160" w:rsidP="00087160">
      <w:pPr>
        <w:pStyle w:val="a5"/>
        <w:spacing w:line="20" w:lineRule="exact"/>
        <w:ind w:left="103"/>
        <w:rPr>
          <w:rFonts w:ascii="Times New Roman" w:hAnsi="Times New Roman" w:cs="Times New Roman"/>
          <w:b/>
          <w:color w:val="FF0000"/>
          <w:sz w:val="2"/>
        </w:rPr>
      </w:pPr>
      <w:r w:rsidRPr="00087160">
        <w:rPr>
          <w:rFonts w:ascii="Times New Roman" w:hAnsi="Times New Roman" w:cs="Times New Roman"/>
          <w:b/>
          <w:noProof/>
          <w:color w:val="FF0000"/>
          <w:sz w:val="2"/>
        </w:rPr>
        <mc:AlternateContent>
          <mc:Choice Requires="wpg">
            <w:drawing>
              <wp:inline distT="0" distB="0" distL="114300" distR="114300" wp14:anchorId="4E95CF83" wp14:editId="6446A669">
                <wp:extent cx="6226810" cy="9525"/>
                <wp:effectExtent l="0" t="0" r="0" b="0"/>
                <wp:docPr id="22" name="组合 22"/>
                <wp:cNvGraphicFramePr/>
                <a:graphic xmlns:a="http://schemas.openxmlformats.org/drawingml/2006/main">
                  <a:graphicData uri="http://schemas.microsoft.com/office/word/2010/wordprocessingGroup">
                    <wpg:wgp>
                      <wpg:cNvGrpSpPr/>
                      <wpg:grpSpPr>
                        <a:xfrm>
                          <a:off x="0" y="0"/>
                          <a:ext cx="6226810" cy="9525"/>
                          <a:chOff x="0" y="0"/>
                          <a:chExt cx="9806" cy="15"/>
                        </a:xfrm>
                      </wpg:grpSpPr>
                      <wps:wsp>
                        <wps:cNvPr id="20" name="直接连接符 20"/>
                        <wps:cNvCnPr/>
                        <wps:spPr>
                          <a:xfrm>
                            <a:off x="0" y="7"/>
                            <a:ext cx="9806" cy="0"/>
                          </a:xfrm>
                          <a:prstGeom prst="line">
                            <a:avLst/>
                          </a:prstGeom>
                          <a:ln w="9144">
                            <a:solidFill>
                              <a:srgbClr val="000000"/>
                            </a:solidFill>
                            <a:headEnd/>
                            <a:tailEnd/>
                          </a:ln>
                        </wps:spPr>
                        <wps:bodyPr/>
                      </wps:wsp>
                    </wpg:wgp>
                  </a:graphicData>
                </a:graphic>
              </wp:inline>
            </w:drawing>
          </mc:Choice>
          <mc:Fallback>
            <w:pict>
              <v:group id="组合 22" o:spid="_x0000_s1026" style="width:490.3pt;height:.75pt;mso-position-horizontal-relative:char;mso-position-vertical-relative:line" coordsize="980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">
                <v:line id="直接连接符 20" o:spid="_x0000_s1027" style="position:absolute;visibility:visible;mso-wrap-style:square" from="0,7" to="98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0kcEAAADbAAAADwAAAGRycy9kb3ducmV2LnhtbERPy2rCQBTdC/2H4Rbc1UkVH6SOIgVB&#10;XNX43t1mbpPQzJ0hM5r0751FweXhvOfLztTiTo2vLCt4HyQgiHOrKy4UHPbrtxkIH5A11pZJwR95&#10;WC5eenNMtW15R/csFCKGsE9RQRmCS6X0eUkG/cA64sj92MZgiLAppG6wjeGmlsMkmUiDFceGEh19&#10;lpT/Zjej4PtC7XF3Wo3P03F2OH6N3Om6dUr1X7vVB4hAXXiK/90brWAY18c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dzSRwQAAANsAAAAPAAAAAAAAAAAAAAAA&#10;AKECAABkcnMvZG93bnJldi54bWxQSwUGAAAAAAQABAD5AAAAjwMAAAAA&#10;" strokeweight=".72pt"/>
                <w10:anchorlock/>
              </v:group>
            </w:pict>
          </mc:Fallback>
        </mc:AlternateContent>
      </w:r>
    </w:p>
    <w:p w:rsidR="00087160" w:rsidRPr="00087160" w:rsidRDefault="00087160" w:rsidP="00087160">
      <w:pPr>
        <w:ind w:left="1378" w:right="1916"/>
        <w:jc w:val="center"/>
        <w:rPr>
          <w:rFonts w:ascii="Times New Roman" w:hAnsi="Times New Roman" w:cs="Times New Roman"/>
          <w:b/>
          <w:color w:val="FF0000"/>
          <w:sz w:val="32"/>
        </w:rPr>
      </w:pPr>
      <w:bookmarkStart w:id="0" w:name="_GoBack"/>
      <w:r w:rsidRPr="00087160">
        <w:rPr>
          <w:rFonts w:ascii="Times New Roman" w:hAnsi="Times New Roman" w:cs="Times New Roman"/>
          <w:b/>
          <w:color w:val="FF0000"/>
          <w:sz w:val="32"/>
        </w:rPr>
        <w:t>福建省厦门市</w:t>
      </w:r>
      <w:r w:rsidRPr="00087160">
        <w:rPr>
          <w:rFonts w:ascii="Times New Roman" w:hAnsi="Times New Roman" w:cs="Times New Roman"/>
          <w:b/>
          <w:color w:val="FF0000"/>
          <w:sz w:val="32"/>
        </w:rPr>
        <w:t>2020-2021</w:t>
      </w:r>
      <w:r>
        <w:rPr>
          <w:rFonts w:ascii="Times New Roman" w:hAnsi="Times New Roman" w:cs="Times New Roman" w:hint="eastAsia"/>
          <w:b/>
          <w:color w:val="FF0000"/>
          <w:sz w:val="32"/>
        </w:rPr>
        <w:t>学</w:t>
      </w:r>
      <w:r w:rsidRPr="00087160">
        <w:rPr>
          <w:rFonts w:ascii="Times New Roman" w:hAnsi="Times New Roman" w:cs="Times New Roman"/>
          <w:b/>
          <w:color w:val="FF0000"/>
          <w:sz w:val="32"/>
        </w:rPr>
        <w:t>年</w:t>
      </w:r>
      <w:r>
        <w:rPr>
          <w:rFonts w:ascii="Times New Roman" w:hAnsi="Times New Roman" w:cs="Times New Roman" w:hint="eastAsia"/>
          <w:b/>
          <w:color w:val="FF0000"/>
          <w:sz w:val="32"/>
        </w:rPr>
        <w:t>九年级</w:t>
      </w:r>
      <w:r w:rsidRPr="00087160">
        <w:rPr>
          <w:rFonts w:ascii="Times New Roman" w:hAnsi="Times New Roman" w:cs="Times New Roman"/>
          <w:b/>
          <w:color w:val="FF0000"/>
          <w:sz w:val="32"/>
        </w:rPr>
        <w:t>上质检物理试卷</w:t>
      </w:r>
      <w:r w:rsidRPr="00087160">
        <w:rPr>
          <w:rFonts w:ascii="Times New Roman" w:hAnsi="Times New Roman" w:cs="Times New Roman"/>
          <w:b/>
          <w:color w:val="FF0000"/>
          <w:w w:val="98"/>
          <w:sz w:val="32"/>
        </w:rPr>
        <w:t xml:space="preserve"> </w:t>
      </w:r>
    </w:p>
    <w:bookmarkEnd w:id="0"/>
    <w:p w:rsidR="00087160" w:rsidRDefault="00087160" w:rsidP="00087160">
      <w:pPr>
        <w:numPr>
          <w:ilvl w:val="0"/>
          <w:numId w:val="10"/>
        </w:numPr>
        <w:autoSpaceDE w:val="0"/>
        <w:autoSpaceDN w:val="0"/>
        <w:spacing w:before="161" w:after="0" w:line="290" w:lineRule="auto"/>
        <w:ind w:left="140" w:right="2463"/>
        <w:jc w:val="left"/>
        <w:rPr>
          <w:rFonts w:ascii="Times New Roman" w:hAnsi="Times New Roman" w:cs="Times New Roman"/>
          <w:b/>
        </w:rPr>
      </w:pPr>
      <w:r>
        <w:rPr>
          <w:rFonts w:ascii="Times New Roman" w:hAnsi="Times New Roman" w:cs="Times New Roman"/>
          <w:b/>
        </w:rPr>
        <w:t>选择题（</w:t>
      </w:r>
      <w:r>
        <w:rPr>
          <w:rFonts w:ascii="Times New Roman" w:hAnsi="Times New Roman" w:cs="Times New Roman"/>
          <w:b/>
          <w:spacing w:val="-14"/>
        </w:rPr>
        <w:t>本大题</w:t>
      </w:r>
      <w:r>
        <w:rPr>
          <w:rFonts w:ascii="Times New Roman" w:hAnsi="Times New Roman" w:cs="Times New Roman"/>
          <w:b/>
          <w:spacing w:val="-14"/>
        </w:rPr>
        <w:t xml:space="preserve"> </w:t>
      </w:r>
      <w:r>
        <w:rPr>
          <w:rFonts w:ascii="Times New Roman" w:hAnsi="Times New Roman" w:cs="Times New Roman"/>
          <w:b/>
        </w:rPr>
        <w:t>16</w:t>
      </w:r>
      <w:r>
        <w:rPr>
          <w:rFonts w:ascii="Times New Roman" w:hAnsi="Times New Roman" w:cs="Times New Roman"/>
          <w:b/>
          <w:spacing w:val="-15"/>
        </w:rPr>
        <w:t xml:space="preserve"> </w:t>
      </w:r>
      <w:r>
        <w:rPr>
          <w:rFonts w:ascii="Times New Roman" w:hAnsi="Times New Roman" w:cs="Times New Roman"/>
          <w:b/>
          <w:spacing w:val="-15"/>
        </w:rPr>
        <w:t>小题，每小题</w:t>
      </w:r>
      <w:r>
        <w:rPr>
          <w:rFonts w:ascii="Times New Roman" w:hAnsi="Times New Roman" w:cs="Times New Roman"/>
          <w:b/>
          <w:spacing w:val="-15"/>
        </w:rPr>
        <w:t xml:space="preserve"> </w:t>
      </w:r>
      <w:r>
        <w:rPr>
          <w:rFonts w:ascii="Times New Roman" w:hAnsi="Times New Roman" w:cs="Times New Roman"/>
          <w:b/>
        </w:rPr>
        <w:t>2</w:t>
      </w:r>
      <w:r>
        <w:rPr>
          <w:rFonts w:ascii="Times New Roman" w:hAnsi="Times New Roman" w:cs="Times New Roman"/>
          <w:b/>
          <w:spacing w:val="-22"/>
        </w:rPr>
        <w:t xml:space="preserve"> </w:t>
      </w:r>
      <w:r>
        <w:rPr>
          <w:rFonts w:ascii="Times New Roman" w:hAnsi="Times New Roman" w:cs="Times New Roman"/>
          <w:b/>
          <w:spacing w:val="-22"/>
        </w:rPr>
        <w:t>分，共</w:t>
      </w:r>
      <w:r>
        <w:rPr>
          <w:rFonts w:ascii="Times New Roman" w:hAnsi="Times New Roman" w:cs="Times New Roman"/>
          <w:b/>
          <w:spacing w:val="-22"/>
        </w:rPr>
        <w:t xml:space="preserve"> </w:t>
      </w:r>
      <w:r>
        <w:rPr>
          <w:rFonts w:ascii="Times New Roman" w:hAnsi="Times New Roman" w:cs="Times New Roman"/>
          <w:b/>
        </w:rPr>
        <w:t>32</w:t>
      </w:r>
      <w:r>
        <w:rPr>
          <w:rFonts w:ascii="Times New Roman" w:hAnsi="Times New Roman" w:cs="Times New Roman"/>
          <w:b/>
          <w:spacing w:val="-8"/>
        </w:rPr>
        <w:t xml:space="preserve"> </w:t>
      </w:r>
      <w:r>
        <w:rPr>
          <w:rFonts w:ascii="Times New Roman" w:hAnsi="Times New Roman" w:cs="Times New Roman"/>
          <w:b/>
          <w:spacing w:val="-8"/>
        </w:rPr>
        <w:t>分，每小题只有一个选项符合题意</w:t>
      </w:r>
      <w:r>
        <w:rPr>
          <w:rFonts w:ascii="Times New Roman" w:hAnsi="Times New Roman" w:cs="Times New Roman"/>
          <w:b/>
        </w:rPr>
        <w:t>）</w:t>
      </w:r>
    </w:p>
    <w:p w:rsidR="00087160" w:rsidRDefault="00087160" w:rsidP="00087160">
      <w:pPr>
        <w:spacing w:before="161" w:line="290" w:lineRule="auto"/>
        <w:ind w:left="140" w:right="2463"/>
        <w:rPr>
          <w:rFonts w:ascii="Times New Roman" w:hAnsi="Times New Roman" w:cs="Times New Roman"/>
        </w:rPr>
      </w:pPr>
      <w:r>
        <w:rPr>
          <w:rFonts w:ascii="Times New Roman" w:hAnsi="Times New Roman" w:cs="Times New Roman"/>
        </w:rPr>
        <w:t>1.</w:t>
      </w:r>
      <w:r>
        <w:rPr>
          <w:rFonts w:ascii="Times New Roman" w:hAnsi="Times New Roman" w:cs="Times New Roman"/>
          <w:spacing w:val="-3"/>
        </w:rPr>
        <w:t xml:space="preserve"> </w:t>
      </w:r>
      <w:r>
        <w:rPr>
          <w:rFonts w:ascii="Times New Roman" w:hAnsi="Times New Roman" w:cs="Times New Roman"/>
          <w:spacing w:val="-3"/>
        </w:rPr>
        <w:t>改良蒸汽机，并且其名字被作为功率单位的科学家是</w:t>
      </w:r>
      <w:r>
        <w:rPr>
          <w:rFonts w:ascii="Times New Roman" w:hAnsi="Times New Roman" w:cs="Times New Roman"/>
        </w:rPr>
        <w:t xml:space="preserve"> </w:t>
      </w:r>
    </w:p>
    <w:p w:rsidR="00087160" w:rsidRDefault="00087160" w:rsidP="00087160">
      <w:pPr>
        <w:pStyle w:val="a6"/>
        <w:numPr>
          <w:ilvl w:val="0"/>
          <w:numId w:val="11"/>
        </w:numPr>
        <w:tabs>
          <w:tab w:val="left" w:pos="353"/>
          <w:tab w:val="left" w:pos="2300"/>
          <w:tab w:val="left" w:pos="4460"/>
          <w:tab w:val="left" w:pos="6621"/>
        </w:tabs>
        <w:spacing w:before="2" w:after="0" w:line="240" w:lineRule="auto"/>
        <w:ind w:right="0"/>
        <w:rPr>
          <w:rFonts w:ascii="Times New Roman" w:hAnsi="Times New Roman" w:cs="Times New Roman"/>
          <w:sz w:val="21"/>
        </w:rPr>
      </w:pPr>
      <w:proofErr w:type="spellStart"/>
      <w:r>
        <w:rPr>
          <w:rFonts w:ascii="Times New Roman" w:hAnsi="Times New Roman" w:cs="Times New Roman"/>
          <w:spacing w:val="-3"/>
          <w:sz w:val="21"/>
        </w:rPr>
        <w:t>安培</w:t>
      </w:r>
      <w:proofErr w:type="spellEnd"/>
      <w:r>
        <w:rPr>
          <w:rFonts w:ascii="Times New Roman" w:hAnsi="Times New Roman" w:cs="Times New Roman"/>
          <w:spacing w:val="-3"/>
          <w:sz w:val="21"/>
        </w:rPr>
        <w:tab/>
      </w:r>
      <w:proofErr w:type="spellStart"/>
      <w:r>
        <w:rPr>
          <w:rFonts w:ascii="Times New Roman" w:hAnsi="Times New Roman" w:cs="Times New Roman"/>
          <w:sz w:val="21"/>
        </w:rPr>
        <w:t>B</w:t>
      </w:r>
      <w:r>
        <w:rPr>
          <w:rFonts w:ascii="Times New Roman" w:hAnsi="Times New Roman" w:cs="Times New Roman"/>
          <w:sz w:val="21"/>
        </w:rPr>
        <w:t>．</w:t>
      </w:r>
      <w:r>
        <w:rPr>
          <w:rFonts w:ascii="Times New Roman" w:hAnsi="Times New Roman" w:cs="Times New Roman"/>
          <w:spacing w:val="-3"/>
          <w:sz w:val="21"/>
        </w:rPr>
        <w:t>欧</w:t>
      </w:r>
      <w:r>
        <w:rPr>
          <w:rFonts w:ascii="Times New Roman" w:hAnsi="Times New Roman" w:cs="Times New Roman"/>
          <w:sz w:val="21"/>
        </w:rPr>
        <w:t>姆</w:t>
      </w:r>
      <w:proofErr w:type="spellEnd"/>
      <w:r>
        <w:rPr>
          <w:rFonts w:ascii="Times New Roman" w:hAnsi="Times New Roman" w:cs="Times New Roman"/>
          <w:sz w:val="21"/>
        </w:rPr>
        <w:tab/>
      </w:r>
      <w:proofErr w:type="spellStart"/>
      <w:r>
        <w:rPr>
          <w:rFonts w:ascii="Times New Roman" w:hAnsi="Times New Roman" w:cs="Times New Roman"/>
          <w:sz w:val="21"/>
        </w:rPr>
        <w:t>C</w:t>
      </w:r>
      <w:r>
        <w:rPr>
          <w:rFonts w:ascii="Times New Roman" w:hAnsi="Times New Roman" w:cs="Times New Roman"/>
          <w:sz w:val="21"/>
        </w:rPr>
        <w:t>．</w:t>
      </w:r>
      <w:r>
        <w:rPr>
          <w:rFonts w:ascii="Times New Roman" w:hAnsi="Times New Roman" w:cs="Times New Roman"/>
          <w:spacing w:val="-3"/>
          <w:sz w:val="21"/>
        </w:rPr>
        <w:t>瓦特</w:t>
      </w:r>
      <w:proofErr w:type="spellEnd"/>
      <w:r>
        <w:rPr>
          <w:rFonts w:ascii="Times New Roman" w:hAnsi="Times New Roman" w:cs="Times New Roman"/>
          <w:spacing w:val="-3"/>
          <w:sz w:val="21"/>
        </w:rPr>
        <w:tab/>
      </w:r>
      <w:proofErr w:type="spellStart"/>
      <w:r>
        <w:rPr>
          <w:rFonts w:ascii="Times New Roman" w:hAnsi="Times New Roman" w:cs="Times New Roman"/>
          <w:sz w:val="21"/>
        </w:rPr>
        <w:t>D</w:t>
      </w:r>
      <w:r>
        <w:rPr>
          <w:rFonts w:ascii="Times New Roman" w:hAnsi="Times New Roman" w:cs="Times New Roman"/>
          <w:sz w:val="21"/>
        </w:rPr>
        <w:t>．</w:t>
      </w:r>
      <w:r>
        <w:rPr>
          <w:rFonts w:ascii="Times New Roman" w:hAnsi="Times New Roman" w:cs="Times New Roman"/>
          <w:spacing w:val="-3"/>
          <w:sz w:val="21"/>
        </w:rPr>
        <w:t>焦耳</w:t>
      </w:r>
      <w:proofErr w:type="spellEnd"/>
      <w:r>
        <w:rPr>
          <w:rFonts w:ascii="Times New Roman" w:hAnsi="Times New Roman" w:cs="Times New Roman"/>
          <w:sz w:val="21"/>
        </w:rPr>
        <w:t xml:space="preserve"> </w:t>
      </w:r>
    </w:p>
    <w:p w:rsidR="00087160" w:rsidRDefault="00087160" w:rsidP="00087160">
      <w:pPr>
        <w:pStyle w:val="a6"/>
        <w:numPr>
          <w:ilvl w:val="0"/>
          <w:numId w:val="12"/>
        </w:numPr>
        <w:tabs>
          <w:tab w:val="left" w:pos="353"/>
        </w:tabs>
        <w:spacing w:before="58" w:after="0" w:line="290" w:lineRule="auto"/>
        <w:ind w:right="2388" w:firstLine="0"/>
        <w:rPr>
          <w:rFonts w:ascii="Times New Roman" w:hAnsi="Times New Roman" w:cs="Times New Roman"/>
          <w:sz w:val="21"/>
          <w:lang w:eastAsia="zh-CN"/>
        </w:rPr>
      </w:pPr>
      <w:r>
        <w:rPr>
          <w:rFonts w:ascii="Times New Roman" w:hAnsi="Times New Roman" w:cs="Times New Roman"/>
          <w:spacing w:val="-3"/>
          <w:sz w:val="21"/>
          <w:lang w:eastAsia="zh-CN"/>
        </w:rPr>
        <w:t>“</w:t>
      </w:r>
      <w:r>
        <w:rPr>
          <w:rFonts w:ascii="Times New Roman" w:hAnsi="Times New Roman" w:cs="Times New Roman"/>
          <w:spacing w:val="-3"/>
          <w:sz w:val="21"/>
          <w:lang w:eastAsia="zh-CN"/>
        </w:rPr>
        <w:t>二十四节气</w:t>
      </w:r>
      <w:r>
        <w:rPr>
          <w:rFonts w:ascii="Times New Roman" w:hAnsi="Times New Roman" w:cs="Times New Roman"/>
          <w:spacing w:val="-3"/>
          <w:sz w:val="21"/>
          <w:lang w:eastAsia="zh-CN"/>
        </w:rPr>
        <w:t>”</w:t>
      </w:r>
      <w:r>
        <w:rPr>
          <w:rFonts w:ascii="Times New Roman" w:hAnsi="Times New Roman" w:cs="Times New Roman"/>
          <w:spacing w:val="-3"/>
          <w:sz w:val="21"/>
          <w:lang w:eastAsia="zh-CN"/>
        </w:rPr>
        <w:t>是中华民族智慧的结晶，对下列节气谚语中的物态变化分析正确的是</w:t>
      </w:r>
      <w:r>
        <w:rPr>
          <w:rFonts w:ascii="Times New Roman" w:hAnsi="Times New Roman" w:cs="Times New Roman"/>
          <w:spacing w:val="-3"/>
          <w:sz w:val="21"/>
          <w:lang w:eastAsia="zh-CN"/>
        </w:rPr>
        <w:t xml:space="preserve"> </w:t>
      </w:r>
      <w:r>
        <w:rPr>
          <w:rFonts w:ascii="Times New Roman" w:hAnsi="Times New Roman" w:cs="Times New Roman"/>
          <w:sz w:val="21"/>
          <w:lang w:eastAsia="zh-CN"/>
        </w:rPr>
        <w:t>A.</w:t>
      </w:r>
      <w:r>
        <w:rPr>
          <w:rFonts w:ascii="Times New Roman" w:hAnsi="Times New Roman" w:cs="Times New Roman"/>
          <w:spacing w:val="-3"/>
          <w:sz w:val="21"/>
          <w:lang w:eastAsia="zh-CN"/>
        </w:rPr>
        <w:t xml:space="preserve"> “</w:t>
      </w:r>
      <w:r>
        <w:rPr>
          <w:rFonts w:ascii="Times New Roman" w:hAnsi="Times New Roman" w:cs="Times New Roman"/>
          <w:spacing w:val="-3"/>
          <w:sz w:val="21"/>
          <w:lang w:eastAsia="zh-CN"/>
        </w:rPr>
        <w:t>惊蛰云不停，寒到五月中</w:t>
      </w:r>
      <w:r>
        <w:rPr>
          <w:rFonts w:ascii="Times New Roman" w:hAnsi="Times New Roman" w:cs="Times New Roman"/>
          <w:spacing w:val="-3"/>
          <w:sz w:val="21"/>
          <w:lang w:eastAsia="zh-CN"/>
        </w:rPr>
        <w:t>”</w:t>
      </w:r>
      <w:r>
        <w:rPr>
          <w:rFonts w:ascii="Times New Roman" w:hAnsi="Times New Roman" w:cs="Times New Roman"/>
          <w:spacing w:val="-3"/>
          <w:sz w:val="21"/>
          <w:lang w:eastAsia="zh-CN"/>
        </w:rPr>
        <w:t>，云的形成是升华现象</w:t>
      </w:r>
      <w:r>
        <w:rPr>
          <w:rFonts w:ascii="Times New Roman" w:hAnsi="Times New Roman" w:cs="Times New Roman"/>
          <w:sz w:val="21"/>
          <w:lang w:eastAsia="zh-CN"/>
        </w:rPr>
        <w:t xml:space="preserve"> </w:t>
      </w:r>
    </w:p>
    <w:p w:rsidR="00087160" w:rsidRDefault="00087160" w:rsidP="00087160">
      <w:pPr>
        <w:pStyle w:val="a6"/>
        <w:numPr>
          <w:ilvl w:val="0"/>
          <w:numId w:val="11"/>
        </w:numPr>
        <w:tabs>
          <w:tab w:val="left" w:pos="353"/>
        </w:tabs>
        <w:spacing w:before="4" w:after="0" w:line="290" w:lineRule="auto"/>
        <w:ind w:left="140" w:right="5332" w:firstLine="0"/>
        <w:rPr>
          <w:rFonts w:ascii="Times New Roman" w:hAnsi="Times New Roman" w:cs="Times New Roman"/>
          <w:sz w:val="21"/>
          <w:lang w:eastAsia="zh-CN"/>
        </w:rPr>
      </w:pPr>
      <w:r>
        <w:rPr>
          <w:rFonts w:ascii="Times New Roman" w:hAnsi="Times New Roman" w:cs="Times New Roman"/>
          <w:spacing w:val="-3"/>
          <w:sz w:val="21"/>
          <w:lang w:eastAsia="zh-CN"/>
        </w:rPr>
        <w:t>“</w:t>
      </w:r>
      <w:r>
        <w:rPr>
          <w:rFonts w:ascii="Times New Roman" w:hAnsi="Times New Roman" w:cs="Times New Roman"/>
          <w:spacing w:val="-3"/>
          <w:sz w:val="21"/>
          <w:lang w:eastAsia="zh-CN"/>
        </w:rPr>
        <w:t>伏天三场雨，薄地长好麻</w:t>
      </w:r>
      <w:r>
        <w:rPr>
          <w:rFonts w:ascii="Times New Roman" w:hAnsi="Times New Roman" w:cs="Times New Roman"/>
          <w:spacing w:val="-3"/>
          <w:sz w:val="21"/>
          <w:lang w:eastAsia="zh-CN"/>
        </w:rPr>
        <w:t>”</w:t>
      </w:r>
      <w:r>
        <w:rPr>
          <w:rFonts w:ascii="Times New Roman" w:hAnsi="Times New Roman" w:cs="Times New Roman"/>
          <w:spacing w:val="-3"/>
          <w:sz w:val="21"/>
          <w:lang w:eastAsia="zh-CN"/>
        </w:rPr>
        <w:t>，雨的形成是汽化现象</w:t>
      </w:r>
      <w:r>
        <w:rPr>
          <w:rFonts w:ascii="Times New Roman" w:hAnsi="Times New Roman" w:cs="Times New Roman"/>
          <w:spacing w:val="-3"/>
          <w:sz w:val="21"/>
          <w:lang w:eastAsia="zh-CN"/>
        </w:rPr>
        <w:t xml:space="preserve"> </w:t>
      </w:r>
      <w:r>
        <w:rPr>
          <w:rFonts w:ascii="Times New Roman" w:hAnsi="Times New Roman" w:cs="Times New Roman"/>
          <w:sz w:val="21"/>
          <w:lang w:eastAsia="zh-CN"/>
        </w:rPr>
        <w:t>C.</w:t>
      </w:r>
      <w:r>
        <w:rPr>
          <w:rFonts w:ascii="Times New Roman" w:hAnsi="Times New Roman" w:cs="Times New Roman"/>
          <w:spacing w:val="-3"/>
          <w:sz w:val="21"/>
          <w:lang w:eastAsia="zh-CN"/>
        </w:rPr>
        <w:t xml:space="preserve"> “</w:t>
      </w:r>
      <w:r>
        <w:rPr>
          <w:rFonts w:ascii="Times New Roman" w:hAnsi="Times New Roman" w:cs="Times New Roman"/>
          <w:spacing w:val="-3"/>
          <w:sz w:val="21"/>
          <w:lang w:eastAsia="zh-CN"/>
        </w:rPr>
        <w:t>小寒冻土，大寒冻河</w:t>
      </w:r>
      <w:r>
        <w:rPr>
          <w:rFonts w:ascii="Times New Roman" w:hAnsi="Times New Roman" w:cs="Times New Roman"/>
          <w:spacing w:val="-3"/>
          <w:sz w:val="21"/>
          <w:lang w:eastAsia="zh-CN"/>
        </w:rPr>
        <w:t>”</w:t>
      </w:r>
      <w:r>
        <w:rPr>
          <w:rFonts w:ascii="Times New Roman" w:hAnsi="Times New Roman" w:cs="Times New Roman"/>
          <w:spacing w:val="-3"/>
          <w:sz w:val="21"/>
          <w:lang w:eastAsia="zh-CN"/>
        </w:rPr>
        <w:t>，河水结冰是熔化现象</w:t>
      </w:r>
      <w:r>
        <w:rPr>
          <w:rFonts w:ascii="Times New Roman" w:hAnsi="Times New Roman" w:cs="Times New Roman"/>
          <w:sz w:val="21"/>
          <w:lang w:eastAsia="zh-CN"/>
        </w:rPr>
        <w:t xml:space="preserve"> </w:t>
      </w:r>
    </w:p>
    <w:p w:rsidR="00087160" w:rsidRDefault="00087160" w:rsidP="00087160">
      <w:pPr>
        <w:spacing w:before="2"/>
        <w:ind w:left="140"/>
        <w:rPr>
          <w:rFonts w:ascii="Times New Roman" w:hAnsi="Times New Roman" w:cs="Times New Roman"/>
        </w:rPr>
      </w:pPr>
      <w:r>
        <w:rPr>
          <w:rFonts w:ascii="Times New Roman" w:hAnsi="Times New Roman" w:cs="Times New Roman"/>
        </w:rPr>
        <w:t>D.</w:t>
      </w:r>
      <w:r>
        <w:rPr>
          <w:rFonts w:ascii="Times New Roman" w:hAnsi="Times New Roman" w:cs="Times New Roman"/>
          <w:spacing w:val="-3"/>
        </w:rPr>
        <w:t xml:space="preserve"> “</w:t>
      </w:r>
      <w:r>
        <w:rPr>
          <w:rFonts w:ascii="Times New Roman" w:hAnsi="Times New Roman" w:cs="Times New Roman"/>
          <w:spacing w:val="-3"/>
        </w:rPr>
        <w:t>霜降有霜，米谷满仓</w:t>
      </w:r>
      <w:r>
        <w:rPr>
          <w:rFonts w:ascii="Times New Roman" w:hAnsi="Times New Roman" w:cs="Times New Roman"/>
          <w:spacing w:val="-3"/>
        </w:rPr>
        <w:t>”</w:t>
      </w:r>
      <w:r>
        <w:rPr>
          <w:rFonts w:ascii="Times New Roman" w:hAnsi="Times New Roman" w:cs="Times New Roman"/>
          <w:spacing w:val="-3"/>
        </w:rPr>
        <w:t>，霜的形成是凝华现象</w:t>
      </w:r>
      <w:r>
        <w:rPr>
          <w:rFonts w:ascii="Times New Roman" w:hAnsi="Times New Roman" w:cs="Times New Roman"/>
        </w:rPr>
        <w:t xml:space="preserve"> </w:t>
      </w:r>
    </w:p>
    <w:p w:rsidR="00087160" w:rsidRDefault="00087160" w:rsidP="00087160">
      <w:pPr>
        <w:pStyle w:val="a6"/>
        <w:numPr>
          <w:ilvl w:val="0"/>
          <w:numId w:val="12"/>
        </w:numPr>
        <w:tabs>
          <w:tab w:val="left" w:pos="458"/>
        </w:tabs>
        <w:spacing w:before="57" w:after="0" w:line="240" w:lineRule="auto"/>
        <w:ind w:left="457" w:right="0" w:hanging="318"/>
        <w:rPr>
          <w:rFonts w:ascii="Times New Roman" w:hAnsi="Times New Roman" w:cs="Times New Roman"/>
          <w:sz w:val="21"/>
          <w:lang w:eastAsia="zh-CN"/>
        </w:rPr>
      </w:pPr>
      <w:r>
        <w:rPr>
          <w:rFonts w:ascii="Times New Roman" w:hAnsi="Times New Roman" w:cs="Times New Roman"/>
          <w:spacing w:val="-18"/>
          <w:sz w:val="21"/>
          <w:lang w:eastAsia="zh-CN"/>
        </w:rPr>
        <w:t>如图</w:t>
      </w:r>
      <w:r>
        <w:rPr>
          <w:rFonts w:ascii="Times New Roman" w:hAnsi="Times New Roman" w:cs="Times New Roman"/>
          <w:spacing w:val="-18"/>
          <w:sz w:val="21"/>
          <w:lang w:eastAsia="zh-CN"/>
        </w:rPr>
        <w:t xml:space="preserve"> </w:t>
      </w:r>
      <w:r>
        <w:rPr>
          <w:rFonts w:ascii="Times New Roman" w:hAnsi="Times New Roman" w:cs="Times New Roman"/>
          <w:sz w:val="21"/>
          <w:lang w:eastAsia="zh-CN"/>
        </w:rPr>
        <w:t>1</w:t>
      </w:r>
      <w:r>
        <w:rPr>
          <w:rFonts w:ascii="Times New Roman" w:hAnsi="Times New Roman" w:cs="Times New Roman"/>
          <w:spacing w:val="-9"/>
          <w:sz w:val="21"/>
          <w:lang w:eastAsia="zh-CN"/>
        </w:rPr>
        <w:t xml:space="preserve"> </w:t>
      </w:r>
      <w:r>
        <w:rPr>
          <w:rFonts w:ascii="Times New Roman" w:hAnsi="Times New Roman" w:cs="Times New Roman"/>
          <w:spacing w:val="-9"/>
          <w:sz w:val="21"/>
          <w:lang w:eastAsia="zh-CN"/>
        </w:rPr>
        <w:t>是某圆形插线排，以下插线排使用方法正确的是</w:t>
      </w:r>
      <w:r>
        <w:rPr>
          <w:rFonts w:ascii="Times New Roman" w:hAnsi="Times New Roman" w:cs="Times New Roman"/>
          <w:spacing w:val="-9"/>
          <w:sz w:val="21"/>
          <w:lang w:eastAsia="zh-CN"/>
        </w:rPr>
        <w:t xml:space="preserve"> </w:t>
      </w:r>
    </w:p>
    <w:p w:rsidR="00087160" w:rsidRDefault="00087160" w:rsidP="00087160">
      <w:pPr>
        <w:pStyle w:val="a6"/>
        <w:numPr>
          <w:ilvl w:val="1"/>
          <w:numId w:val="12"/>
        </w:numPr>
        <w:tabs>
          <w:tab w:val="left" w:pos="410"/>
        </w:tabs>
        <w:spacing w:before="58" w:after="0" w:line="240" w:lineRule="auto"/>
        <w:ind w:right="0"/>
        <w:rPr>
          <w:rFonts w:ascii="Times New Roman" w:hAnsi="Times New Roman" w:cs="Times New Roman"/>
          <w:sz w:val="21"/>
          <w:lang w:eastAsia="zh-CN"/>
        </w:rPr>
      </w:pPr>
      <w:r>
        <w:rPr>
          <w:rFonts w:ascii="Times New Roman" w:hAnsi="Times New Roman" w:cs="Times New Roman"/>
          <w:spacing w:val="-3"/>
          <w:sz w:val="21"/>
          <w:lang w:eastAsia="zh-CN"/>
        </w:rPr>
        <w:t>插线排长时间不用要断开按钮开关</w:t>
      </w:r>
      <w:r>
        <w:rPr>
          <w:rFonts w:ascii="Times New Roman" w:hAnsi="Times New Roman" w:cs="Times New Roman"/>
          <w:sz w:val="21"/>
          <w:lang w:eastAsia="zh-CN"/>
        </w:rPr>
        <w:t xml:space="preserve"> </w:t>
      </w:r>
    </w:p>
    <w:p w:rsidR="00087160" w:rsidRDefault="00087160" w:rsidP="00087160">
      <w:pPr>
        <w:pStyle w:val="a6"/>
        <w:numPr>
          <w:ilvl w:val="1"/>
          <w:numId w:val="12"/>
        </w:numPr>
        <w:tabs>
          <w:tab w:val="left" w:pos="410"/>
        </w:tabs>
        <w:spacing w:before="60" w:after="0" w:line="240" w:lineRule="auto"/>
        <w:ind w:right="0"/>
        <w:rPr>
          <w:rFonts w:ascii="Times New Roman" w:hAnsi="Times New Roman" w:cs="Times New Roman"/>
          <w:sz w:val="21"/>
          <w:lang w:eastAsia="zh-CN"/>
        </w:rPr>
      </w:pPr>
      <w:r>
        <w:rPr>
          <w:rFonts w:ascii="Times New Roman" w:hAnsi="Times New Roman" w:cs="Times New Roman"/>
          <w:spacing w:val="-3"/>
          <w:sz w:val="21"/>
          <w:lang w:eastAsia="zh-CN"/>
        </w:rPr>
        <w:t>手机充电器使用后一直留在插座上</w:t>
      </w:r>
      <w:r>
        <w:rPr>
          <w:rFonts w:ascii="Times New Roman" w:hAnsi="Times New Roman" w:cs="Times New Roman"/>
          <w:sz w:val="21"/>
          <w:lang w:eastAsia="zh-CN"/>
        </w:rPr>
        <w:t xml:space="preserve"> </w:t>
      </w:r>
    </w:p>
    <w:p w:rsidR="00087160" w:rsidRDefault="00087160" w:rsidP="00087160">
      <w:pPr>
        <w:pStyle w:val="a6"/>
        <w:numPr>
          <w:ilvl w:val="1"/>
          <w:numId w:val="12"/>
        </w:numPr>
        <w:tabs>
          <w:tab w:val="left" w:pos="410"/>
        </w:tabs>
        <w:spacing w:before="57" w:after="0" w:line="240" w:lineRule="auto"/>
        <w:ind w:right="0"/>
        <w:rPr>
          <w:rFonts w:ascii="Times New Roman" w:hAnsi="Times New Roman" w:cs="Times New Roman"/>
          <w:sz w:val="21"/>
          <w:lang w:eastAsia="zh-CN"/>
        </w:rPr>
      </w:pPr>
      <w:r>
        <w:rPr>
          <w:rFonts w:ascii="Times New Roman" w:hAnsi="Times New Roman" w:cs="Times New Roman"/>
          <w:spacing w:val="-3"/>
          <w:sz w:val="21"/>
          <w:lang w:eastAsia="zh-CN"/>
        </w:rPr>
        <w:t>可在插线排上同时使用多个大功率用电器</w:t>
      </w:r>
      <w:r>
        <w:rPr>
          <w:rFonts w:ascii="Times New Roman" w:hAnsi="Times New Roman" w:cs="Times New Roman"/>
          <w:sz w:val="21"/>
          <w:lang w:eastAsia="zh-CN"/>
        </w:rPr>
        <w:t xml:space="preserve"> </w:t>
      </w:r>
    </w:p>
    <w:p w:rsidR="00087160" w:rsidRDefault="00087160" w:rsidP="00087160">
      <w:pPr>
        <w:pStyle w:val="a6"/>
        <w:numPr>
          <w:ilvl w:val="1"/>
          <w:numId w:val="12"/>
        </w:numPr>
        <w:tabs>
          <w:tab w:val="left" w:pos="410"/>
        </w:tabs>
        <w:spacing w:before="57" w:after="0" w:line="240" w:lineRule="auto"/>
        <w:ind w:right="0"/>
        <w:rPr>
          <w:rFonts w:ascii="Times New Roman" w:hAnsi="Times New Roman" w:cs="Times New Roman"/>
          <w:sz w:val="21"/>
          <w:lang w:eastAsia="zh-CN"/>
        </w:rPr>
      </w:pPr>
      <w:r>
        <w:rPr>
          <w:rFonts w:ascii="Times New Roman" w:hAnsi="Times New Roman" w:cs="Times New Roman"/>
          <w:spacing w:val="-3"/>
          <w:sz w:val="21"/>
          <w:lang w:eastAsia="zh-CN"/>
        </w:rPr>
        <w:t>可用湿布擦拭插线排上的灰尘</w:t>
      </w:r>
      <w:r>
        <w:rPr>
          <w:rFonts w:ascii="Times New Roman" w:hAnsi="Times New Roman" w:cs="Times New Roman"/>
          <w:sz w:val="21"/>
          <w:lang w:eastAsia="zh-CN"/>
        </w:rPr>
        <w:t xml:space="preserve"> </w:t>
      </w:r>
    </w:p>
    <w:p w:rsidR="00087160" w:rsidRDefault="00087160" w:rsidP="00087160">
      <w:pPr>
        <w:spacing w:before="135"/>
        <w:ind w:left="140"/>
        <w:rPr>
          <w:rFonts w:ascii="Times New Roman" w:hAnsi="Times New Roman" w:cs="Times New Roman"/>
        </w:rPr>
      </w:pPr>
      <w:r>
        <w:rPr>
          <w:rFonts w:ascii="Times New Roman" w:hAnsi="Times New Roman" w:cs="Times New Roman"/>
        </w:rPr>
        <w:t xml:space="preserve"> </w:t>
      </w:r>
      <w:r>
        <w:rPr>
          <w:rFonts w:ascii="Times New Roman" w:hAnsi="Times New Roman" w:cs="Times New Roman"/>
          <w:spacing w:val="-2"/>
        </w:rPr>
        <w:t xml:space="preserve"> </w:t>
      </w:r>
      <w:r>
        <w:rPr>
          <w:rFonts w:ascii="Times New Roman" w:hAnsi="Times New Roman" w:cs="Times New Roman"/>
          <w:noProof/>
          <w:spacing w:val="-2"/>
          <w:position w:val="2"/>
        </w:rPr>
        <w:drawing>
          <wp:inline distT="0" distB="0" distL="0" distR="0" wp14:anchorId="7A1B4CCD" wp14:editId="045E5222">
            <wp:extent cx="1078230" cy="876300"/>
            <wp:effectExtent l="0" t="0" r="127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83275" name="image1.jpeg"/>
                    <pic:cNvPicPr>
                      <a:picLocks noChangeAspect="1"/>
                    </pic:cNvPicPr>
                  </pic:nvPicPr>
                  <pic:blipFill>
                    <a:blip r:embed="rId8" cstate="print"/>
                    <a:stretch>
                      <a:fillRect/>
                    </a:stretch>
                  </pic:blipFill>
                  <pic:spPr>
                    <a:xfrm>
                      <a:off x="0" y="0"/>
                      <a:ext cx="1078230" cy="876934"/>
                    </a:xfrm>
                    <a:prstGeom prst="rect">
                      <a:avLst/>
                    </a:prstGeom>
                  </pic:spPr>
                </pic:pic>
              </a:graphicData>
            </a:graphic>
          </wp:inline>
        </w:drawing>
      </w:r>
      <w:r>
        <w:rPr>
          <w:rFonts w:ascii="Times New Roman" w:hAnsi="Times New Roman" w:cs="Times New Roman"/>
        </w:rPr>
        <w:t xml:space="preserve">   </w:t>
      </w:r>
      <w:r>
        <w:rPr>
          <w:rFonts w:ascii="Times New Roman" w:hAnsi="Times New Roman" w:cs="Times New Roman"/>
          <w:spacing w:val="-3"/>
        </w:rPr>
        <w:t xml:space="preserve">  </w:t>
      </w:r>
      <w:r>
        <w:rPr>
          <w:rFonts w:ascii="Times New Roman" w:hAnsi="Times New Roman" w:cs="Times New Roman"/>
        </w:rPr>
        <w:t xml:space="preserve"> </w:t>
      </w:r>
    </w:p>
    <w:p w:rsidR="00087160" w:rsidRDefault="00087160" w:rsidP="00087160">
      <w:pPr>
        <w:spacing w:before="61"/>
        <w:ind w:left="140"/>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sz w:val="18"/>
        </w:rPr>
        <w:t>图</w:t>
      </w:r>
      <w:r>
        <w:rPr>
          <w:rFonts w:ascii="Times New Roman" w:hAnsi="Times New Roman" w:cs="Times New Roman"/>
          <w:b/>
          <w:sz w:val="18"/>
        </w:rPr>
        <w:t xml:space="preserve"> 1</w:t>
      </w:r>
      <w:r>
        <w:rPr>
          <w:rFonts w:ascii="Times New Roman" w:hAnsi="Times New Roman" w:cs="Times New Roman"/>
        </w:rPr>
        <w:t xml:space="preserve">   </w:t>
      </w:r>
    </w:p>
    <w:p w:rsidR="00087160" w:rsidRDefault="00087160" w:rsidP="00087160">
      <w:pPr>
        <w:pStyle w:val="a5"/>
        <w:spacing w:before="7"/>
        <w:rPr>
          <w:rFonts w:ascii="Times New Roman" w:hAnsi="Times New Roman" w:cs="Times New Roman"/>
          <w:sz w:val="3"/>
        </w:rPr>
      </w:pPr>
    </w:p>
    <w:p w:rsidR="00087160" w:rsidRDefault="00087160" w:rsidP="00087160">
      <w:pPr>
        <w:pStyle w:val="a5"/>
        <w:spacing w:line="20" w:lineRule="exact"/>
        <w:ind w:left="103"/>
        <w:rPr>
          <w:rFonts w:ascii="Times New Roman" w:hAnsi="Times New Roman" w:cs="Times New Roman"/>
          <w:b/>
          <w:sz w:val="2"/>
        </w:rPr>
      </w:pPr>
    </w:p>
    <w:p w:rsidR="00087160" w:rsidRDefault="00087160" w:rsidP="00087160">
      <w:pPr>
        <w:pStyle w:val="a6"/>
        <w:numPr>
          <w:ilvl w:val="0"/>
          <w:numId w:val="12"/>
        </w:numPr>
        <w:tabs>
          <w:tab w:val="left" w:pos="458"/>
        </w:tabs>
        <w:spacing w:after="0" w:line="240" w:lineRule="auto"/>
        <w:ind w:left="457" w:right="0" w:hanging="318"/>
        <w:rPr>
          <w:rFonts w:ascii="Times New Roman" w:hAnsi="Times New Roman" w:cs="Times New Roman"/>
          <w:sz w:val="21"/>
          <w:lang w:eastAsia="zh-CN"/>
        </w:rPr>
      </w:pPr>
      <w:r>
        <w:rPr>
          <w:rFonts w:ascii="Times New Roman" w:hAnsi="Times New Roman" w:cs="Times New Roman"/>
          <w:spacing w:val="-3"/>
          <w:sz w:val="21"/>
          <w:lang w:eastAsia="zh-CN"/>
        </w:rPr>
        <w:t>物理学中常用数学方法来表示某些量的关系。下列图象中能用阴影面积表示某物理量的是</w:t>
      </w:r>
      <w:r>
        <w:rPr>
          <w:rFonts w:ascii="Times New Roman" w:hAnsi="Times New Roman" w:cs="Times New Roman"/>
          <w:sz w:val="21"/>
          <w:lang w:eastAsia="zh-CN"/>
        </w:rPr>
        <w:t xml:space="preserve"> </w:t>
      </w:r>
    </w:p>
    <w:p w:rsidR="00087160" w:rsidRDefault="00087160" w:rsidP="00087160">
      <w:pPr>
        <w:tabs>
          <w:tab w:val="left" w:pos="9665"/>
        </w:tabs>
        <w:spacing w:before="122" w:line="235" w:lineRule="auto"/>
        <w:ind w:left="245" w:right="744" w:hanging="106"/>
        <w:rPr>
          <w:rFonts w:ascii="Times New Roman" w:hAnsi="Times New Roman" w:cs="Times New Roman"/>
        </w:rPr>
      </w:pPr>
      <w:r>
        <w:rPr>
          <w:rFonts w:ascii="Times New Roman" w:hAnsi="Times New Roman" w:cs="Times New Roman"/>
          <w:noProof/>
        </w:rPr>
        <w:drawing>
          <wp:anchor distT="0" distB="0" distL="0" distR="0" simplePos="0" relativeHeight="251663360" behindDoc="1" locked="0" layoutInCell="1" allowOverlap="1" wp14:anchorId="075BB1CD" wp14:editId="63C0C3A9">
            <wp:simplePos x="0" y="0"/>
            <wp:positionH relativeFrom="page">
              <wp:posOffset>5483860</wp:posOffset>
            </wp:positionH>
            <wp:positionV relativeFrom="paragraph">
              <wp:posOffset>59690</wp:posOffset>
            </wp:positionV>
            <wp:extent cx="1175385" cy="892810"/>
            <wp:effectExtent l="0" t="0" r="5715" b="889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919390" name="image2.jpeg"/>
                    <pic:cNvPicPr>
                      <a:picLocks noChangeAspect="1"/>
                    </pic:cNvPicPr>
                  </pic:nvPicPr>
                  <pic:blipFill>
                    <a:blip r:embed="rId9" cstate="print"/>
                    <a:stretch>
                      <a:fillRect/>
                    </a:stretch>
                  </pic:blipFill>
                  <pic:spPr>
                    <a:xfrm>
                      <a:off x="0" y="0"/>
                      <a:ext cx="1175399" cy="892897"/>
                    </a:xfrm>
                    <a:prstGeom prst="rect">
                      <a:avLst/>
                    </a:prstGeom>
                  </pic:spPr>
                </pic:pic>
              </a:graphicData>
            </a:graphic>
          </wp:anchor>
        </w:drawing>
      </w:r>
      <w:r>
        <w:rPr>
          <w:rFonts w:ascii="Times New Roman" w:hAnsi="Times New Roman" w:cs="Times New Roman"/>
          <w:noProof/>
          <w:position w:val="3"/>
        </w:rPr>
        <w:drawing>
          <wp:inline distT="0" distB="0" distL="0" distR="0" wp14:anchorId="751F2174" wp14:editId="46535108">
            <wp:extent cx="1097915" cy="869950"/>
            <wp:effectExtent l="0" t="0" r="6985" b="635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016198" name="image3.jpeg"/>
                    <pic:cNvPicPr>
                      <a:picLocks noChangeAspect="1"/>
                    </pic:cNvPicPr>
                  </pic:nvPicPr>
                  <pic:blipFill>
                    <a:blip r:embed="rId10" cstate="print"/>
                    <a:stretch>
                      <a:fillRect/>
                    </a:stretch>
                  </pic:blipFill>
                  <pic:spPr>
                    <a:xfrm>
                      <a:off x="0" y="0"/>
                      <a:ext cx="1097956" cy="870435"/>
                    </a:xfrm>
                    <a:prstGeom prst="rect">
                      <a:avLst/>
                    </a:prstGeom>
                  </pic:spPr>
                </pic:pic>
              </a:graphicData>
            </a:graphic>
          </wp:inline>
        </w:drawing>
      </w:r>
      <w:r>
        <w:rPr>
          <w:rFonts w:ascii="Times New Roman" w:eastAsia="Times New Roman" w:hAnsi="Times New Roman" w:cs="Times New Roman"/>
          <w:sz w:val="20"/>
        </w:rPr>
        <w:t xml:space="preserve">   </w:t>
      </w:r>
      <w:r>
        <w:rPr>
          <w:rFonts w:ascii="Times New Roman" w:eastAsia="Times New Roman" w:hAnsi="Times New Roman" w:cs="Times New Roman"/>
          <w:spacing w:val="-9"/>
          <w:sz w:val="20"/>
        </w:rPr>
        <w:t xml:space="preserve"> </w:t>
      </w:r>
      <w:r>
        <w:rPr>
          <w:rFonts w:ascii="Times New Roman" w:hAnsi="Times New Roman" w:cs="Times New Roman"/>
        </w:rPr>
        <w:t xml:space="preserve">    </w:t>
      </w:r>
      <w:r>
        <w:rPr>
          <w:rFonts w:ascii="Times New Roman" w:hAnsi="Times New Roman" w:cs="Times New Roman"/>
          <w:spacing w:val="3"/>
        </w:rPr>
        <w:t xml:space="preserve"> </w:t>
      </w:r>
      <w:r>
        <w:rPr>
          <w:rFonts w:ascii="Times New Roman" w:hAnsi="Times New Roman" w:cs="Times New Roman"/>
          <w:noProof/>
          <w:spacing w:val="3"/>
          <w:position w:val="3"/>
        </w:rPr>
        <w:drawing>
          <wp:inline distT="0" distB="0" distL="0" distR="0" wp14:anchorId="05587D59" wp14:editId="2ECD5FDA">
            <wp:extent cx="1190625" cy="894715"/>
            <wp:effectExtent l="0" t="0" r="3175" b="6985"/>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299165" name="image4.jpeg"/>
                    <pic:cNvPicPr>
                      <a:picLocks noChangeAspect="1"/>
                    </pic:cNvPicPr>
                  </pic:nvPicPr>
                  <pic:blipFill>
                    <a:blip r:embed="rId11" cstate="print"/>
                    <a:stretch>
                      <a:fillRect/>
                    </a:stretch>
                  </pic:blipFill>
                  <pic:spPr>
                    <a:xfrm>
                      <a:off x="0" y="0"/>
                      <a:ext cx="1191203" cy="894997"/>
                    </a:xfrm>
                    <a:prstGeom prst="rect">
                      <a:avLst/>
                    </a:prstGeom>
                  </pic:spPr>
                </pic:pic>
              </a:graphicData>
            </a:graphic>
          </wp:inline>
        </w:drawing>
      </w:r>
      <w:r>
        <w:rPr>
          <w:rFonts w:ascii="Times New Roman" w:eastAsia="Times New Roman" w:hAnsi="Times New Roman" w:cs="Times New Roman"/>
          <w:spacing w:val="3"/>
        </w:rPr>
        <w:t xml:space="preserve"> </w:t>
      </w:r>
      <w:r>
        <w:rPr>
          <w:rFonts w:ascii="Times New Roman" w:eastAsia="Times New Roman" w:hAnsi="Times New Roman" w:cs="Times New Roman"/>
          <w:spacing w:val="-19"/>
        </w:rPr>
        <w:t xml:space="preserve"> </w:t>
      </w:r>
      <w:r>
        <w:rPr>
          <w:rFonts w:ascii="Times New Roman" w:hAnsi="Times New Roman" w:cs="Times New Roman"/>
        </w:rPr>
        <w:t xml:space="preserve">    </w:t>
      </w:r>
      <w:r>
        <w:rPr>
          <w:rFonts w:ascii="Times New Roman" w:hAnsi="Times New Roman" w:cs="Times New Roman"/>
          <w:spacing w:val="4"/>
        </w:rPr>
        <w:t xml:space="preserve"> </w:t>
      </w:r>
      <w:r>
        <w:rPr>
          <w:rFonts w:ascii="Times New Roman" w:hAnsi="Times New Roman" w:cs="Times New Roman"/>
          <w:noProof/>
          <w:spacing w:val="4"/>
          <w:position w:val="3"/>
        </w:rPr>
        <w:drawing>
          <wp:inline distT="0" distB="0" distL="0" distR="0" wp14:anchorId="17E30198" wp14:editId="7AC0DE0F">
            <wp:extent cx="1225550" cy="870585"/>
            <wp:effectExtent l="0" t="0" r="6350" b="5715"/>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184171" name="image5.jpeg"/>
                    <pic:cNvPicPr>
                      <a:picLocks noChangeAspect="1"/>
                    </pic:cNvPicPr>
                  </pic:nvPicPr>
                  <pic:blipFill>
                    <a:blip r:embed="rId12" cstate="print"/>
                    <a:stretch>
                      <a:fillRect/>
                    </a:stretch>
                  </pic:blipFill>
                  <pic:spPr>
                    <a:xfrm>
                      <a:off x="0" y="0"/>
                      <a:ext cx="1226074" cy="871136"/>
                    </a:xfrm>
                    <a:prstGeom prst="rect">
                      <a:avLst/>
                    </a:prstGeom>
                  </pic:spPr>
                </pic:pic>
              </a:graphicData>
            </a:graphic>
          </wp:inline>
        </w:drawing>
      </w:r>
      <w:r>
        <w:rPr>
          <w:rFonts w:ascii="Times New Roman" w:eastAsia="Times New Roman" w:hAnsi="Times New Roman" w:cs="Times New Roman"/>
          <w:spacing w:val="20"/>
        </w:rPr>
        <w:t xml:space="preserve"> </w:t>
      </w:r>
      <w:r>
        <w:rPr>
          <w:rFonts w:ascii="Times New Roman" w:hAnsi="Times New Roman" w:cs="Times New Roman"/>
        </w:rPr>
        <w:t xml:space="preserve">     </w:t>
      </w:r>
      <w:r>
        <w:rPr>
          <w:rFonts w:ascii="Times New Roman" w:hAnsi="Times New Roman" w:cs="Times New Roman"/>
        </w:rPr>
        <w:tab/>
        <w:t xml:space="preserve"> </w:t>
      </w:r>
      <w:r>
        <w:rPr>
          <w:rFonts w:ascii="Times New Roman" w:hAnsi="Times New Roman" w:cs="Times New Roman"/>
          <w:spacing w:val="-3"/>
        </w:rPr>
        <w:t xml:space="preserve"> </w:t>
      </w:r>
      <w:r>
        <w:rPr>
          <w:rFonts w:ascii="Times New Roman" w:hAnsi="Times New Roman" w:cs="Times New Roman"/>
        </w:rPr>
        <w:t xml:space="preserve"> A</w:t>
      </w:r>
      <w:r>
        <w:rPr>
          <w:rFonts w:ascii="Times New Roman" w:hAnsi="Times New Roman" w:cs="Times New Roman"/>
          <w:spacing w:val="-3"/>
        </w:rPr>
        <w:t>、</w:t>
      </w:r>
      <w:r>
        <w:rPr>
          <w:rFonts w:ascii="Times New Roman" w:hAnsi="Times New Roman" w:cs="Times New Roman"/>
          <w:spacing w:val="-3"/>
        </w:rPr>
        <w:t xml:space="preserve">                   B</w:t>
      </w:r>
      <w:r>
        <w:rPr>
          <w:rFonts w:ascii="Times New Roman" w:hAnsi="Times New Roman" w:cs="Times New Roman"/>
          <w:spacing w:val="-3"/>
        </w:rPr>
        <w:t>、</w:t>
      </w:r>
      <w:r>
        <w:rPr>
          <w:rFonts w:ascii="Times New Roman" w:hAnsi="Times New Roman" w:cs="Times New Roman"/>
          <w:spacing w:val="-3"/>
        </w:rPr>
        <w:t xml:space="preserve">                     </w:t>
      </w:r>
      <w:r>
        <w:rPr>
          <w:rFonts w:ascii="Times New Roman" w:hAnsi="Times New Roman" w:cs="Times New Roman"/>
        </w:rPr>
        <w:t>C</w:t>
      </w:r>
      <w:r>
        <w:rPr>
          <w:rFonts w:ascii="Times New Roman" w:hAnsi="Times New Roman" w:cs="Times New Roman"/>
          <w:spacing w:val="-3"/>
        </w:rPr>
        <w:t>、</w:t>
      </w:r>
      <w:r>
        <w:rPr>
          <w:rFonts w:ascii="Times New Roman" w:hAnsi="Times New Roman" w:cs="Times New Roman"/>
          <w:spacing w:val="-3"/>
        </w:rPr>
        <w:t xml:space="preserve">                       </w:t>
      </w:r>
      <w:r>
        <w:rPr>
          <w:rFonts w:ascii="Times New Roman" w:hAnsi="Times New Roman" w:cs="Times New Roman"/>
        </w:rPr>
        <w:t>D</w:t>
      </w:r>
      <w:r>
        <w:rPr>
          <w:rFonts w:ascii="Times New Roman" w:hAnsi="Times New Roman" w:cs="Times New Roman"/>
          <w:spacing w:val="-3"/>
        </w:rPr>
        <w:t>、</w:t>
      </w:r>
      <w:r>
        <w:rPr>
          <w:rFonts w:ascii="Times New Roman" w:hAnsi="Times New Roman" w:cs="Times New Roman"/>
        </w:rPr>
        <w:t xml:space="preserve">  </w:t>
      </w:r>
    </w:p>
    <w:p w:rsidR="00087160" w:rsidRDefault="00087160" w:rsidP="00087160">
      <w:pPr>
        <w:pStyle w:val="a6"/>
        <w:numPr>
          <w:ilvl w:val="0"/>
          <w:numId w:val="12"/>
        </w:numPr>
        <w:tabs>
          <w:tab w:val="left" w:pos="458"/>
        </w:tabs>
        <w:spacing w:before="53" w:after="0" w:line="290" w:lineRule="auto"/>
        <w:ind w:right="1020" w:firstLine="0"/>
        <w:rPr>
          <w:rFonts w:ascii="Times New Roman" w:hAnsi="Times New Roman" w:cs="Times New Roman"/>
          <w:sz w:val="21"/>
          <w:lang w:eastAsia="zh-CN"/>
        </w:rPr>
      </w:pPr>
      <w:r>
        <w:rPr>
          <w:rFonts w:ascii="Times New Roman" w:hAnsi="Times New Roman" w:cs="Times New Roman"/>
          <w:spacing w:val="-3"/>
          <w:sz w:val="21"/>
          <w:lang w:eastAsia="zh-CN"/>
        </w:rPr>
        <w:t>嫦娥五号圆满完成我国首次地外天体采样返回任务，如图。下列关于嫦娥五号工作运行过程能量转化的说法错误的是</w:t>
      </w:r>
      <w:r>
        <w:rPr>
          <w:rFonts w:ascii="Times New Roman" w:hAnsi="Times New Roman" w:cs="Times New Roman"/>
          <w:sz w:val="21"/>
          <w:lang w:eastAsia="zh-CN"/>
        </w:rPr>
        <w:t xml:space="preserve"> </w:t>
      </w:r>
    </w:p>
    <w:p w:rsidR="00087160" w:rsidRDefault="00087160" w:rsidP="00087160">
      <w:pPr>
        <w:spacing w:before="1" w:line="1162" w:lineRule="exact"/>
        <w:ind w:left="140"/>
        <w:rPr>
          <w:rFonts w:ascii="Times New Roman" w:hAnsi="Times New Roman" w:cs="Times New Roman"/>
        </w:rPr>
      </w:pPr>
      <w:r>
        <w:rPr>
          <w:rFonts w:ascii="Times New Roman" w:hAnsi="Times New Roman" w:cs="Times New Roman"/>
          <w:noProof/>
          <w:position w:val="1"/>
        </w:rPr>
        <w:drawing>
          <wp:inline distT="0" distB="0" distL="0" distR="0" wp14:anchorId="1C84032F" wp14:editId="0F7AF147">
            <wp:extent cx="1296670" cy="694690"/>
            <wp:effectExtent l="0" t="0" r="11430" b="381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013426" name="image6.jpeg"/>
                    <pic:cNvPicPr>
                      <a:picLocks noChangeAspect="1"/>
                    </pic:cNvPicPr>
                  </pic:nvPicPr>
                  <pic:blipFill>
                    <a:blip r:embed="rId13" cstate="print"/>
                    <a:stretch>
                      <a:fillRect/>
                    </a:stretch>
                  </pic:blipFill>
                  <pic:spPr>
                    <a:xfrm>
                      <a:off x="0" y="0"/>
                      <a:ext cx="1296670" cy="695324"/>
                    </a:xfrm>
                    <a:prstGeom prst="rect">
                      <a:avLst/>
                    </a:prstGeom>
                  </pic:spPr>
                </pic:pic>
              </a:graphicData>
            </a:graphic>
          </wp:inline>
        </w:drawing>
      </w:r>
      <w:r>
        <w:rPr>
          <w:rFonts w:ascii="Times New Roman" w:hAnsi="Times New Roman" w:cs="Times New Roman"/>
        </w:rPr>
        <w:t xml:space="preserve"> </w:t>
      </w:r>
    </w:p>
    <w:p w:rsidR="00087160" w:rsidRDefault="00087160" w:rsidP="00087160">
      <w:pPr>
        <w:spacing w:line="292" w:lineRule="auto"/>
        <w:ind w:left="140" w:right="5541"/>
        <w:rPr>
          <w:rFonts w:ascii="Times New Roman" w:hAnsi="Times New Roman" w:cs="Times New Roman"/>
        </w:rPr>
      </w:pPr>
      <w:r>
        <w:rPr>
          <w:rFonts w:ascii="Times New Roman" w:hAnsi="Times New Roman" w:cs="Times New Roman"/>
        </w:rPr>
        <w:t>A</w:t>
      </w:r>
      <w:r>
        <w:rPr>
          <w:rFonts w:ascii="Times New Roman" w:hAnsi="Times New Roman" w:cs="Times New Roman"/>
        </w:rPr>
        <w:t>．探测器着陆后展开光伏发电板，太阳能转化为电能</w:t>
      </w:r>
      <w:r>
        <w:rPr>
          <w:rFonts w:ascii="Times New Roman" w:hAnsi="Times New Roman" w:cs="Times New Roman"/>
        </w:rPr>
        <w:t>B</w:t>
      </w:r>
      <w:r>
        <w:rPr>
          <w:rFonts w:ascii="Times New Roman" w:hAnsi="Times New Roman" w:cs="Times New Roman"/>
        </w:rPr>
        <w:t>．探测器在月球表面</w:t>
      </w:r>
      <w:r>
        <w:rPr>
          <w:rFonts w:ascii="Times New Roman" w:hAnsi="Times New Roman" w:cs="Times New Roman"/>
        </w:rPr>
        <w:t>“</w:t>
      </w:r>
      <w:r>
        <w:rPr>
          <w:rFonts w:ascii="Times New Roman" w:hAnsi="Times New Roman" w:cs="Times New Roman"/>
        </w:rPr>
        <w:t>挖土</w:t>
      </w:r>
      <w:r>
        <w:rPr>
          <w:rFonts w:ascii="Times New Roman" w:hAnsi="Times New Roman" w:cs="Times New Roman"/>
        </w:rPr>
        <w:t>”</w:t>
      </w:r>
      <w:r>
        <w:rPr>
          <w:rFonts w:ascii="Times New Roman" w:hAnsi="Times New Roman" w:cs="Times New Roman"/>
        </w:rPr>
        <w:t>时，电能转化为机械能</w:t>
      </w:r>
      <w:r>
        <w:rPr>
          <w:rFonts w:ascii="Times New Roman" w:hAnsi="Times New Roman" w:cs="Times New Roman"/>
        </w:rPr>
        <w:t>C</w:t>
      </w:r>
      <w:r>
        <w:rPr>
          <w:rFonts w:ascii="Times New Roman" w:hAnsi="Times New Roman" w:cs="Times New Roman"/>
        </w:rPr>
        <w:t>．返回器</w:t>
      </w:r>
      <w:r>
        <w:rPr>
          <w:rFonts w:ascii="Times New Roman" w:hAnsi="Times New Roman" w:cs="Times New Roman"/>
        </w:rPr>
        <w:t>“</w:t>
      </w:r>
      <w:r>
        <w:rPr>
          <w:rFonts w:ascii="Times New Roman" w:hAnsi="Times New Roman" w:cs="Times New Roman"/>
        </w:rPr>
        <w:t>打水漂</w:t>
      </w:r>
      <w:r>
        <w:rPr>
          <w:rFonts w:ascii="Times New Roman" w:hAnsi="Times New Roman" w:cs="Times New Roman"/>
        </w:rPr>
        <w:t>”</w:t>
      </w:r>
      <w:r>
        <w:rPr>
          <w:rFonts w:ascii="Times New Roman" w:hAnsi="Times New Roman" w:cs="Times New Roman"/>
        </w:rPr>
        <w:t>式降落过程，机械能转化为电能</w:t>
      </w:r>
      <w:r>
        <w:rPr>
          <w:rFonts w:ascii="Times New Roman" w:hAnsi="Times New Roman" w:cs="Times New Roman"/>
        </w:rPr>
        <w:t>D</w:t>
      </w:r>
      <w:r>
        <w:rPr>
          <w:rFonts w:ascii="Times New Roman" w:hAnsi="Times New Roman" w:cs="Times New Roman"/>
        </w:rPr>
        <w:t>．返回器返回过程外表</w:t>
      </w:r>
      <w:r>
        <w:rPr>
          <w:rFonts w:ascii="Times New Roman" w:hAnsi="Times New Roman" w:cs="Times New Roman"/>
        </w:rPr>
        <w:t>“</w:t>
      </w:r>
      <w:r>
        <w:rPr>
          <w:rFonts w:ascii="Times New Roman" w:hAnsi="Times New Roman" w:cs="Times New Roman"/>
        </w:rPr>
        <w:t>烧焦</w:t>
      </w:r>
      <w:r>
        <w:rPr>
          <w:rFonts w:ascii="Times New Roman" w:hAnsi="Times New Roman" w:cs="Times New Roman"/>
        </w:rPr>
        <w:t>”</w:t>
      </w:r>
      <w:r>
        <w:rPr>
          <w:rFonts w:ascii="Times New Roman" w:hAnsi="Times New Roman" w:cs="Times New Roman"/>
        </w:rPr>
        <w:t>，机械能转化为内能</w:t>
      </w:r>
      <w:r>
        <w:rPr>
          <w:rFonts w:ascii="Times New Roman" w:hAnsi="Times New Roman" w:cs="Times New Roman"/>
        </w:rPr>
        <w:t xml:space="preserve"> </w:t>
      </w:r>
    </w:p>
    <w:p w:rsidR="00087160" w:rsidRDefault="00087160" w:rsidP="00087160">
      <w:pPr>
        <w:pStyle w:val="a6"/>
        <w:numPr>
          <w:ilvl w:val="0"/>
          <w:numId w:val="12"/>
        </w:numPr>
        <w:tabs>
          <w:tab w:val="left" w:pos="458"/>
        </w:tabs>
        <w:spacing w:before="57" w:after="0" w:line="292" w:lineRule="auto"/>
        <w:ind w:right="3860" w:firstLine="0"/>
        <w:rPr>
          <w:rFonts w:ascii="Times New Roman" w:hAnsi="Times New Roman" w:cs="Times New Roman"/>
          <w:sz w:val="21"/>
          <w:lang w:eastAsia="zh-CN"/>
        </w:rPr>
      </w:pPr>
      <w:r>
        <w:rPr>
          <w:rFonts w:ascii="Times New Roman" w:hAnsi="Times New Roman" w:cs="Times New Roman"/>
          <w:spacing w:val="-3"/>
          <w:sz w:val="21"/>
          <w:lang w:eastAsia="zh-CN"/>
        </w:rPr>
        <w:lastRenderedPageBreak/>
        <w:t>以下是小鹭做家务时观察到的一些烹饪现象及其解释，其中正确的是</w:t>
      </w:r>
      <w:r>
        <w:rPr>
          <w:rFonts w:ascii="Times New Roman" w:hAnsi="Times New Roman" w:cs="Times New Roman"/>
          <w:sz w:val="21"/>
          <w:lang w:eastAsia="zh-CN"/>
        </w:rPr>
        <w:t>A</w:t>
      </w:r>
      <w:r>
        <w:rPr>
          <w:rFonts w:ascii="Times New Roman" w:hAnsi="Times New Roman" w:cs="Times New Roman"/>
          <w:spacing w:val="-3"/>
          <w:sz w:val="21"/>
          <w:lang w:eastAsia="zh-CN"/>
        </w:rPr>
        <w:t>．锅一般用铁制作，因为铁的比热容较大</w:t>
      </w:r>
      <w:r>
        <w:rPr>
          <w:rFonts w:ascii="Times New Roman" w:hAnsi="Times New Roman" w:cs="Times New Roman"/>
          <w:sz w:val="21"/>
          <w:lang w:eastAsia="zh-CN"/>
        </w:rPr>
        <w:t xml:space="preserve"> </w:t>
      </w:r>
    </w:p>
    <w:p w:rsidR="00087160" w:rsidRDefault="00087160" w:rsidP="00087160">
      <w:pPr>
        <w:pStyle w:val="a6"/>
        <w:numPr>
          <w:ilvl w:val="0"/>
          <w:numId w:val="13"/>
        </w:numPr>
        <w:tabs>
          <w:tab w:val="left" w:pos="458"/>
        </w:tabs>
        <w:spacing w:after="0" w:line="268" w:lineRule="exact"/>
        <w:ind w:right="0"/>
        <w:rPr>
          <w:rFonts w:ascii="Times New Roman" w:hAnsi="Times New Roman" w:cs="Times New Roman"/>
          <w:sz w:val="21"/>
          <w:lang w:eastAsia="zh-CN"/>
        </w:rPr>
      </w:pPr>
      <w:r>
        <w:rPr>
          <w:rFonts w:ascii="Times New Roman" w:hAnsi="Times New Roman" w:cs="Times New Roman"/>
          <w:spacing w:val="-3"/>
          <w:sz w:val="21"/>
          <w:lang w:eastAsia="zh-CN"/>
        </w:rPr>
        <w:t>炒菜时，通过做功的方式增加菜的内能</w:t>
      </w:r>
      <w:r>
        <w:rPr>
          <w:rFonts w:ascii="Times New Roman" w:hAnsi="Times New Roman" w:cs="Times New Roman"/>
          <w:sz w:val="21"/>
          <w:lang w:eastAsia="zh-CN"/>
        </w:rPr>
        <w:t xml:space="preserve"> </w:t>
      </w:r>
    </w:p>
    <w:p w:rsidR="00087160" w:rsidRDefault="00087160" w:rsidP="00087160">
      <w:pPr>
        <w:pStyle w:val="a6"/>
        <w:numPr>
          <w:ilvl w:val="0"/>
          <w:numId w:val="13"/>
        </w:numPr>
        <w:tabs>
          <w:tab w:val="left" w:pos="458"/>
        </w:tabs>
        <w:spacing w:before="58" w:after="0" w:line="290" w:lineRule="auto"/>
        <w:ind w:left="140" w:right="5963" w:firstLine="0"/>
        <w:rPr>
          <w:rFonts w:ascii="Times New Roman" w:hAnsi="Times New Roman" w:cs="Times New Roman"/>
          <w:sz w:val="21"/>
          <w:lang w:eastAsia="zh-CN"/>
        </w:rPr>
      </w:pPr>
      <w:r>
        <w:rPr>
          <w:rFonts w:ascii="Times New Roman" w:hAnsi="Times New Roman" w:cs="Times New Roman"/>
          <w:spacing w:val="-3"/>
          <w:sz w:val="21"/>
          <w:lang w:eastAsia="zh-CN"/>
        </w:rPr>
        <w:t>蒸鱼时，掀开锅盖看到大量的白气是汽化现象</w:t>
      </w:r>
      <w:r>
        <w:rPr>
          <w:rFonts w:ascii="Times New Roman" w:hAnsi="Times New Roman" w:cs="Times New Roman"/>
          <w:sz w:val="21"/>
          <w:lang w:eastAsia="zh-CN"/>
        </w:rPr>
        <w:t>D</w:t>
      </w:r>
      <w:r>
        <w:rPr>
          <w:rFonts w:ascii="Times New Roman" w:hAnsi="Times New Roman" w:cs="Times New Roman"/>
          <w:sz w:val="21"/>
          <w:lang w:eastAsia="zh-CN"/>
        </w:rPr>
        <w:t>．</w:t>
      </w:r>
      <w:r>
        <w:rPr>
          <w:rFonts w:ascii="Times New Roman" w:hAnsi="Times New Roman" w:cs="Times New Roman"/>
          <w:spacing w:val="-3"/>
          <w:sz w:val="21"/>
          <w:lang w:eastAsia="zh-CN"/>
        </w:rPr>
        <w:t>炖罐时，通过热传递的方式使汤水的内能增加</w:t>
      </w:r>
      <w:r>
        <w:rPr>
          <w:rFonts w:ascii="Times New Roman" w:hAnsi="Times New Roman" w:cs="Times New Roman"/>
          <w:sz w:val="21"/>
          <w:lang w:eastAsia="zh-CN"/>
        </w:rPr>
        <w:t xml:space="preserve"> </w:t>
      </w:r>
    </w:p>
    <w:p w:rsidR="00087160" w:rsidRDefault="00087160" w:rsidP="00087160">
      <w:pPr>
        <w:pStyle w:val="a6"/>
        <w:numPr>
          <w:ilvl w:val="0"/>
          <w:numId w:val="12"/>
        </w:numPr>
        <w:tabs>
          <w:tab w:val="left" w:pos="458"/>
        </w:tabs>
        <w:spacing w:before="57" w:after="0" w:line="290" w:lineRule="auto"/>
        <w:ind w:right="2809" w:firstLine="0"/>
        <w:rPr>
          <w:rFonts w:ascii="Times New Roman" w:hAnsi="Times New Roman" w:cs="Times New Roman"/>
          <w:sz w:val="21"/>
          <w:lang w:eastAsia="zh-CN"/>
        </w:rPr>
      </w:pPr>
      <w:r>
        <w:rPr>
          <w:rFonts w:ascii="Times New Roman" w:hAnsi="Times New Roman" w:cs="Times New Roman"/>
          <w:spacing w:val="-3"/>
          <w:sz w:val="21"/>
          <w:lang w:eastAsia="zh-CN"/>
        </w:rPr>
        <w:t>梳过头发的塑料梳子可</w:t>
      </w:r>
      <w:r>
        <w:rPr>
          <w:rFonts w:ascii="Times New Roman" w:hAnsi="Times New Roman" w:cs="Times New Roman"/>
          <w:spacing w:val="-3"/>
          <w:sz w:val="21"/>
          <w:lang w:eastAsia="zh-CN"/>
        </w:rPr>
        <w:t>“</w:t>
      </w:r>
      <w:r>
        <w:rPr>
          <w:rFonts w:ascii="Times New Roman" w:hAnsi="Times New Roman" w:cs="Times New Roman"/>
          <w:spacing w:val="-3"/>
          <w:sz w:val="21"/>
          <w:lang w:eastAsia="zh-CN"/>
        </w:rPr>
        <w:t>粘</w:t>
      </w:r>
      <w:r>
        <w:rPr>
          <w:rFonts w:ascii="Times New Roman" w:hAnsi="Times New Roman" w:cs="Times New Roman"/>
          <w:spacing w:val="-3"/>
          <w:sz w:val="21"/>
          <w:lang w:eastAsia="zh-CN"/>
        </w:rPr>
        <w:t>”</w:t>
      </w:r>
      <w:r>
        <w:rPr>
          <w:rFonts w:ascii="Times New Roman" w:hAnsi="Times New Roman" w:cs="Times New Roman"/>
          <w:spacing w:val="-3"/>
          <w:sz w:val="21"/>
          <w:lang w:eastAsia="zh-CN"/>
        </w:rPr>
        <w:t>起碎纸屑，下列现象中</w:t>
      </w:r>
      <w:r>
        <w:rPr>
          <w:rFonts w:ascii="Times New Roman" w:hAnsi="Times New Roman" w:cs="Times New Roman"/>
          <w:spacing w:val="-3"/>
          <w:sz w:val="21"/>
          <w:lang w:eastAsia="zh-CN"/>
        </w:rPr>
        <w:t>“</w:t>
      </w:r>
      <w:r>
        <w:rPr>
          <w:rFonts w:ascii="Times New Roman" w:hAnsi="Times New Roman" w:cs="Times New Roman"/>
          <w:spacing w:val="-3"/>
          <w:sz w:val="21"/>
          <w:lang w:eastAsia="zh-CN"/>
        </w:rPr>
        <w:t>粘</w:t>
      </w:r>
      <w:r>
        <w:rPr>
          <w:rFonts w:ascii="Times New Roman" w:hAnsi="Times New Roman" w:cs="Times New Roman"/>
          <w:spacing w:val="-3"/>
          <w:sz w:val="21"/>
          <w:lang w:eastAsia="zh-CN"/>
        </w:rPr>
        <w:t>”</w:t>
      </w:r>
      <w:r>
        <w:rPr>
          <w:rFonts w:ascii="Times New Roman" w:hAnsi="Times New Roman" w:cs="Times New Roman"/>
          <w:spacing w:val="-3"/>
          <w:sz w:val="21"/>
          <w:lang w:eastAsia="zh-CN"/>
        </w:rPr>
        <w:t>的原因与其相同的是</w:t>
      </w:r>
      <w:r>
        <w:rPr>
          <w:rFonts w:ascii="Times New Roman" w:hAnsi="Times New Roman" w:cs="Times New Roman"/>
          <w:sz w:val="21"/>
          <w:lang w:eastAsia="zh-CN"/>
        </w:rPr>
        <w:t>A</w:t>
      </w:r>
      <w:r>
        <w:rPr>
          <w:rFonts w:ascii="Times New Roman" w:hAnsi="Times New Roman" w:cs="Times New Roman"/>
          <w:spacing w:val="-3"/>
          <w:sz w:val="21"/>
          <w:lang w:eastAsia="zh-CN"/>
        </w:rPr>
        <w:t>．电风扇叶片容易</w:t>
      </w:r>
      <w:r>
        <w:rPr>
          <w:rFonts w:ascii="Times New Roman" w:hAnsi="Times New Roman" w:cs="Times New Roman"/>
          <w:spacing w:val="-3"/>
          <w:sz w:val="21"/>
          <w:lang w:eastAsia="zh-CN"/>
        </w:rPr>
        <w:t>“</w:t>
      </w:r>
      <w:r>
        <w:rPr>
          <w:rFonts w:ascii="Times New Roman" w:hAnsi="Times New Roman" w:cs="Times New Roman"/>
          <w:spacing w:val="-3"/>
          <w:sz w:val="21"/>
          <w:lang w:eastAsia="zh-CN"/>
        </w:rPr>
        <w:t>粘</w:t>
      </w:r>
      <w:r>
        <w:rPr>
          <w:rFonts w:ascii="Times New Roman" w:hAnsi="Times New Roman" w:cs="Times New Roman"/>
          <w:spacing w:val="-3"/>
          <w:sz w:val="21"/>
          <w:lang w:eastAsia="zh-CN"/>
        </w:rPr>
        <w:t>”</w:t>
      </w:r>
      <w:r>
        <w:rPr>
          <w:rFonts w:ascii="Times New Roman" w:hAnsi="Times New Roman" w:cs="Times New Roman"/>
          <w:spacing w:val="-3"/>
          <w:sz w:val="21"/>
          <w:lang w:eastAsia="zh-CN"/>
        </w:rPr>
        <w:t>灰尘</w:t>
      </w:r>
      <w:r>
        <w:rPr>
          <w:rFonts w:ascii="Times New Roman" w:hAnsi="Times New Roman" w:cs="Times New Roman"/>
          <w:spacing w:val="-3"/>
          <w:sz w:val="21"/>
          <w:lang w:eastAsia="zh-CN"/>
        </w:rPr>
        <w:t xml:space="preserve"> </w:t>
      </w:r>
    </w:p>
    <w:p w:rsidR="00087160" w:rsidRDefault="00087160" w:rsidP="00087160">
      <w:pPr>
        <w:spacing w:before="4" w:line="290" w:lineRule="auto"/>
        <w:ind w:left="140" w:right="7221"/>
        <w:rPr>
          <w:rFonts w:ascii="Times New Roman" w:hAnsi="Times New Roman" w:cs="Times New Roman"/>
        </w:rPr>
      </w:pPr>
      <w:r>
        <w:rPr>
          <w:rFonts w:ascii="Times New Roman" w:hAnsi="Times New Roman" w:cs="Times New Roman"/>
        </w:rPr>
        <w:t>B</w:t>
      </w:r>
      <w:r>
        <w:rPr>
          <w:rFonts w:ascii="Times New Roman" w:hAnsi="Times New Roman" w:cs="Times New Roman"/>
          <w:spacing w:val="-3"/>
        </w:rPr>
        <w:t>．黑板擦</w:t>
      </w:r>
      <w:r>
        <w:rPr>
          <w:rFonts w:ascii="Times New Roman" w:hAnsi="Times New Roman" w:cs="Times New Roman"/>
          <w:spacing w:val="-3"/>
        </w:rPr>
        <w:t>“</w:t>
      </w:r>
      <w:r>
        <w:rPr>
          <w:rFonts w:ascii="Times New Roman" w:hAnsi="Times New Roman" w:cs="Times New Roman"/>
          <w:spacing w:val="-3"/>
        </w:rPr>
        <w:t>粘</w:t>
      </w:r>
      <w:r>
        <w:rPr>
          <w:rFonts w:ascii="Times New Roman" w:hAnsi="Times New Roman" w:cs="Times New Roman"/>
          <w:spacing w:val="-3"/>
        </w:rPr>
        <w:t>”</w:t>
      </w:r>
      <w:r>
        <w:rPr>
          <w:rFonts w:ascii="Times New Roman" w:hAnsi="Times New Roman" w:cs="Times New Roman"/>
          <w:spacing w:val="-3"/>
        </w:rPr>
        <w:t>在磁性黑板上</w:t>
      </w:r>
      <w:r>
        <w:rPr>
          <w:rFonts w:ascii="Times New Roman" w:hAnsi="Times New Roman" w:cs="Times New Roman"/>
          <w:spacing w:val="-3"/>
        </w:rPr>
        <w:t xml:space="preserve">   C</w:t>
      </w:r>
      <w:r>
        <w:rPr>
          <w:rFonts w:ascii="Times New Roman" w:hAnsi="Times New Roman" w:cs="Times New Roman"/>
          <w:spacing w:val="-3"/>
        </w:rPr>
        <w:t>．塑料吸盘</w:t>
      </w:r>
      <w:r>
        <w:rPr>
          <w:rFonts w:ascii="Times New Roman" w:hAnsi="Times New Roman" w:cs="Times New Roman"/>
          <w:spacing w:val="-3"/>
        </w:rPr>
        <w:t>“</w:t>
      </w:r>
      <w:r>
        <w:rPr>
          <w:rFonts w:ascii="Times New Roman" w:hAnsi="Times New Roman" w:cs="Times New Roman"/>
          <w:spacing w:val="-3"/>
        </w:rPr>
        <w:t>粘</w:t>
      </w:r>
      <w:r>
        <w:rPr>
          <w:rFonts w:ascii="Times New Roman" w:hAnsi="Times New Roman" w:cs="Times New Roman"/>
          <w:spacing w:val="-3"/>
        </w:rPr>
        <w:t>”</w:t>
      </w:r>
      <w:r>
        <w:rPr>
          <w:rFonts w:ascii="Times New Roman" w:hAnsi="Times New Roman" w:cs="Times New Roman"/>
          <w:spacing w:val="-3"/>
        </w:rPr>
        <w:t>在光滑的瓷砖上</w:t>
      </w:r>
      <w:r>
        <w:rPr>
          <w:rFonts w:ascii="Times New Roman" w:hAnsi="Times New Roman" w:cs="Times New Roman"/>
        </w:rPr>
        <w:t xml:space="preserve"> </w:t>
      </w:r>
    </w:p>
    <w:p w:rsidR="00087160" w:rsidRDefault="00087160" w:rsidP="00087160">
      <w:pPr>
        <w:pStyle w:val="a5"/>
        <w:spacing w:before="7"/>
        <w:rPr>
          <w:rFonts w:ascii="Times New Roman" w:hAnsi="Times New Roman" w:cs="Times New Roman"/>
          <w:b/>
          <w:sz w:val="3"/>
          <w:lang w:eastAsia="zh-CN"/>
        </w:rPr>
      </w:pPr>
    </w:p>
    <w:p w:rsidR="00087160" w:rsidRDefault="00087160" w:rsidP="00087160">
      <w:pPr>
        <w:pStyle w:val="a5"/>
        <w:spacing w:line="20" w:lineRule="exact"/>
        <w:ind w:left="103"/>
        <w:rPr>
          <w:rFonts w:ascii="Times New Roman" w:hAnsi="Times New Roman" w:cs="Times New Roman"/>
          <w:b/>
          <w:sz w:val="2"/>
          <w:lang w:eastAsia="zh-CN"/>
        </w:rPr>
      </w:pPr>
    </w:p>
    <w:p w:rsidR="00087160" w:rsidRDefault="00087160" w:rsidP="00087160">
      <w:pPr>
        <w:ind w:left="140"/>
        <w:rPr>
          <w:rFonts w:ascii="Times New Roman" w:hAnsi="Times New Roman" w:cs="Times New Roman"/>
        </w:rPr>
      </w:pPr>
      <w:r>
        <w:rPr>
          <w:rFonts w:ascii="Times New Roman" w:hAnsi="Times New Roman" w:cs="Times New Roman"/>
        </w:rPr>
        <w:t>D</w:t>
      </w:r>
      <w:r>
        <w:rPr>
          <w:rFonts w:ascii="Times New Roman" w:hAnsi="Times New Roman" w:cs="Times New Roman"/>
        </w:rPr>
        <w:t>．两个铅块削平挤压后</w:t>
      </w:r>
      <w:r>
        <w:rPr>
          <w:rFonts w:ascii="Times New Roman" w:hAnsi="Times New Roman" w:cs="Times New Roman"/>
        </w:rPr>
        <w:t>“</w:t>
      </w:r>
      <w:r>
        <w:rPr>
          <w:rFonts w:ascii="Times New Roman" w:hAnsi="Times New Roman" w:cs="Times New Roman"/>
        </w:rPr>
        <w:t>粘</w:t>
      </w:r>
      <w:r>
        <w:rPr>
          <w:rFonts w:ascii="Times New Roman" w:hAnsi="Times New Roman" w:cs="Times New Roman"/>
        </w:rPr>
        <w:t>”</w:t>
      </w:r>
      <w:r>
        <w:rPr>
          <w:rFonts w:ascii="Times New Roman" w:hAnsi="Times New Roman" w:cs="Times New Roman"/>
        </w:rPr>
        <w:t>在一起</w:t>
      </w:r>
      <w:r>
        <w:rPr>
          <w:rFonts w:ascii="Times New Roman" w:hAnsi="Times New Roman" w:cs="Times New Roman"/>
        </w:rPr>
        <w:t xml:space="preserve"> </w:t>
      </w:r>
    </w:p>
    <w:p w:rsidR="00087160" w:rsidRDefault="00087160" w:rsidP="00087160">
      <w:pPr>
        <w:pStyle w:val="a6"/>
        <w:numPr>
          <w:ilvl w:val="0"/>
          <w:numId w:val="12"/>
        </w:numPr>
        <w:tabs>
          <w:tab w:val="left" w:pos="458"/>
          <w:tab w:val="left" w:pos="2300"/>
          <w:tab w:val="left" w:pos="4460"/>
          <w:tab w:val="left" w:pos="6621"/>
        </w:tabs>
        <w:spacing w:before="110" w:after="0" w:line="333" w:lineRule="auto"/>
        <w:ind w:right="1968" w:firstLine="0"/>
        <w:rPr>
          <w:rFonts w:ascii="Times New Roman" w:hAnsi="Times New Roman" w:cs="Times New Roman"/>
          <w:sz w:val="21"/>
          <w:lang w:eastAsia="zh-CN"/>
        </w:rPr>
      </w:pPr>
      <w:r>
        <w:rPr>
          <w:rFonts w:ascii="Times New Roman" w:hAnsi="Times New Roman" w:cs="Times New Roman"/>
          <w:sz w:val="21"/>
          <w:lang w:eastAsia="zh-CN"/>
        </w:rPr>
        <w:t>影片</w:t>
      </w:r>
      <w:r>
        <w:rPr>
          <w:rFonts w:ascii="Times New Roman" w:hAnsi="Times New Roman" w:cs="Times New Roman"/>
          <w:spacing w:val="-3"/>
          <w:sz w:val="21"/>
          <w:lang w:eastAsia="zh-CN"/>
        </w:rPr>
        <w:t>“</w:t>
      </w:r>
      <w:r>
        <w:rPr>
          <w:rFonts w:ascii="Times New Roman" w:hAnsi="Times New Roman" w:cs="Times New Roman"/>
          <w:sz w:val="21"/>
          <w:lang w:eastAsia="zh-CN"/>
        </w:rPr>
        <w:t>流</w:t>
      </w:r>
      <w:r>
        <w:rPr>
          <w:rFonts w:ascii="Times New Roman" w:hAnsi="Times New Roman" w:cs="Times New Roman"/>
          <w:spacing w:val="-3"/>
          <w:sz w:val="21"/>
          <w:lang w:eastAsia="zh-CN"/>
        </w:rPr>
        <w:t>浪</w:t>
      </w:r>
      <w:r>
        <w:rPr>
          <w:rFonts w:ascii="Times New Roman" w:hAnsi="Times New Roman" w:cs="Times New Roman"/>
          <w:sz w:val="21"/>
          <w:lang w:eastAsia="zh-CN"/>
        </w:rPr>
        <w:t>地</w:t>
      </w:r>
      <w:r>
        <w:rPr>
          <w:rFonts w:ascii="Times New Roman" w:hAnsi="Times New Roman" w:cs="Times New Roman"/>
          <w:spacing w:val="-3"/>
          <w:sz w:val="21"/>
          <w:lang w:eastAsia="zh-CN"/>
        </w:rPr>
        <w:t>球</w:t>
      </w:r>
      <w:r>
        <w:rPr>
          <w:rFonts w:ascii="Times New Roman" w:hAnsi="Times New Roman" w:cs="Times New Roman"/>
          <w:sz w:val="21"/>
          <w:lang w:eastAsia="zh-CN"/>
        </w:rPr>
        <w:t>”</w:t>
      </w:r>
      <w:r>
        <w:rPr>
          <w:rFonts w:ascii="Times New Roman" w:hAnsi="Times New Roman" w:cs="Times New Roman"/>
          <w:spacing w:val="-3"/>
          <w:sz w:val="21"/>
          <w:lang w:eastAsia="zh-CN"/>
        </w:rPr>
        <w:t>开</w:t>
      </w:r>
      <w:r>
        <w:rPr>
          <w:rFonts w:ascii="Times New Roman" w:hAnsi="Times New Roman" w:cs="Times New Roman"/>
          <w:sz w:val="21"/>
          <w:lang w:eastAsia="zh-CN"/>
        </w:rPr>
        <w:t>启</w:t>
      </w:r>
      <w:r>
        <w:rPr>
          <w:rFonts w:ascii="Times New Roman" w:hAnsi="Times New Roman" w:cs="Times New Roman"/>
          <w:spacing w:val="-3"/>
          <w:sz w:val="21"/>
          <w:lang w:eastAsia="zh-CN"/>
        </w:rPr>
        <w:t>了</w:t>
      </w:r>
      <w:r>
        <w:rPr>
          <w:rFonts w:ascii="Times New Roman" w:hAnsi="Times New Roman" w:cs="Times New Roman"/>
          <w:sz w:val="21"/>
          <w:lang w:eastAsia="zh-CN"/>
        </w:rPr>
        <w:t>中国</w:t>
      </w:r>
      <w:r>
        <w:rPr>
          <w:rFonts w:ascii="Times New Roman" w:hAnsi="Times New Roman" w:cs="Times New Roman"/>
          <w:spacing w:val="-3"/>
          <w:sz w:val="21"/>
          <w:lang w:eastAsia="zh-CN"/>
        </w:rPr>
        <w:t>科</w:t>
      </w:r>
      <w:r>
        <w:rPr>
          <w:rFonts w:ascii="Times New Roman" w:hAnsi="Times New Roman" w:cs="Times New Roman"/>
          <w:sz w:val="21"/>
          <w:lang w:eastAsia="zh-CN"/>
        </w:rPr>
        <w:t>幻</w:t>
      </w:r>
      <w:r>
        <w:rPr>
          <w:rFonts w:ascii="Times New Roman" w:hAnsi="Times New Roman" w:cs="Times New Roman"/>
          <w:spacing w:val="-3"/>
          <w:sz w:val="21"/>
          <w:lang w:eastAsia="zh-CN"/>
        </w:rPr>
        <w:t>元</w:t>
      </w:r>
      <w:r>
        <w:rPr>
          <w:rFonts w:ascii="Times New Roman" w:hAnsi="Times New Roman" w:cs="Times New Roman"/>
          <w:sz w:val="21"/>
          <w:lang w:eastAsia="zh-CN"/>
        </w:rPr>
        <w:t>年</w:t>
      </w:r>
      <w:r>
        <w:rPr>
          <w:rFonts w:ascii="Times New Roman" w:hAnsi="Times New Roman" w:cs="Times New Roman"/>
          <w:spacing w:val="-3"/>
          <w:sz w:val="21"/>
          <w:lang w:eastAsia="zh-CN"/>
        </w:rPr>
        <w:t>，</w:t>
      </w:r>
      <w:r>
        <w:rPr>
          <w:rFonts w:ascii="Times New Roman" w:hAnsi="Times New Roman" w:cs="Times New Roman"/>
          <w:sz w:val="21"/>
          <w:lang w:eastAsia="zh-CN"/>
        </w:rPr>
        <w:t>其</w:t>
      </w:r>
      <w:r>
        <w:rPr>
          <w:rFonts w:ascii="Times New Roman" w:hAnsi="Times New Roman" w:cs="Times New Roman"/>
          <w:spacing w:val="-3"/>
          <w:sz w:val="21"/>
          <w:lang w:eastAsia="zh-CN"/>
        </w:rPr>
        <w:t>中</w:t>
      </w:r>
      <w:r>
        <w:rPr>
          <w:rFonts w:ascii="Times New Roman" w:hAnsi="Times New Roman" w:cs="Times New Roman"/>
          <w:sz w:val="21"/>
          <w:lang w:eastAsia="zh-CN"/>
        </w:rPr>
        <w:t>“</w:t>
      </w:r>
      <w:r>
        <w:rPr>
          <w:rFonts w:ascii="Times New Roman" w:hAnsi="Times New Roman" w:cs="Times New Roman"/>
          <w:spacing w:val="-3"/>
          <w:sz w:val="21"/>
          <w:lang w:eastAsia="zh-CN"/>
        </w:rPr>
        <w:t>点</w:t>
      </w:r>
      <w:r>
        <w:rPr>
          <w:rFonts w:ascii="Times New Roman" w:hAnsi="Times New Roman" w:cs="Times New Roman"/>
          <w:sz w:val="21"/>
          <w:lang w:eastAsia="zh-CN"/>
        </w:rPr>
        <w:t>燃木</w:t>
      </w:r>
      <w:r>
        <w:rPr>
          <w:rFonts w:ascii="Times New Roman" w:hAnsi="Times New Roman" w:cs="Times New Roman"/>
          <w:spacing w:val="-3"/>
          <w:sz w:val="21"/>
          <w:lang w:eastAsia="zh-CN"/>
        </w:rPr>
        <w:t>星</w:t>
      </w:r>
      <w:r>
        <w:rPr>
          <w:rFonts w:ascii="Times New Roman" w:hAnsi="Times New Roman" w:cs="Times New Roman"/>
          <w:sz w:val="21"/>
          <w:lang w:eastAsia="zh-CN"/>
        </w:rPr>
        <w:t>”</w:t>
      </w:r>
      <w:r>
        <w:rPr>
          <w:rFonts w:ascii="Times New Roman" w:hAnsi="Times New Roman" w:cs="Times New Roman"/>
          <w:spacing w:val="-3"/>
          <w:sz w:val="21"/>
          <w:lang w:eastAsia="zh-CN"/>
        </w:rPr>
        <w:t>将</w:t>
      </w:r>
      <w:r>
        <w:rPr>
          <w:rFonts w:ascii="Times New Roman" w:hAnsi="Times New Roman" w:cs="Times New Roman"/>
          <w:sz w:val="21"/>
          <w:lang w:eastAsia="zh-CN"/>
        </w:rPr>
        <w:t>地</w:t>
      </w:r>
      <w:r>
        <w:rPr>
          <w:rFonts w:ascii="Times New Roman" w:hAnsi="Times New Roman" w:cs="Times New Roman"/>
          <w:spacing w:val="-3"/>
          <w:sz w:val="21"/>
          <w:lang w:eastAsia="zh-CN"/>
        </w:rPr>
        <w:t>球</w:t>
      </w:r>
      <w:r>
        <w:rPr>
          <w:rFonts w:ascii="Times New Roman" w:hAnsi="Times New Roman" w:cs="Times New Roman"/>
          <w:sz w:val="21"/>
          <w:lang w:eastAsia="zh-CN"/>
        </w:rPr>
        <w:t>推</w:t>
      </w:r>
      <w:r>
        <w:rPr>
          <w:rFonts w:ascii="Times New Roman" w:hAnsi="Times New Roman" w:cs="Times New Roman"/>
          <w:spacing w:val="-3"/>
          <w:sz w:val="21"/>
          <w:lang w:eastAsia="zh-CN"/>
        </w:rPr>
        <w:t>开</w:t>
      </w:r>
      <w:r>
        <w:rPr>
          <w:rFonts w:ascii="Times New Roman" w:hAnsi="Times New Roman" w:cs="Times New Roman"/>
          <w:sz w:val="21"/>
          <w:lang w:eastAsia="zh-CN"/>
        </w:rPr>
        <w:t>，</w:t>
      </w:r>
      <w:r>
        <w:rPr>
          <w:rFonts w:ascii="Times New Roman" w:hAnsi="Times New Roman" w:cs="Times New Roman"/>
          <w:spacing w:val="-3"/>
          <w:sz w:val="21"/>
          <w:lang w:eastAsia="zh-CN"/>
        </w:rPr>
        <w:t>相</w:t>
      </w:r>
      <w:r>
        <w:rPr>
          <w:rFonts w:ascii="Times New Roman" w:hAnsi="Times New Roman" w:cs="Times New Roman"/>
          <w:sz w:val="21"/>
          <w:lang w:eastAsia="zh-CN"/>
        </w:rPr>
        <w:t>当于</w:t>
      </w:r>
      <w:r>
        <w:rPr>
          <w:rFonts w:ascii="Times New Roman" w:hAnsi="Times New Roman" w:cs="Times New Roman"/>
          <w:spacing w:val="-3"/>
          <w:sz w:val="21"/>
          <w:lang w:eastAsia="zh-CN"/>
        </w:rPr>
        <w:t>内</w:t>
      </w:r>
      <w:r>
        <w:rPr>
          <w:rFonts w:ascii="Times New Roman" w:hAnsi="Times New Roman" w:cs="Times New Roman"/>
          <w:sz w:val="21"/>
          <w:lang w:eastAsia="zh-CN"/>
        </w:rPr>
        <w:t>燃</w:t>
      </w:r>
      <w:r>
        <w:rPr>
          <w:rFonts w:ascii="Times New Roman" w:hAnsi="Times New Roman" w:cs="Times New Roman"/>
          <w:spacing w:val="-3"/>
          <w:sz w:val="21"/>
          <w:lang w:eastAsia="zh-CN"/>
        </w:rPr>
        <w:t>机的</w:t>
      </w:r>
      <w:r>
        <w:rPr>
          <w:rFonts w:ascii="Times New Roman" w:hAnsi="Times New Roman" w:cs="Times New Roman"/>
          <w:sz w:val="21"/>
          <w:lang w:eastAsia="zh-CN"/>
        </w:rPr>
        <w:t>A</w:t>
      </w:r>
      <w:r>
        <w:rPr>
          <w:rFonts w:ascii="Times New Roman" w:hAnsi="Times New Roman" w:cs="Times New Roman"/>
          <w:sz w:val="21"/>
          <w:lang w:eastAsia="zh-CN"/>
        </w:rPr>
        <w:t>．吸气</w:t>
      </w:r>
      <w:r>
        <w:rPr>
          <w:rFonts w:ascii="Times New Roman" w:hAnsi="Times New Roman" w:cs="Times New Roman"/>
          <w:spacing w:val="-3"/>
          <w:sz w:val="21"/>
          <w:lang w:eastAsia="zh-CN"/>
        </w:rPr>
        <w:t>冲程</w:t>
      </w:r>
      <w:r>
        <w:rPr>
          <w:rFonts w:ascii="Times New Roman" w:hAnsi="Times New Roman" w:cs="Times New Roman"/>
          <w:spacing w:val="-3"/>
          <w:sz w:val="21"/>
          <w:lang w:eastAsia="zh-CN"/>
        </w:rPr>
        <w:tab/>
      </w:r>
      <w:r>
        <w:rPr>
          <w:rFonts w:ascii="Times New Roman" w:hAnsi="Times New Roman" w:cs="Times New Roman"/>
          <w:sz w:val="21"/>
          <w:lang w:eastAsia="zh-CN"/>
        </w:rPr>
        <w:t>B</w:t>
      </w:r>
      <w:r>
        <w:rPr>
          <w:rFonts w:ascii="Times New Roman" w:hAnsi="Times New Roman" w:cs="Times New Roman"/>
          <w:sz w:val="21"/>
          <w:lang w:eastAsia="zh-CN"/>
        </w:rPr>
        <w:t>．</w:t>
      </w:r>
      <w:r>
        <w:rPr>
          <w:rFonts w:ascii="Times New Roman" w:hAnsi="Times New Roman" w:cs="Times New Roman"/>
          <w:spacing w:val="-3"/>
          <w:sz w:val="21"/>
          <w:lang w:eastAsia="zh-CN"/>
        </w:rPr>
        <w:t>压</w:t>
      </w:r>
      <w:r>
        <w:rPr>
          <w:rFonts w:ascii="Times New Roman" w:hAnsi="Times New Roman" w:cs="Times New Roman"/>
          <w:sz w:val="21"/>
          <w:lang w:eastAsia="zh-CN"/>
        </w:rPr>
        <w:t>缩</w:t>
      </w:r>
      <w:r>
        <w:rPr>
          <w:rFonts w:ascii="Times New Roman" w:hAnsi="Times New Roman" w:cs="Times New Roman"/>
          <w:spacing w:val="-3"/>
          <w:sz w:val="21"/>
          <w:lang w:eastAsia="zh-CN"/>
        </w:rPr>
        <w:t>冲</w:t>
      </w:r>
      <w:r>
        <w:rPr>
          <w:rFonts w:ascii="Times New Roman" w:hAnsi="Times New Roman" w:cs="Times New Roman"/>
          <w:sz w:val="21"/>
          <w:lang w:eastAsia="zh-CN"/>
        </w:rPr>
        <w:t>程</w:t>
      </w:r>
      <w:r>
        <w:rPr>
          <w:rFonts w:ascii="Times New Roman" w:hAnsi="Times New Roman" w:cs="Times New Roman"/>
          <w:sz w:val="21"/>
          <w:lang w:eastAsia="zh-CN"/>
        </w:rPr>
        <w:tab/>
        <w:t>C</w:t>
      </w:r>
      <w:r>
        <w:rPr>
          <w:rFonts w:ascii="Times New Roman" w:hAnsi="Times New Roman" w:cs="Times New Roman"/>
          <w:sz w:val="21"/>
          <w:lang w:eastAsia="zh-CN"/>
        </w:rPr>
        <w:t>．</w:t>
      </w:r>
      <w:r>
        <w:rPr>
          <w:rFonts w:ascii="Times New Roman" w:hAnsi="Times New Roman" w:cs="Times New Roman"/>
          <w:spacing w:val="-3"/>
          <w:sz w:val="21"/>
          <w:lang w:eastAsia="zh-CN"/>
        </w:rPr>
        <w:t>做</w:t>
      </w:r>
      <w:r>
        <w:rPr>
          <w:rFonts w:ascii="Times New Roman" w:hAnsi="Times New Roman" w:cs="Times New Roman"/>
          <w:sz w:val="21"/>
          <w:lang w:eastAsia="zh-CN"/>
        </w:rPr>
        <w:t>功</w:t>
      </w:r>
      <w:r>
        <w:rPr>
          <w:rFonts w:ascii="Times New Roman" w:hAnsi="Times New Roman" w:cs="Times New Roman"/>
          <w:spacing w:val="-3"/>
          <w:sz w:val="21"/>
          <w:lang w:eastAsia="zh-CN"/>
        </w:rPr>
        <w:t>冲程</w:t>
      </w:r>
      <w:r>
        <w:rPr>
          <w:rFonts w:ascii="Times New Roman" w:hAnsi="Times New Roman" w:cs="Times New Roman"/>
          <w:spacing w:val="-3"/>
          <w:sz w:val="21"/>
          <w:lang w:eastAsia="zh-CN"/>
        </w:rPr>
        <w:tab/>
      </w:r>
      <w:r>
        <w:rPr>
          <w:rFonts w:ascii="Times New Roman" w:hAnsi="Times New Roman" w:cs="Times New Roman"/>
          <w:sz w:val="21"/>
          <w:lang w:eastAsia="zh-CN"/>
        </w:rPr>
        <w:t>D</w:t>
      </w:r>
      <w:r>
        <w:rPr>
          <w:rFonts w:ascii="Times New Roman" w:hAnsi="Times New Roman" w:cs="Times New Roman"/>
          <w:sz w:val="21"/>
          <w:lang w:eastAsia="zh-CN"/>
        </w:rPr>
        <w:t>．</w:t>
      </w:r>
      <w:r>
        <w:rPr>
          <w:rFonts w:ascii="Times New Roman" w:hAnsi="Times New Roman" w:cs="Times New Roman"/>
          <w:spacing w:val="-3"/>
          <w:sz w:val="21"/>
          <w:lang w:eastAsia="zh-CN"/>
        </w:rPr>
        <w:t>排</w:t>
      </w:r>
      <w:r>
        <w:rPr>
          <w:rFonts w:ascii="Times New Roman" w:hAnsi="Times New Roman" w:cs="Times New Roman"/>
          <w:sz w:val="21"/>
          <w:lang w:eastAsia="zh-CN"/>
        </w:rPr>
        <w:t>气</w:t>
      </w:r>
      <w:r>
        <w:rPr>
          <w:rFonts w:ascii="Times New Roman" w:hAnsi="Times New Roman" w:cs="Times New Roman"/>
          <w:spacing w:val="-3"/>
          <w:sz w:val="21"/>
          <w:lang w:eastAsia="zh-CN"/>
        </w:rPr>
        <w:t>冲程</w:t>
      </w:r>
      <w:r>
        <w:rPr>
          <w:rFonts w:ascii="Times New Roman" w:hAnsi="Times New Roman" w:cs="Times New Roman"/>
          <w:sz w:val="21"/>
          <w:lang w:eastAsia="zh-CN"/>
        </w:rPr>
        <w:t xml:space="preserve"> </w:t>
      </w:r>
    </w:p>
    <w:p w:rsidR="00087160" w:rsidRDefault="00087160" w:rsidP="00087160">
      <w:pPr>
        <w:pStyle w:val="a6"/>
        <w:numPr>
          <w:ilvl w:val="0"/>
          <w:numId w:val="12"/>
        </w:numPr>
        <w:tabs>
          <w:tab w:val="left" w:pos="458"/>
        </w:tabs>
        <w:spacing w:before="57" w:after="0" w:line="290" w:lineRule="auto"/>
        <w:ind w:right="1023" w:firstLine="0"/>
        <w:rPr>
          <w:rFonts w:ascii="Times New Roman" w:hAnsi="Times New Roman" w:cs="Times New Roman"/>
          <w:sz w:val="21"/>
        </w:rPr>
      </w:pPr>
      <w:r>
        <w:rPr>
          <w:rFonts w:ascii="Times New Roman" w:hAnsi="Times New Roman" w:cs="Times New Roman"/>
          <w:spacing w:val="-4"/>
          <w:sz w:val="21"/>
          <w:lang w:eastAsia="zh-CN"/>
        </w:rPr>
        <w:t>如图所示是一种定时课间音乐播放装置的原理图，通常情况下，开关</w:t>
      </w:r>
      <w:r>
        <w:rPr>
          <w:rFonts w:ascii="Times New Roman" w:hAnsi="Times New Roman" w:cs="Times New Roman"/>
          <w:spacing w:val="-4"/>
          <w:sz w:val="21"/>
          <w:lang w:eastAsia="zh-CN"/>
        </w:rPr>
        <w:t xml:space="preserve"> </w:t>
      </w:r>
      <w:r>
        <w:rPr>
          <w:rFonts w:ascii="Times New Roman" w:hAnsi="Times New Roman" w:cs="Times New Roman"/>
          <w:sz w:val="21"/>
          <w:lang w:eastAsia="zh-CN"/>
        </w:rPr>
        <w:t>S</w:t>
      </w:r>
      <w:r>
        <w:rPr>
          <w:rFonts w:ascii="Times New Roman" w:hAnsi="Times New Roman" w:cs="Times New Roman"/>
          <w:spacing w:val="-7"/>
          <w:sz w:val="21"/>
          <w:lang w:eastAsia="zh-CN"/>
        </w:rPr>
        <w:t xml:space="preserve"> </w:t>
      </w:r>
      <w:r>
        <w:rPr>
          <w:rFonts w:ascii="Times New Roman" w:hAnsi="Times New Roman" w:cs="Times New Roman"/>
          <w:spacing w:val="-7"/>
          <w:sz w:val="21"/>
          <w:lang w:eastAsia="zh-CN"/>
        </w:rPr>
        <w:t>处于闭合状态。课间休息时自</w:t>
      </w:r>
      <w:r>
        <w:rPr>
          <w:rFonts w:ascii="Times New Roman" w:hAnsi="Times New Roman" w:cs="Times New Roman"/>
          <w:spacing w:val="-5"/>
          <w:sz w:val="21"/>
          <w:lang w:eastAsia="zh-CN"/>
        </w:rPr>
        <w:t>动播放器播放音乐。</w:t>
      </w:r>
      <w:proofErr w:type="spellStart"/>
      <w:r>
        <w:rPr>
          <w:rFonts w:ascii="Times New Roman" w:hAnsi="Times New Roman" w:cs="Times New Roman"/>
          <w:spacing w:val="-5"/>
          <w:sz w:val="21"/>
        </w:rPr>
        <w:t>此时</w:t>
      </w:r>
      <w:proofErr w:type="spellEnd"/>
      <w:r>
        <w:rPr>
          <w:rFonts w:ascii="Times New Roman" w:hAnsi="Times New Roman" w:cs="Times New Roman"/>
          <w:sz w:val="21"/>
        </w:rPr>
        <w:t xml:space="preserve"> </w:t>
      </w:r>
    </w:p>
    <w:p w:rsidR="00087160" w:rsidRDefault="00087160" w:rsidP="00087160">
      <w:pPr>
        <w:spacing w:before="2"/>
        <w:ind w:left="140"/>
        <w:rPr>
          <w:rFonts w:ascii="Times New Roman" w:hAnsi="Times New Roman" w:cs="Times New Roman"/>
        </w:rPr>
      </w:pPr>
      <w:r>
        <w:rPr>
          <w:rFonts w:ascii="Times New Roman" w:hAnsi="Times New Roman" w:cs="Times New Roman"/>
          <w:noProof/>
        </w:rPr>
        <w:drawing>
          <wp:inline distT="0" distB="0" distL="0" distR="0" wp14:anchorId="5D5B9CB4" wp14:editId="1E979509">
            <wp:extent cx="1325880" cy="802640"/>
            <wp:effectExtent l="0" t="0" r="7620" b="1016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042718" name="image7.jpeg"/>
                    <pic:cNvPicPr>
                      <a:picLocks noChangeAspect="1"/>
                    </pic:cNvPicPr>
                  </pic:nvPicPr>
                  <pic:blipFill>
                    <a:blip r:embed="rId14" cstate="print"/>
                    <a:stretch>
                      <a:fillRect/>
                    </a:stretch>
                  </pic:blipFill>
                  <pic:spPr>
                    <a:xfrm>
                      <a:off x="0" y="0"/>
                      <a:ext cx="1326514" cy="803274"/>
                    </a:xfrm>
                    <a:prstGeom prst="rect">
                      <a:avLst/>
                    </a:prstGeom>
                  </pic:spPr>
                </pic:pic>
              </a:graphicData>
            </a:graphic>
          </wp:inline>
        </w:drawing>
      </w:r>
      <w:r>
        <w:rPr>
          <w:rFonts w:ascii="Times New Roman" w:hAnsi="Times New Roman" w:cs="Times New Roman"/>
        </w:rPr>
        <w:t xml:space="preserve"> </w:t>
      </w:r>
    </w:p>
    <w:p w:rsidR="00087160" w:rsidRDefault="00087160" w:rsidP="00087160">
      <w:pPr>
        <w:tabs>
          <w:tab w:val="left" w:pos="2300"/>
          <w:tab w:val="left" w:pos="4460"/>
        </w:tabs>
        <w:spacing w:before="2"/>
        <w:ind w:left="14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spacing w:val="-3"/>
        </w:rPr>
        <w:t>定</w:t>
      </w:r>
      <w:r>
        <w:rPr>
          <w:rFonts w:ascii="Times New Roman" w:hAnsi="Times New Roman" w:cs="Times New Roman"/>
        </w:rPr>
        <w:t>时</w:t>
      </w:r>
      <w:r>
        <w:rPr>
          <w:rFonts w:ascii="Times New Roman" w:hAnsi="Times New Roman" w:cs="Times New Roman"/>
          <w:spacing w:val="-3"/>
        </w:rPr>
        <w:t>开</w:t>
      </w:r>
      <w:r>
        <w:rPr>
          <w:rFonts w:ascii="Times New Roman" w:hAnsi="Times New Roman" w:cs="Times New Roman"/>
        </w:rPr>
        <w:t>关</w:t>
      </w:r>
      <w:r>
        <w:rPr>
          <w:rFonts w:ascii="Times New Roman" w:hAnsi="Times New Roman" w:cs="Times New Roman"/>
          <w:spacing w:val="-3"/>
        </w:rPr>
        <w:t>断开</w:t>
      </w: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rPr>
        <w:t>B</w:t>
      </w:r>
      <w:r>
        <w:rPr>
          <w:rFonts w:ascii="Times New Roman" w:hAnsi="Times New Roman" w:cs="Times New Roman"/>
        </w:rPr>
        <w:t>．</w:t>
      </w:r>
      <w:r>
        <w:rPr>
          <w:rFonts w:ascii="Times New Roman" w:hAnsi="Times New Roman" w:cs="Times New Roman"/>
          <w:spacing w:val="-3"/>
        </w:rPr>
        <w:t>指</w:t>
      </w:r>
      <w:r>
        <w:rPr>
          <w:rFonts w:ascii="Times New Roman" w:hAnsi="Times New Roman" w:cs="Times New Roman"/>
        </w:rPr>
        <w:t>示</w:t>
      </w:r>
      <w:r>
        <w:rPr>
          <w:rFonts w:ascii="Times New Roman" w:hAnsi="Times New Roman" w:cs="Times New Roman"/>
          <w:spacing w:val="-3"/>
        </w:rPr>
        <w:t>灯</w:t>
      </w:r>
      <w:r>
        <w:rPr>
          <w:rFonts w:ascii="Times New Roman" w:hAnsi="Times New Roman" w:cs="Times New Roman"/>
        </w:rPr>
        <w:t>熄</w:t>
      </w:r>
      <w:r>
        <w:rPr>
          <w:rFonts w:ascii="Times New Roman" w:hAnsi="Times New Roman" w:cs="Times New Roman"/>
          <w:spacing w:val="-3"/>
        </w:rPr>
        <w:t>灭</w:t>
      </w:r>
      <w:r>
        <w:rPr>
          <w:rFonts w:ascii="Times New Roman" w:hAnsi="Times New Roman" w:cs="Times New Roman"/>
        </w:rPr>
        <w:t xml:space="preserve"> </w:t>
      </w:r>
    </w:p>
    <w:p w:rsidR="00087160" w:rsidRDefault="00087160" w:rsidP="00087160">
      <w:pPr>
        <w:tabs>
          <w:tab w:val="left" w:pos="4460"/>
        </w:tabs>
        <w:spacing w:before="57"/>
        <w:ind w:left="140"/>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spacing w:val="-3"/>
        </w:rPr>
        <w:t>指</w:t>
      </w:r>
      <w:r>
        <w:rPr>
          <w:rFonts w:ascii="Times New Roman" w:hAnsi="Times New Roman" w:cs="Times New Roman"/>
        </w:rPr>
        <w:t>示</w:t>
      </w:r>
      <w:r>
        <w:rPr>
          <w:rFonts w:ascii="Times New Roman" w:hAnsi="Times New Roman" w:cs="Times New Roman"/>
          <w:spacing w:val="-3"/>
        </w:rPr>
        <w:t>灯</w:t>
      </w:r>
      <w:r>
        <w:rPr>
          <w:rFonts w:ascii="Times New Roman" w:hAnsi="Times New Roman" w:cs="Times New Roman"/>
        </w:rPr>
        <w:t>两</w:t>
      </w:r>
      <w:r>
        <w:rPr>
          <w:rFonts w:ascii="Times New Roman" w:hAnsi="Times New Roman" w:cs="Times New Roman"/>
          <w:spacing w:val="-3"/>
        </w:rPr>
        <w:t>端</w:t>
      </w:r>
      <w:r>
        <w:rPr>
          <w:rFonts w:ascii="Times New Roman" w:hAnsi="Times New Roman" w:cs="Times New Roman"/>
        </w:rPr>
        <w:t>电</w:t>
      </w:r>
      <w:r>
        <w:rPr>
          <w:rFonts w:ascii="Times New Roman" w:hAnsi="Times New Roman" w:cs="Times New Roman"/>
          <w:spacing w:val="-3"/>
        </w:rPr>
        <w:t>压</w:t>
      </w:r>
      <w:r>
        <w:rPr>
          <w:rFonts w:ascii="Times New Roman" w:hAnsi="Times New Roman" w:cs="Times New Roman"/>
        </w:rPr>
        <w:t>不</w:t>
      </w:r>
      <w:r>
        <w:rPr>
          <w:rFonts w:ascii="Times New Roman" w:hAnsi="Times New Roman" w:cs="Times New Roman"/>
          <w:spacing w:val="-3"/>
        </w:rPr>
        <w:t>变</w:t>
      </w:r>
      <w:r>
        <w:rPr>
          <w:rFonts w:ascii="Times New Roman" w:hAnsi="Times New Roman" w:cs="Times New Roman"/>
          <w:spacing w:val="-3"/>
        </w:rPr>
        <w:tab/>
      </w:r>
      <w:r>
        <w:rPr>
          <w:rFonts w:ascii="Times New Roman" w:hAnsi="Times New Roman" w:cs="Times New Roman"/>
        </w:rPr>
        <w:t>D</w:t>
      </w:r>
      <w:r>
        <w:rPr>
          <w:rFonts w:ascii="Times New Roman" w:hAnsi="Times New Roman" w:cs="Times New Roman"/>
        </w:rPr>
        <w:t>．</w:t>
      </w:r>
      <w:r>
        <w:rPr>
          <w:rFonts w:ascii="Times New Roman" w:hAnsi="Times New Roman" w:cs="Times New Roman"/>
          <w:spacing w:val="-3"/>
        </w:rPr>
        <w:t>电</w:t>
      </w:r>
      <w:r>
        <w:rPr>
          <w:rFonts w:ascii="Times New Roman" w:hAnsi="Times New Roman" w:cs="Times New Roman"/>
        </w:rPr>
        <w:t>路</w:t>
      </w:r>
      <w:r>
        <w:rPr>
          <w:rFonts w:ascii="Times New Roman" w:hAnsi="Times New Roman" w:cs="Times New Roman"/>
          <w:spacing w:val="-3"/>
        </w:rPr>
        <w:t>电</w:t>
      </w:r>
      <w:r>
        <w:rPr>
          <w:rFonts w:ascii="Times New Roman" w:hAnsi="Times New Roman" w:cs="Times New Roman"/>
        </w:rPr>
        <w:t>流</w:t>
      </w:r>
      <w:r>
        <w:rPr>
          <w:rFonts w:ascii="Times New Roman" w:hAnsi="Times New Roman" w:cs="Times New Roman"/>
          <w:spacing w:val="-3"/>
        </w:rPr>
        <w:t>增大</w:t>
      </w:r>
      <w:r>
        <w:rPr>
          <w:rFonts w:ascii="Times New Roman" w:hAnsi="Times New Roman" w:cs="Times New Roman"/>
        </w:rPr>
        <w:t xml:space="preserve"> </w:t>
      </w:r>
    </w:p>
    <w:p w:rsidR="00087160" w:rsidRDefault="00087160" w:rsidP="00087160">
      <w:pPr>
        <w:pStyle w:val="a6"/>
        <w:numPr>
          <w:ilvl w:val="0"/>
          <w:numId w:val="12"/>
        </w:numPr>
        <w:tabs>
          <w:tab w:val="left" w:pos="564"/>
        </w:tabs>
        <w:spacing w:before="71" w:after="0" w:line="240" w:lineRule="auto"/>
        <w:ind w:left="563" w:right="0" w:hanging="424"/>
        <w:rPr>
          <w:rFonts w:ascii="Times New Roman" w:hAnsi="Times New Roman" w:cs="Times New Roman"/>
          <w:sz w:val="21"/>
          <w:lang w:eastAsia="zh-CN"/>
        </w:rPr>
      </w:pPr>
      <w:r>
        <w:rPr>
          <w:rFonts w:ascii="Times New Roman" w:hAnsi="Times New Roman" w:cs="Times New Roman"/>
          <w:spacing w:val="7"/>
          <w:sz w:val="21"/>
          <w:lang w:eastAsia="zh-CN"/>
        </w:rPr>
        <w:t>如图所示</w:t>
      </w:r>
      <w:r>
        <w:rPr>
          <w:rFonts w:ascii="Times New Roman" w:hAnsi="Times New Roman" w:cs="Times New Roman"/>
          <w:spacing w:val="7"/>
          <w:sz w:val="21"/>
          <w:lang w:eastAsia="zh-CN"/>
        </w:rPr>
        <w:t xml:space="preserve">, </w:t>
      </w:r>
      <w:r>
        <w:rPr>
          <w:rFonts w:ascii="Times New Roman" w:eastAsia="Times New Roman" w:hAnsi="Times New Roman" w:cs="Times New Roman"/>
          <w:i/>
          <w:spacing w:val="-12"/>
          <w:sz w:val="24"/>
          <w:lang w:eastAsia="zh-CN"/>
        </w:rPr>
        <w:t>R</w:t>
      </w:r>
      <w:r>
        <w:rPr>
          <w:rFonts w:ascii="Times New Roman" w:eastAsia="Times New Roman" w:hAnsi="Times New Roman" w:cs="Times New Roman"/>
          <w:spacing w:val="-12"/>
          <w:position w:val="-5"/>
          <w:sz w:val="14"/>
          <w:lang w:eastAsia="zh-CN"/>
        </w:rPr>
        <w:t>1</w:t>
      </w:r>
      <w:r>
        <w:rPr>
          <w:rFonts w:ascii="Times New Roman" w:eastAsia="Times New Roman" w:hAnsi="Times New Roman" w:cs="Times New Roman"/>
          <w:spacing w:val="-10"/>
          <w:position w:val="-5"/>
          <w:sz w:val="14"/>
          <w:lang w:eastAsia="zh-CN"/>
        </w:rPr>
        <w:t xml:space="preserve"> </w:t>
      </w:r>
      <w:r>
        <w:rPr>
          <w:rFonts w:ascii="Times New Roman" w:hAnsi="Times New Roman" w:cs="Times New Roman"/>
          <w:spacing w:val="-12"/>
          <w:sz w:val="21"/>
          <w:lang w:eastAsia="zh-CN"/>
        </w:rPr>
        <w:t>为定值电阻，</w:t>
      </w:r>
      <w:r>
        <w:rPr>
          <w:rFonts w:ascii="Times New Roman" w:hAnsi="Times New Roman" w:cs="Times New Roman"/>
          <w:spacing w:val="-12"/>
          <w:sz w:val="21"/>
          <w:lang w:eastAsia="zh-CN"/>
        </w:rPr>
        <w:t xml:space="preserve"> </w:t>
      </w:r>
      <w:r>
        <w:rPr>
          <w:rFonts w:ascii="Times New Roman" w:eastAsia="Times New Roman" w:hAnsi="Times New Roman" w:cs="Times New Roman"/>
          <w:i/>
          <w:spacing w:val="-5"/>
          <w:position w:val="1"/>
          <w:sz w:val="24"/>
          <w:lang w:eastAsia="zh-CN"/>
        </w:rPr>
        <w:t>R</w:t>
      </w:r>
      <w:r>
        <w:rPr>
          <w:rFonts w:ascii="Times New Roman" w:eastAsia="Times New Roman" w:hAnsi="Times New Roman" w:cs="Times New Roman"/>
          <w:spacing w:val="-5"/>
          <w:position w:val="-5"/>
          <w:sz w:val="14"/>
          <w:lang w:eastAsia="zh-CN"/>
        </w:rPr>
        <w:t>2</w:t>
      </w:r>
      <w:r>
        <w:rPr>
          <w:rFonts w:ascii="Times New Roman" w:eastAsia="Times New Roman" w:hAnsi="Times New Roman" w:cs="Times New Roman"/>
          <w:spacing w:val="17"/>
          <w:position w:val="-5"/>
          <w:sz w:val="14"/>
          <w:lang w:eastAsia="zh-CN"/>
        </w:rPr>
        <w:t xml:space="preserve"> </w:t>
      </w:r>
      <w:r>
        <w:rPr>
          <w:rFonts w:ascii="Times New Roman" w:hAnsi="Times New Roman" w:cs="Times New Roman"/>
          <w:spacing w:val="-1"/>
          <w:sz w:val="21"/>
          <w:lang w:eastAsia="zh-CN"/>
        </w:rPr>
        <w:t>为滑动变阻器，电源电压保持不变。闭合开关</w:t>
      </w:r>
      <w:r>
        <w:rPr>
          <w:rFonts w:ascii="Times New Roman" w:hAnsi="Times New Roman" w:cs="Times New Roman"/>
          <w:sz w:val="21"/>
          <w:lang w:eastAsia="zh-CN"/>
        </w:rPr>
        <w:t>S</w:t>
      </w:r>
      <w:r>
        <w:rPr>
          <w:rFonts w:ascii="Times New Roman" w:hAnsi="Times New Roman" w:cs="Times New Roman"/>
          <w:sz w:val="21"/>
          <w:lang w:eastAsia="zh-CN"/>
        </w:rPr>
        <w:t>，</w:t>
      </w:r>
      <w:r>
        <w:rPr>
          <w:rFonts w:ascii="Times New Roman" w:hAnsi="Times New Roman" w:cs="Times New Roman"/>
          <w:spacing w:val="4"/>
          <w:sz w:val="21"/>
          <w:lang w:eastAsia="zh-CN"/>
        </w:rPr>
        <w:t>滑动变阻器滑片</w:t>
      </w:r>
      <w:r>
        <w:rPr>
          <w:rFonts w:ascii="Times New Roman" w:hAnsi="Times New Roman" w:cs="Times New Roman"/>
          <w:sz w:val="21"/>
          <w:lang w:eastAsia="zh-CN"/>
        </w:rPr>
        <w:t>P</w:t>
      </w:r>
    </w:p>
    <w:p w:rsidR="00087160" w:rsidRDefault="00087160" w:rsidP="00087160">
      <w:pPr>
        <w:spacing w:before="94"/>
        <w:ind w:left="140"/>
        <w:rPr>
          <w:rFonts w:ascii="Times New Roman" w:hAnsi="Times New Roman" w:cs="Times New Roman"/>
        </w:rPr>
      </w:pPr>
      <w:r>
        <w:rPr>
          <w:rFonts w:ascii="Times New Roman" w:hAnsi="Times New Roman" w:cs="Times New Roman"/>
          <w:noProof/>
        </w:rPr>
        <w:drawing>
          <wp:anchor distT="0" distB="0" distL="0" distR="0" simplePos="0" relativeHeight="251666432" behindDoc="0" locked="0" layoutInCell="1" allowOverlap="1" wp14:anchorId="32642067" wp14:editId="463BD1F4">
            <wp:simplePos x="0" y="0"/>
            <wp:positionH relativeFrom="page">
              <wp:posOffset>685800</wp:posOffset>
            </wp:positionH>
            <wp:positionV relativeFrom="paragraph">
              <wp:posOffset>298450</wp:posOffset>
            </wp:positionV>
            <wp:extent cx="1146175" cy="814070"/>
            <wp:effectExtent l="0" t="0" r="9525" b="11430"/>
            <wp:wrapNone/>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521038" name="image8.jpeg"/>
                    <pic:cNvPicPr>
                      <a:picLocks noChangeAspect="1"/>
                    </pic:cNvPicPr>
                  </pic:nvPicPr>
                  <pic:blipFill>
                    <a:blip r:embed="rId15" cstate="print"/>
                    <a:stretch>
                      <a:fillRect/>
                    </a:stretch>
                  </pic:blipFill>
                  <pic:spPr>
                    <a:xfrm>
                      <a:off x="0" y="0"/>
                      <a:ext cx="1146461" cy="814128"/>
                    </a:xfrm>
                    <a:prstGeom prst="rect">
                      <a:avLst/>
                    </a:prstGeom>
                  </pic:spPr>
                </pic:pic>
              </a:graphicData>
            </a:graphic>
          </wp:anchor>
        </w:drawing>
      </w:r>
      <w:r>
        <w:rPr>
          <w:rFonts w:ascii="Times New Roman" w:hAnsi="Times New Roman" w:cs="Times New Roman"/>
        </w:rPr>
        <w:t>从中点向右移动过程中，下列说法正确的是</w:t>
      </w:r>
      <w:r>
        <w:rPr>
          <w:rFonts w:ascii="Times New Roman" w:hAnsi="Times New Roman" w:cs="Times New Roman"/>
        </w:rPr>
        <w:t xml:space="preserve"> </w:t>
      </w: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spacing w:before="5"/>
        <w:rPr>
          <w:rFonts w:ascii="Times New Roman" w:hAnsi="Times New Roman" w:cs="Times New Roman"/>
          <w:b/>
          <w:sz w:val="20"/>
        </w:rPr>
      </w:pPr>
      <w:r>
        <w:rPr>
          <w:rFonts w:ascii="Times New Roman" w:hAnsi="Times New Roman" w:cs="Times New Roman"/>
          <w:b/>
          <w:noProof/>
          <w:sz w:val="20"/>
        </w:rPr>
        <w:drawing>
          <wp:inline distT="0" distB="0" distL="0" distR="0" wp14:anchorId="7646FFBA" wp14:editId="1CCD7A9C">
            <wp:extent cx="254000" cy="254000"/>
            <wp:effectExtent l="0" t="0" r="0" b="0"/>
            <wp:docPr id="100074" name="图片 10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59345" name=""/>
                    <pic:cNvPicPr>
                      <a:picLocks noChangeAspect="1"/>
                    </pic:cNvPicPr>
                  </pic:nvPicPr>
                  <pic:blipFill>
                    <a:blip r:embed="rId16"/>
                    <a:stretch>
                      <a:fillRect/>
                    </a:stretch>
                  </pic:blipFill>
                  <pic:spPr>
                    <a:xfrm>
                      <a:off x="0" y="0"/>
                      <a:ext cx="254000" cy="254000"/>
                    </a:xfrm>
                    <a:prstGeom prst="rect">
                      <a:avLst/>
                    </a:prstGeom>
                  </pic:spPr>
                </pic:pic>
              </a:graphicData>
            </a:graphic>
          </wp:inline>
        </w:drawing>
      </w:r>
    </w:p>
    <w:p w:rsidR="00087160" w:rsidRDefault="00087160" w:rsidP="00087160">
      <w:pPr>
        <w:ind w:left="1983"/>
        <w:rPr>
          <w:rFonts w:ascii="Times New Roman" w:hAnsi="Times New Roman" w:cs="Times New Roman"/>
        </w:rPr>
      </w:pPr>
      <w:r>
        <w:rPr>
          <w:rFonts w:ascii="Times New Roman" w:hAnsi="Times New Roman" w:cs="Times New Roman"/>
        </w:rPr>
        <w:t xml:space="preserve"> </w:t>
      </w:r>
    </w:p>
    <w:p w:rsidR="00087160" w:rsidRDefault="00087160" w:rsidP="00087160">
      <w:pPr>
        <w:spacing w:before="19" w:line="336" w:lineRule="auto"/>
        <w:ind w:left="140" w:right="6712"/>
        <w:rPr>
          <w:rFonts w:ascii="Times New Roman" w:hAnsi="Times New Roman" w:cs="Times New Roman"/>
          <w:sz w:val="3"/>
        </w:rPr>
      </w:pPr>
      <w:r>
        <w:rPr>
          <w:rFonts w:ascii="Times New Roman" w:hAnsi="Times New Roman" w:cs="Times New Roman"/>
        </w:rPr>
        <w:t>A</w:t>
      </w:r>
      <w:r>
        <w:rPr>
          <w:rFonts w:ascii="Times New Roman" w:hAnsi="Times New Roman" w:cs="Times New Roman"/>
        </w:rPr>
        <w:t>．电压表示数变大，电流表</w:t>
      </w:r>
      <w:r>
        <w:rPr>
          <w:rFonts w:ascii="Times New Roman" w:hAnsi="Times New Roman" w:cs="Times New Roman"/>
        </w:rPr>
        <w:t xml:space="preserve"> </w:t>
      </w:r>
      <w:r>
        <w:rPr>
          <w:rFonts w:ascii="Times New Roman" w:eastAsia="Times New Roman" w:hAnsi="Times New Roman" w:cs="Times New Roman"/>
          <w:i/>
          <w:position w:val="1"/>
          <w:sz w:val="24"/>
        </w:rPr>
        <w:t>A</w:t>
      </w:r>
      <w:r>
        <w:rPr>
          <w:rFonts w:ascii="Times New Roman" w:eastAsia="Times New Roman" w:hAnsi="Times New Roman" w:cs="Times New Roman"/>
          <w:position w:val="-5"/>
          <w:sz w:val="14"/>
        </w:rPr>
        <w:t xml:space="preserve">1 </w:t>
      </w:r>
      <w:r>
        <w:rPr>
          <w:rFonts w:ascii="Times New Roman" w:hAnsi="Times New Roman" w:cs="Times New Roman"/>
        </w:rPr>
        <w:t>示数变小</w:t>
      </w:r>
      <w:r>
        <w:rPr>
          <w:rFonts w:ascii="Times New Roman" w:hAnsi="Times New Roman" w:cs="Times New Roman"/>
        </w:rPr>
        <w:t>B</w:t>
      </w:r>
      <w:r>
        <w:rPr>
          <w:rFonts w:ascii="Times New Roman" w:hAnsi="Times New Roman" w:cs="Times New Roman"/>
        </w:rPr>
        <w:t>．电压表示数变大，电流表</w:t>
      </w:r>
      <w:r>
        <w:rPr>
          <w:rFonts w:ascii="Times New Roman" w:hAnsi="Times New Roman" w:cs="Times New Roman"/>
        </w:rPr>
        <w:t xml:space="preserve"> </w:t>
      </w:r>
      <w:r>
        <w:rPr>
          <w:rFonts w:ascii="Times New Roman" w:eastAsia="Times New Roman" w:hAnsi="Times New Roman" w:cs="Times New Roman"/>
          <w:i/>
          <w:position w:val="1"/>
          <w:sz w:val="24"/>
        </w:rPr>
        <w:t>A</w:t>
      </w:r>
      <w:r>
        <w:rPr>
          <w:rFonts w:ascii="Times New Roman" w:eastAsia="Times New Roman" w:hAnsi="Times New Roman" w:cs="Times New Roman"/>
          <w:position w:val="-5"/>
          <w:sz w:val="14"/>
        </w:rPr>
        <w:t xml:space="preserve">2 </w:t>
      </w:r>
      <w:r>
        <w:rPr>
          <w:rFonts w:ascii="Times New Roman" w:hAnsi="Times New Roman" w:cs="Times New Roman"/>
        </w:rPr>
        <w:t>示数变大</w:t>
      </w:r>
      <w:r>
        <w:rPr>
          <w:rFonts w:ascii="Times New Roman" w:hAnsi="Times New Roman" w:cs="Times New Roman"/>
        </w:rPr>
        <w:t>C</w:t>
      </w:r>
      <w:r>
        <w:rPr>
          <w:rFonts w:ascii="Times New Roman" w:hAnsi="Times New Roman" w:cs="Times New Roman"/>
        </w:rPr>
        <w:t>．电压表示数不变，电流表</w:t>
      </w:r>
      <w:r>
        <w:rPr>
          <w:rFonts w:ascii="Times New Roman" w:hAnsi="Times New Roman" w:cs="Times New Roman"/>
        </w:rPr>
        <w:t xml:space="preserve"> </w:t>
      </w:r>
      <w:r>
        <w:rPr>
          <w:rFonts w:ascii="Times New Roman" w:eastAsia="Times New Roman" w:hAnsi="Times New Roman" w:cs="Times New Roman"/>
          <w:i/>
          <w:sz w:val="24"/>
        </w:rPr>
        <w:t>A</w:t>
      </w:r>
      <w:r>
        <w:rPr>
          <w:rFonts w:ascii="Times New Roman" w:eastAsia="Times New Roman" w:hAnsi="Times New Roman" w:cs="Times New Roman"/>
          <w:position w:val="-5"/>
          <w:sz w:val="14"/>
        </w:rPr>
        <w:t xml:space="preserve">1 </w:t>
      </w:r>
      <w:r>
        <w:rPr>
          <w:rFonts w:ascii="Times New Roman" w:hAnsi="Times New Roman" w:cs="Times New Roman"/>
        </w:rPr>
        <w:t>示数变大</w:t>
      </w:r>
      <w:r>
        <w:rPr>
          <w:rFonts w:ascii="Times New Roman" w:hAnsi="Times New Roman" w:cs="Times New Roman"/>
        </w:rPr>
        <w:t xml:space="preserve"> </w:t>
      </w:r>
    </w:p>
    <w:p w:rsidR="00087160" w:rsidRDefault="00087160" w:rsidP="00087160">
      <w:pPr>
        <w:pStyle w:val="a5"/>
        <w:spacing w:line="20" w:lineRule="exact"/>
        <w:ind w:left="103"/>
        <w:rPr>
          <w:rFonts w:ascii="Times New Roman" w:hAnsi="Times New Roman" w:cs="Times New Roman"/>
          <w:b/>
          <w:sz w:val="2"/>
          <w:lang w:eastAsia="zh-CN"/>
        </w:rPr>
      </w:pPr>
    </w:p>
    <w:p w:rsidR="00087160" w:rsidRDefault="00087160" w:rsidP="00087160">
      <w:pPr>
        <w:spacing w:before="21"/>
        <w:ind w:left="140"/>
        <w:rPr>
          <w:rFonts w:ascii="Times New Roman" w:hAnsi="Times New Roman" w:cs="Times New Roman"/>
        </w:rPr>
      </w:pPr>
      <w:r>
        <w:rPr>
          <w:rFonts w:ascii="Times New Roman" w:hAnsi="Times New Roman" w:cs="Times New Roman"/>
        </w:rPr>
        <w:t>D</w:t>
      </w:r>
      <w:r>
        <w:rPr>
          <w:rFonts w:ascii="Times New Roman" w:hAnsi="Times New Roman" w:cs="Times New Roman"/>
        </w:rPr>
        <w:t>．电压表示数不变，电流表</w:t>
      </w:r>
      <w:r>
        <w:rPr>
          <w:rFonts w:ascii="Times New Roman" w:hAnsi="Times New Roman" w:cs="Times New Roman"/>
        </w:rPr>
        <w:t xml:space="preserve"> </w:t>
      </w:r>
      <w:r>
        <w:rPr>
          <w:rFonts w:ascii="Times New Roman" w:eastAsia="Times New Roman" w:hAnsi="Times New Roman" w:cs="Times New Roman"/>
          <w:i/>
          <w:sz w:val="24"/>
        </w:rPr>
        <w:t>A</w:t>
      </w:r>
      <w:r>
        <w:rPr>
          <w:rFonts w:ascii="Times New Roman" w:eastAsia="Times New Roman" w:hAnsi="Times New Roman" w:cs="Times New Roman"/>
          <w:position w:val="-5"/>
          <w:sz w:val="14"/>
        </w:rPr>
        <w:t xml:space="preserve">2 </w:t>
      </w:r>
      <w:r>
        <w:rPr>
          <w:rFonts w:ascii="Times New Roman" w:hAnsi="Times New Roman" w:cs="Times New Roman"/>
        </w:rPr>
        <w:t>示数变小</w:t>
      </w:r>
      <w:r>
        <w:rPr>
          <w:rFonts w:ascii="Times New Roman" w:hAnsi="Times New Roman" w:cs="Times New Roman"/>
        </w:rPr>
        <w:t xml:space="preserve"> </w:t>
      </w:r>
    </w:p>
    <w:p w:rsidR="00087160" w:rsidRDefault="00087160" w:rsidP="00087160">
      <w:pPr>
        <w:pStyle w:val="a6"/>
        <w:numPr>
          <w:ilvl w:val="0"/>
          <w:numId w:val="12"/>
        </w:numPr>
        <w:tabs>
          <w:tab w:val="left" w:pos="564"/>
        </w:tabs>
        <w:spacing w:before="60" w:after="0" w:line="290" w:lineRule="auto"/>
        <w:ind w:right="915" w:firstLine="0"/>
        <w:rPr>
          <w:rFonts w:ascii="Times New Roman" w:hAnsi="Times New Roman" w:cs="Times New Roman"/>
          <w:sz w:val="21"/>
          <w:lang w:eastAsia="zh-CN"/>
        </w:rPr>
      </w:pPr>
      <w:r>
        <w:rPr>
          <w:rFonts w:ascii="Times New Roman" w:hAnsi="Times New Roman" w:cs="Times New Roman"/>
          <w:noProof/>
        </w:rPr>
        <w:lastRenderedPageBreak/>
        <w:drawing>
          <wp:anchor distT="0" distB="0" distL="0" distR="0" simplePos="0" relativeHeight="251667456" behindDoc="0" locked="0" layoutInCell="1" allowOverlap="1" wp14:anchorId="472DDCBF" wp14:editId="457A6108">
            <wp:simplePos x="0" y="0"/>
            <wp:positionH relativeFrom="page">
              <wp:posOffset>685800</wp:posOffset>
            </wp:positionH>
            <wp:positionV relativeFrom="paragraph">
              <wp:posOffset>451485</wp:posOffset>
            </wp:positionV>
            <wp:extent cx="709930" cy="814070"/>
            <wp:effectExtent l="0" t="0" r="1270" b="11430"/>
            <wp:wrapNone/>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562245" name="image9.jpeg"/>
                    <pic:cNvPicPr>
                      <a:picLocks noChangeAspect="1"/>
                    </pic:cNvPicPr>
                  </pic:nvPicPr>
                  <pic:blipFill>
                    <a:blip r:embed="rId17" cstate="print"/>
                    <a:stretch>
                      <a:fillRect/>
                    </a:stretch>
                  </pic:blipFill>
                  <pic:spPr>
                    <a:xfrm>
                      <a:off x="0" y="0"/>
                      <a:ext cx="709625" cy="813943"/>
                    </a:xfrm>
                    <a:prstGeom prst="rect">
                      <a:avLst/>
                    </a:prstGeom>
                  </pic:spPr>
                </pic:pic>
              </a:graphicData>
            </a:graphic>
          </wp:anchor>
        </w:drawing>
      </w:r>
      <w:r>
        <w:rPr>
          <w:rFonts w:ascii="Times New Roman" w:hAnsi="Times New Roman" w:cs="Times New Roman"/>
          <w:spacing w:val="-3"/>
          <w:sz w:val="21"/>
          <w:lang w:eastAsia="zh-CN"/>
        </w:rPr>
        <w:t>如图所示，水果电池由水果和化学活泼性不同的锌、铜两种金属片组成，其中更活泼的锌片失去电子成为电池的负极，而铜片成为正极。接通电路时电子定向移动的方向是</w:t>
      </w:r>
      <w:r>
        <w:rPr>
          <w:rFonts w:ascii="Times New Roman" w:hAnsi="Times New Roman" w:cs="Times New Roman"/>
          <w:spacing w:val="-3"/>
          <w:sz w:val="21"/>
          <w:lang w:eastAsia="zh-CN"/>
        </w:rPr>
        <w:t xml:space="preserve"> </w:t>
      </w: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spacing w:before="6"/>
        <w:rPr>
          <w:rFonts w:ascii="Times New Roman" w:hAnsi="Times New Roman" w:cs="Times New Roman"/>
          <w:b/>
          <w:sz w:val="24"/>
          <w:lang w:eastAsia="zh-CN"/>
        </w:rPr>
      </w:pPr>
    </w:p>
    <w:p w:rsidR="00087160" w:rsidRDefault="00087160" w:rsidP="00087160">
      <w:pPr>
        <w:ind w:left="1256"/>
        <w:rPr>
          <w:rFonts w:ascii="Times New Roman" w:hAnsi="Times New Roman" w:cs="Times New Roman"/>
        </w:rPr>
      </w:pPr>
      <w:r>
        <w:rPr>
          <w:rFonts w:ascii="Times New Roman" w:hAnsi="Times New Roman" w:cs="Times New Roman"/>
        </w:rPr>
        <w:t xml:space="preserve"> </w:t>
      </w:r>
    </w:p>
    <w:p w:rsidR="00087160" w:rsidRDefault="00087160" w:rsidP="00087160">
      <w:pPr>
        <w:spacing w:before="2" w:line="292" w:lineRule="auto"/>
        <w:ind w:left="140" w:right="7643"/>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spacing w:val="-3"/>
        </w:rPr>
        <w:t>从铜片沿水果内部流向锌片</w:t>
      </w:r>
      <w:r>
        <w:rPr>
          <w:rFonts w:ascii="Times New Roman" w:hAnsi="Times New Roman" w:cs="Times New Roman"/>
        </w:rPr>
        <w:t>B</w:t>
      </w:r>
      <w:r>
        <w:rPr>
          <w:rFonts w:ascii="Times New Roman" w:hAnsi="Times New Roman" w:cs="Times New Roman"/>
        </w:rPr>
        <w:t>．</w:t>
      </w:r>
      <w:r>
        <w:rPr>
          <w:rFonts w:ascii="Times New Roman" w:hAnsi="Times New Roman" w:cs="Times New Roman"/>
          <w:spacing w:val="-3"/>
        </w:rPr>
        <w:t>从铜片沿导线流向锌片</w:t>
      </w:r>
      <w:r>
        <w:rPr>
          <w:rFonts w:ascii="Times New Roman" w:hAnsi="Times New Roman" w:cs="Times New Roman"/>
          <w:spacing w:val="-3"/>
        </w:rPr>
        <w:t xml:space="preserve">   </w:t>
      </w:r>
      <w:r>
        <w:rPr>
          <w:rFonts w:ascii="Times New Roman" w:hAnsi="Times New Roman" w:cs="Times New Roman"/>
        </w:rPr>
        <w:t>C</w:t>
      </w:r>
      <w:r>
        <w:rPr>
          <w:rFonts w:ascii="Times New Roman" w:hAnsi="Times New Roman" w:cs="Times New Roman"/>
        </w:rPr>
        <w:t>．</w:t>
      </w:r>
      <w:r>
        <w:rPr>
          <w:rFonts w:ascii="Times New Roman" w:hAnsi="Times New Roman" w:cs="Times New Roman"/>
          <w:spacing w:val="-3"/>
        </w:rPr>
        <w:t>从锌片沿水果内部流向铜片</w:t>
      </w:r>
      <w:r>
        <w:rPr>
          <w:rFonts w:ascii="Times New Roman" w:hAnsi="Times New Roman" w:cs="Times New Roman"/>
        </w:rPr>
        <w:t>D</w:t>
      </w:r>
      <w:r>
        <w:rPr>
          <w:rFonts w:ascii="Times New Roman" w:hAnsi="Times New Roman" w:cs="Times New Roman"/>
        </w:rPr>
        <w:t>．</w:t>
      </w:r>
      <w:r>
        <w:rPr>
          <w:rFonts w:ascii="Times New Roman" w:hAnsi="Times New Roman" w:cs="Times New Roman"/>
          <w:spacing w:val="-3"/>
        </w:rPr>
        <w:t>从锌片沿导线流向铜片</w:t>
      </w:r>
      <w:r>
        <w:rPr>
          <w:rFonts w:ascii="Times New Roman" w:hAnsi="Times New Roman" w:cs="Times New Roman"/>
        </w:rPr>
        <w:t xml:space="preserve"> </w:t>
      </w:r>
    </w:p>
    <w:p w:rsidR="00087160" w:rsidRDefault="00087160" w:rsidP="00087160">
      <w:pPr>
        <w:pStyle w:val="a6"/>
        <w:numPr>
          <w:ilvl w:val="0"/>
          <w:numId w:val="12"/>
        </w:numPr>
        <w:tabs>
          <w:tab w:val="left" w:pos="564"/>
        </w:tabs>
        <w:spacing w:before="57" w:after="0" w:line="290" w:lineRule="auto"/>
        <w:ind w:right="1126" w:firstLine="0"/>
        <w:rPr>
          <w:rFonts w:ascii="Times New Roman" w:hAnsi="Times New Roman" w:cs="Times New Roman"/>
          <w:sz w:val="21"/>
          <w:lang w:eastAsia="zh-CN"/>
        </w:rPr>
      </w:pPr>
      <w:r>
        <w:rPr>
          <w:rFonts w:ascii="Times New Roman" w:hAnsi="Times New Roman" w:cs="Times New Roman"/>
          <w:spacing w:val="-8"/>
          <w:sz w:val="21"/>
          <w:lang w:eastAsia="zh-CN"/>
        </w:rPr>
        <w:t>如图所示，开关</w:t>
      </w:r>
      <w:r>
        <w:rPr>
          <w:rFonts w:ascii="Times New Roman" w:hAnsi="Times New Roman" w:cs="Times New Roman"/>
          <w:spacing w:val="-8"/>
          <w:sz w:val="21"/>
          <w:lang w:eastAsia="zh-CN"/>
        </w:rPr>
        <w:t xml:space="preserve"> </w:t>
      </w:r>
      <w:r>
        <w:rPr>
          <w:rFonts w:ascii="Times New Roman" w:hAnsi="Times New Roman" w:cs="Times New Roman"/>
          <w:sz w:val="21"/>
          <w:lang w:eastAsia="zh-CN"/>
        </w:rPr>
        <w:t>S</w:t>
      </w:r>
      <w:r>
        <w:rPr>
          <w:rFonts w:ascii="Times New Roman" w:hAnsi="Times New Roman" w:cs="Times New Roman"/>
          <w:spacing w:val="-16"/>
          <w:sz w:val="21"/>
          <w:lang w:eastAsia="zh-CN"/>
        </w:rPr>
        <w:t xml:space="preserve"> </w:t>
      </w:r>
      <w:r>
        <w:rPr>
          <w:rFonts w:ascii="Times New Roman" w:hAnsi="Times New Roman" w:cs="Times New Roman"/>
          <w:spacing w:val="-16"/>
          <w:sz w:val="21"/>
          <w:lang w:eastAsia="zh-CN"/>
        </w:rPr>
        <w:t>闭合后灯</w:t>
      </w:r>
      <w:r>
        <w:rPr>
          <w:rFonts w:ascii="Times New Roman" w:hAnsi="Times New Roman" w:cs="Times New Roman"/>
          <w:spacing w:val="-16"/>
          <w:sz w:val="21"/>
          <w:lang w:eastAsia="zh-CN"/>
        </w:rPr>
        <w:t xml:space="preserve"> </w:t>
      </w:r>
      <w:r>
        <w:rPr>
          <w:rFonts w:ascii="Times New Roman" w:hAnsi="Times New Roman" w:cs="Times New Roman"/>
          <w:sz w:val="21"/>
          <w:lang w:eastAsia="zh-CN"/>
        </w:rPr>
        <w:t>L</w:t>
      </w:r>
      <w:r>
        <w:rPr>
          <w:rFonts w:ascii="Times New Roman" w:hAnsi="Times New Roman" w:cs="Times New Roman"/>
          <w:spacing w:val="-8"/>
          <w:sz w:val="21"/>
          <w:lang w:eastAsia="zh-CN"/>
        </w:rPr>
        <w:t xml:space="preserve"> </w:t>
      </w:r>
      <w:r>
        <w:rPr>
          <w:rFonts w:ascii="Times New Roman" w:hAnsi="Times New Roman" w:cs="Times New Roman"/>
          <w:spacing w:val="-8"/>
          <w:sz w:val="21"/>
          <w:lang w:eastAsia="zh-CN"/>
        </w:rPr>
        <w:t>不发光，用测电笔测试电灯两接线处和插座两孔均能使测电笔氖管发</w:t>
      </w:r>
      <w:r>
        <w:rPr>
          <w:rFonts w:ascii="Times New Roman" w:hAnsi="Times New Roman" w:cs="Times New Roman"/>
          <w:spacing w:val="-5"/>
          <w:sz w:val="21"/>
          <w:lang w:eastAsia="zh-CN"/>
        </w:rPr>
        <w:t>光，经检查，保险丝未烧断，则故障是</w:t>
      </w:r>
      <w:r>
        <w:rPr>
          <w:rFonts w:ascii="Times New Roman" w:hAnsi="Times New Roman" w:cs="Times New Roman"/>
          <w:sz w:val="21"/>
          <w:lang w:eastAsia="zh-CN"/>
        </w:rPr>
        <w:t xml:space="preserve"> </w:t>
      </w:r>
    </w:p>
    <w:p w:rsidR="00087160" w:rsidRDefault="00087160" w:rsidP="00087160">
      <w:pPr>
        <w:spacing w:before="66"/>
        <w:ind w:left="239"/>
        <w:rPr>
          <w:rFonts w:ascii="Times New Roman" w:hAnsi="Times New Roman" w:cs="Times New Roman"/>
        </w:rPr>
      </w:pPr>
      <w:r>
        <w:rPr>
          <w:rFonts w:ascii="Times New Roman" w:hAnsi="Times New Roman" w:cs="Times New Roman"/>
          <w:noProof/>
          <w:position w:val="1"/>
        </w:rPr>
        <w:drawing>
          <wp:inline distT="0" distB="0" distL="0" distR="0" wp14:anchorId="7087B3A6" wp14:editId="2103D4B4">
            <wp:extent cx="2086610" cy="1134745"/>
            <wp:effectExtent l="0" t="0" r="8890" b="8255"/>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162195" name="image10.jpeg"/>
                    <pic:cNvPicPr>
                      <a:picLocks noChangeAspect="1"/>
                    </pic:cNvPicPr>
                  </pic:nvPicPr>
                  <pic:blipFill>
                    <a:blip r:embed="rId18" cstate="print"/>
                    <a:stretch>
                      <a:fillRect/>
                    </a:stretch>
                  </pic:blipFill>
                  <pic:spPr>
                    <a:xfrm>
                      <a:off x="0" y="0"/>
                      <a:ext cx="2087056" cy="1135055"/>
                    </a:xfrm>
                    <a:prstGeom prst="rect">
                      <a:avLst/>
                    </a:prstGeom>
                  </pic:spPr>
                </pic:pic>
              </a:graphicData>
            </a:graphic>
          </wp:inline>
        </w:drawing>
      </w:r>
      <w:r>
        <w:rPr>
          <w:rFonts w:ascii="Times New Roman" w:hAnsi="Times New Roman" w:cs="Times New Roman"/>
        </w:rPr>
        <w:t xml:space="preserve"> </w:t>
      </w:r>
    </w:p>
    <w:p w:rsidR="00087160" w:rsidRDefault="00087160" w:rsidP="00087160">
      <w:pPr>
        <w:tabs>
          <w:tab w:val="left" w:pos="2300"/>
          <w:tab w:val="left" w:pos="4460"/>
        </w:tabs>
        <w:spacing w:before="5"/>
        <w:ind w:left="14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spacing w:val="-3"/>
        </w:rPr>
        <w:t>灯</w:t>
      </w:r>
      <w:r>
        <w:rPr>
          <w:rFonts w:ascii="Times New Roman" w:hAnsi="Times New Roman" w:cs="Times New Roman"/>
        </w:rPr>
        <w:t>丝</w:t>
      </w:r>
      <w:r>
        <w:rPr>
          <w:rFonts w:ascii="Times New Roman" w:hAnsi="Times New Roman" w:cs="Times New Roman"/>
          <w:spacing w:val="-3"/>
        </w:rPr>
        <w:t>发</w:t>
      </w:r>
      <w:r>
        <w:rPr>
          <w:rFonts w:ascii="Times New Roman" w:hAnsi="Times New Roman" w:cs="Times New Roman"/>
        </w:rPr>
        <w:t>生</w:t>
      </w:r>
      <w:r>
        <w:rPr>
          <w:rFonts w:ascii="Times New Roman" w:hAnsi="Times New Roman" w:cs="Times New Roman"/>
          <w:spacing w:val="-3"/>
        </w:rPr>
        <w:t>断路</w:t>
      </w: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rPr>
        <w:t>B</w:t>
      </w:r>
      <w:r>
        <w:rPr>
          <w:rFonts w:ascii="Times New Roman" w:hAnsi="Times New Roman" w:cs="Times New Roman"/>
        </w:rPr>
        <w:t>．</w:t>
      </w:r>
      <w:r>
        <w:rPr>
          <w:rFonts w:ascii="Times New Roman" w:hAnsi="Times New Roman" w:cs="Times New Roman"/>
          <w:spacing w:val="-3"/>
        </w:rPr>
        <w:t>插</w:t>
      </w:r>
      <w:r>
        <w:rPr>
          <w:rFonts w:ascii="Times New Roman" w:hAnsi="Times New Roman" w:cs="Times New Roman"/>
        </w:rPr>
        <w:t>座</w:t>
      </w:r>
      <w:r>
        <w:rPr>
          <w:rFonts w:ascii="Times New Roman" w:hAnsi="Times New Roman" w:cs="Times New Roman"/>
          <w:spacing w:val="-3"/>
        </w:rPr>
        <w:t>发</w:t>
      </w:r>
      <w:r>
        <w:rPr>
          <w:rFonts w:ascii="Times New Roman" w:hAnsi="Times New Roman" w:cs="Times New Roman"/>
        </w:rPr>
        <w:t>生</w:t>
      </w:r>
      <w:r>
        <w:rPr>
          <w:rFonts w:ascii="Times New Roman" w:hAnsi="Times New Roman" w:cs="Times New Roman"/>
          <w:spacing w:val="-3"/>
        </w:rPr>
        <w:t>短路</w:t>
      </w:r>
      <w:r>
        <w:rPr>
          <w:rFonts w:ascii="Times New Roman" w:hAnsi="Times New Roman" w:cs="Times New Roman"/>
        </w:rPr>
        <w:t xml:space="preserve"> </w:t>
      </w:r>
    </w:p>
    <w:p w:rsidR="00087160" w:rsidRDefault="00087160" w:rsidP="00087160">
      <w:pPr>
        <w:tabs>
          <w:tab w:val="left" w:pos="2300"/>
          <w:tab w:val="left" w:pos="4460"/>
        </w:tabs>
        <w:spacing w:before="57"/>
        <w:ind w:left="140"/>
        <w:rPr>
          <w:rFonts w:ascii="Times New Roman" w:hAnsi="Times New Roman" w:cs="Times New Roman"/>
        </w:rPr>
      </w:pPr>
      <w:r>
        <w:rPr>
          <w:rFonts w:ascii="Times New Roman" w:hAnsi="Times New Roman" w:cs="Times New Roman"/>
        </w:rPr>
        <w:t>C</w:t>
      </w:r>
      <w:r>
        <w:rPr>
          <w:rFonts w:ascii="Times New Roman" w:hAnsi="Times New Roman" w:cs="Times New Roman"/>
        </w:rPr>
        <w:t>．</w:t>
      </w:r>
      <w:r>
        <w:rPr>
          <w:rFonts w:ascii="Times New Roman" w:hAnsi="Times New Roman" w:cs="Times New Roman"/>
          <w:spacing w:val="-3"/>
        </w:rPr>
        <w:t>进</w:t>
      </w:r>
      <w:r>
        <w:rPr>
          <w:rFonts w:ascii="Times New Roman" w:hAnsi="Times New Roman" w:cs="Times New Roman"/>
        </w:rPr>
        <w:t>户</w:t>
      </w:r>
      <w:r>
        <w:rPr>
          <w:rFonts w:ascii="Times New Roman" w:hAnsi="Times New Roman" w:cs="Times New Roman"/>
          <w:spacing w:val="-3"/>
        </w:rPr>
        <w:t>火</w:t>
      </w:r>
      <w:r>
        <w:rPr>
          <w:rFonts w:ascii="Times New Roman" w:hAnsi="Times New Roman" w:cs="Times New Roman"/>
        </w:rPr>
        <w:t>线</w:t>
      </w:r>
      <w:r>
        <w:rPr>
          <w:rFonts w:ascii="Times New Roman" w:hAnsi="Times New Roman" w:cs="Times New Roman"/>
          <w:spacing w:val="-3"/>
        </w:rPr>
        <w:t>断路</w:t>
      </w: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rPr>
        <w:t>D</w:t>
      </w:r>
      <w:r>
        <w:rPr>
          <w:rFonts w:ascii="Times New Roman" w:hAnsi="Times New Roman" w:cs="Times New Roman"/>
        </w:rPr>
        <w:t>．</w:t>
      </w:r>
      <w:r>
        <w:rPr>
          <w:rFonts w:ascii="Times New Roman" w:hAnsi="Times New Roman" w:cs="Times New Roman"/>
          <w:spacing w:val="-3"/>
        </w:rPr>
        <w:t>进</w:t>
      </w:r>
      <w:r>
        <w:rPr>
          <w:rFonts w:ascii="Times New Roman" w:hAnsi="Times New Roman" w:cs="Times New Roman"/>
        </w:rPr>
        <w:t>户</w:t>
      </w:r>
      <w:r>
        <w:rPr>
          <w:rFonts w:ascii="Times New Roman" w:hAnsi="Times New Roman" w:cs="Times New Roman"/>
          <w:spacing w:val="-3"/>
        </w:rPr>
        <w:t>零</w:t>
      </w:r>
      <w:r>
        <w:rPr>
          <w:rFonts w:ascii="Times New Roman" w:hAnsi="Times New Roman" w:cs="Times New Roman"/>
        </w:rPr>
        <w:t>线</w:t>
      </w:r>
      <w:r>
        <w:rPr>
          <w:rFonts w:ascii="Times New Roman" w:hAnsi="Times New Roman" w:cs="Times New Roman"/>
          <w:spacing w:val="-3"/>
        </w:rPr>
        <w:t>断路</w:t>
      </w:r>
      <w:r>
        <w:rPr>
          <w:rFonts w:ascii="Times New Roman" w:hAnsi="Times New Roman" w:cs="Times New Roman"/>
        </w:rPr>
        <w:t xml:space="preserve"> </w:t>
      </w:r>
    </w:p>
    <w:p w:rsidR="00087160" w:rsidRDefault="00087160" w:rsidP="00087160">
      <w:pPr>
        <w:pStyle w:val="a6"/>
        <w:numPr>
          <w:ilvl w:val="0"/>
          <w:numId w:val="12"/>
        </w:numPr>
        <w:tabs>
          <w:tab w:val="left" w:pos="458"/>
          <w:tab w:val="left" w:pos="2300"/>
          <w:tab w:val="left" w:pos="4460"/>
          <w:tab w:val="left" w:pos="6621"/>
        </w:tabs>
        <w:spacing w:before="47" w:after="0" w:line="290" w:lineRule="auto"/>
        <w:ind w:right="653" w:firstLine="0"/>
        <w:rPr>
          <w:rFonts w:ascii="Times New Roman" w:hAnsi="Times New Roman" w:cs="Times New Roman"/>
          <w:sz w:val="21"/>
          <w:lang w:eastAsia="zh-CN"/>
        </w:rPr>
      </w:pPr>
      <w:r>
        <w:rPr>
          <w:rFonts w:ascii="Times New Roman" w:hAnsi="Times New Roman" w:cs="Times New Roman"/>
          <w:spacing w:val="-3"/>
          <w:sz w:val="21"/>
          <w:lang w:eastAsia="zh-CN"/>
        </w:rPr>
        <w:t>已</w:t>
      </w:r>
      <w:r>
        <w:rPr>
          <w:rFonts w:ascii="Times New Roman" w:hAnsi="Times New Roman" w:cs="Times New Roman"/>
          <w:sz w:val="21"/>
          <w:lang w:eastAsia="zh-CN"/>
        </w:rPr>
        <w:t>知</w:t>
      </w:r>
      <w:r>
        <w:rPr>
          <w:rFonts w:ascii="Times New Roman" w:hAnsi="Times New Roman" w:cs="Times New Roman"/>
          <w:spacing w:val="-3"/>
          <w:sz w:val="21"/>
          <w:lang w:eastAsia="zh-CN"/>
        </w:rPr>
        <w:t>一</w:t>
      </w:r>
      <w:r>
        <w:rPr>
          <w:rFonts w:ascii="Times New Roman" w:hAnsi="Times New Roman" w:cs="Times New Roman"/>
          <w:sz w:val="21"/>
          <w:lang w:eastAsia="zh-CN"/>
        </w:rPr>
        <w:t>根</w:t>
      </w:r>
      <w:r>
        <w:rPr>
          <w:rFonts w:ascii="Times New Roman" w:hAnsi="Times New Roman" w:cs="Times New Roman"/>
          <w:spacing w:val="-3"/>
          <w:sz w:val="21"/>
          <w:lang w:eastAsia="zh-CN"/>
        </w:rPr>
        <w:t>火</w:t>
      </w:r>
      <w:r>
        <w:rPr>
          <w:rFonts w:ascii="Times New Roman" w:hAnsi="Times New Roman" w:cs="Times New Roman"/>
          <w:sz w:val="21"/>
          <w:lang w:eastAsia="zh-CN"/>
        </w:rPr>
        <w:t>柴</w:t>
      </w:r>
      <w:r>
        <w:rPr>
          <w:rFonts w:ascii="Times New Roman" w:hAnsi="Times New Roman" w:cs="Times New Roman"/>
          <w:spacing w:val="-3"/>
          <w:sz w:val="21"/>
          <w:lang w:eastAsia="zh-CN"/>
        </w:rPr>
        <w:t>的</w:t>
      </w:r>
      <w:r>
        <w:rPr>
          <w:rFonts w:ascii="Times New Roman" w:hAnsi="Times New Roman" w:cs="Times New Roman"/>
          <w:sz w:val="21"/>
          <w:lang w:eastAsia="zh-CN"/>
        </w:rPr>
        <w:t>质</w:t>
      </w:r>
      <w:r>
        <w:rPr>
          <w:rFonts w:ascii="Times New Roman" w:hAnsi="Times New Roman" w:cs="Times New Roman"/>
          <w:spacing w:val="-3"/>
          <w:sz w:val="21"/>
          <w:lang w:eastAsia="zh-CN"/>
        </w:rPr>
        <w:t>量约</w:t>
      </w:r>
      <w:r>
        <w:rPr>
          <w:rFonts w:ascii="Times New Roman" w:hAnsi="Times New Roman" w:cs="Times New Roman"/>
          <w:sz w:val="21"/>
          <w:lang w:eastAsia="zh-CN"/>
        </w:rPr>
        <w:t>为</w:t>
      </w:r>
      <w:r>
        <w:rPr>
          <w:rFonts w:ascii="Times New Roman" w:hAnsi="Times New Roman" w:cs="Times New Roman"/>
          <w:spacing w:val="-50"/>
          <w:sz w:val="21"/>
          <w:lang w:eastAsia="zh-CN"/>
        </w:rPr>
        <w:t xml:space="preserve"> </w:t>
      </w:r>
      <w:r>
        <w:rPr>
          <w:rFonts w:ascii="Times New Roman" w:hAnsi="Times New Roman" w:cs="Times New Roman"/>
          <w:sz w:val="21"/>
          <w:lang w:eastAsia="zh-CN"/>
        </w:rPr>
        <w:t>0.1</w:t>
      </w:r>
      <w:r>
        <w:rPr>
          <w:rFonts w:ascii="Times New Roman" w:hAnsi="Times New Roman" w:cs="Times New Roman"/>
          <w:spacing w:val="9"/>
          <w:sz w:val="21"/>
          <w:lang w:eastAsia="zh-CN"/>
        </w:rPr>
        <w:t xml:space="preserve"> </w:t>
      </w:r>
      <w:r>
        <w:rPr>
          <w:rFonts w:ascii="Times New Roman" w:hAnsi="Times New Roman" w:cs="Times New Roman"/>
          <w:sz w:val="21"/>
          <w:lang w:eastAsia="zh-CN"/>
        </w:rPr>
        <w:t>g</w:t>
      </w:r>
      <w:r>
        <w:rPr>
          <w:rFonts w:ascii="Times New Roman" w:hAnsi="Times New Roman" w:cs="Times New Roman"/>
          <w:sz w:val="21"/>
          <w:lang w:eastAsia="zh-CN"/>
        </w:rPr>
        <w:t>，火</w:t>
      </w:r>
      <w:r>
        <w:rPr>
          <w:rFonts w:ascii="Times New Roman" w:hAnsi="Times New Roman" w:cs="Times New Roman"/>
          <w:spacing w:val="-3"/>
          <w:sz w:val="21"/>
          <w:lang w:eastAsia="zh-CN"/>
        </w:rPr>
        <w:t>柴</w:t>
      </w:r>
      <w:r>
        <w:rPr>
          <w:rFonts w:ascii="Times New Roman" w:hAnsi="Times New Roman" w:cs="Times New Roman"/>
          <w:sz w:val="21"/>
          <w:lang w:eastAsia="zh-CN"/>
        </w:rPr>
        <w:t>棍</w:t>
      </w:r>
      <w:r>
        <w:rPr>
          <w:rFonts w:ascii="Times New Roman" w:hAnsi="Times New Roman" w:cs="Times New Roman"/>
          <w:spacing w:val="-3"/>
          <w:sz w:val="21"/>
          <w:lang w:eastAsia="zh-CN"/>
        </w:rPr>
        <w:t>的</w:t>
      </w:r>
      <w:r>
        <w:rPr>
          <w:rFonts w:ascii="Times New Roman" w:hAnsi="Times New Roman" w:cs="Times New Roman"/>
          <w:sz w:val="21"/>
          <w:lang w:eastAsia="zh-CN"/>
        </w:rPr>
        <w:t>热</w:t>
      </w:r>
      <w:r>
        <w:rPr>
          <w:rFonts w:ascii="Times New Roman" w:hAnsi="Times New Roman" w:cs="Times New Roman"/>
          <w:spacing w:val="-3"/>
          <w:sz w:val="21"/>
          <w:lang w:eastAsia="zh-CN"/>
        </w:rPr>
        <w:t>值</w:t>
      </w:r>
      <w:r>
        <w:rPr>
          <w:rFonts w:ascii="Times New Roman" w:hAnsi="Times New Roman" w:cs="Times New Roman"/>
          <w:sz w:val="21"/>
          <w:lang w:eastAsia="zh-CN"/>
        </w:rPr>
        <w:t>约为</w:t>
      </w:r>
      <w:r>
        <w:rPr>
          <w:rFonts w:ascii="Times New Roman" w:hAnsi="Times New Roman" w:cs="Times New Roman"/>
          <w:spacing w:val="-49"/>
          <w:sz w:val="21"/>
          <w:lang w:eastAsia="zh-CN"/>
        </w:rPr>
        <w:t xml:space="preserve"> </w:t>
      </w:r>
      <w:r>
        <w:rPr>
          <w:rFonts w:ascii="Times New Roman" w:hAnsi="Times New Roman" w:cs="Times New Roman"/>
          <w:sz w:val="21"/>
          <w:lang w:eastAsia="zh-CN"/>
        </w:rPr>
        <w:t>1.2×10</w:t>
      </w:r>
      <w:r>
        <w:rPr>
          <w:rFonts w:ascii="Times New Roman" w:hAnsi="Times New Roman" w:cs="Times New Roman"/>
          <w:position w:val="11"/>
          <w:sz w:val="11"/>
          <w:lang w:eastAsia="zh-CN"/>
        </w:rPr>
        <w:t>7</w:t>
      </w:r>
      <w:r>
        <w:rPr>
          <w:rFonts w:ascii="Times New Roman" w:hAnsi="Times New Roman" w:cs="Times New Roman"/>
          <w:sz w:val="21"/>
          <w:lang w:eastAsia="zh-CN"/>
        </w:rPr>
        <w:t>J/kg</w:t>
      </w:r>
      <w:r>
        <w:rPr>
          <w:rFonts w:ascii="Times New Roman" w:hAnsi="Times New Roman" w:cs="Times New Roman"/>
          <w:sz w:val="21"/>
          <w:lang w:eastAsia="zh-CN"/>
        </w:rPr>
        <w:t>，火</w:t>
      </w:r>
      <w:r>
        <w:rPr>
          <w:rFonts w:ascii="Times New Roman" w:hAnsi="Times New Roman" w:cs="Times New Roman"/>
          <w:spacing w:val="-3"/>
          <w:sz w:val="21"/>
          <w:lang w:eastAsia="zh-CN"/>
        </w:rPr>
        <w:t>柴</w:t>
      </w:r>
      <w:r>
        <w:rPr>
          <w:rFonts w:ascii="Times New Roman" w:hAnsi="Times New Roman" w:cs="Times New Roman"/>
          <w:sz w:val="21"/>
          <w:lang w:eastAsia="zh-CN"/>
        </w:rPr>
        <w:t>燃烧</w:t>
      </w:r>
      <w:r>
        <w:rPr>
          <w:rFonts w:ascii="Times New Roman" w:hAnsi="Times New Roman" w:cs="Times New Roman"/>
          <w:spacing w:val="-3"/>
          <w:sz w:val="21"/>
          <w:lang w:eastAsia="zh-CN"/>
        </w:rPr>
        <w:t>时</w:t>
      </w:r>
      <w:r>
        <w:rPr>
          <w:rFonts w:ascii="Times New Roman" w:hAnsi="Times New Roman" w:cs="Times New Roman"/>
          <w:sz w:val="21"/>
          <w:lang w:eastAsia="zh-CN"/>
        </w:rPr>
        <w:t>每</w:t>
      </w:r>
      <w:r>
        <w:rPr>
          <w:rFonts w:ascii="Times New Roman" w:hAnsi="Times New Roman" w:cs="Times New Roman"/>
          <w:spacing w:val="-3"/>
          <w:sz w:val="21"/>
          <w:lang w:eastAsia="zh-CN"/>
        </w:rPr>
        <w:t>秒</w:t>
      </w:r>
      <w:r>
        <w:rPr>
          <w:rFonts w:ascii="Times New Roman" w:hAnsi="Times New Roman" w:cs="Times New Roman"/>
          <w:sz w:val="21"/>
          <w:lang w:eastAsia="zh-CN"/>
        </w:rPr>
        <w:t>产</w:t>
      </w:r>
      <w:r>
        <w:rPr>
          <w:rFonts w:ascii="Times New Roman" w:hAnsi="Times New Roman" w:cs="Times New Roman"/>
          <w:spacing w:val="-3"/>
          <w:sz w:val="21"/>
          <w:lang w:eastAsia="zh-CN"/>
        </w:rPr>
        <w:t>生</w:t>
      </w:r>
      <w:r>
        <w:rPr>
          <w:rFonts w:ascii="Times New Roman" w:hAnsi="Times New Roman" w:cs="Times New Roman"/>
          <w:sz w:val="21"/>
          <w:lang w:eastAsia="zh-CN"/>
        </w:rPr>
        <w:t>的</w:t>
      </w:r>
      <w:r>
        <w:rPr>
          <w:rFonts w:ascii="Times New Roman" w:hAnsi="Times New Roman" w:cs="Times New Roman"/>
          <w:spacing w:val="-3"/>
          <w:sz w:val="21"/>
          <w:lang w:eastAsia="zh-CN"/>
        </w:rPr>
        <w:t>内</w:t>
      </w:r>
      <w:r>
        <w:rPr>
          <w:rFonts w:ascii="Times New Roman" w:hAnsi="Times New Roman" w:cs="Times New Roman"/>
          <w:sz w:val="21"/>
          <w:lang w:eastAsia="zh-CN"/>
        </w:rPr>
        <w:t>能</w:t>
      </w:r>
      <w:r>
        <w:rPr>
          <w:rFonts w:ascii="Times New Roman" w:hAnsi="Times New Roman" w:cs="Times New Roman"/>
          <w:spacing w:val="-3"/>
          <w:sz w:val="21"/>
          <w:lang w:eastAsia="zh-CN"/>
        </w:rPr>
        <w:t>最</w:t>
      </w:r>
      <w:r>
        <w:rPr>
          <w:rFonts w:ascii="Times New Roman" w:hAnsi="Times New Roman" w:cs="Times New Roman"/>
          <w:sz w:val="21"/>
          <w:lang w:eastAsia="zh-CN"/>
        </w:rPr>
        <w:t>接近</w:t>
      </w:r>
      <w:r>
        <w:rPr>
          <w:rFonts w:ascii="Times New Roman" w:hAnsi="Times New Roman" w:cs="Times New Roman"/>
          <w:sz w:val="21"/>
          <w:lang w:eastAsia="zh-CN"/>
        </w:rPr>
        <w:t>A.1200 J</w:t>
      </w:r>
      <w:r>
        <w:rPr>
          <w:rFonts w:ascii="Times New Roman" w:hAnsi="Times New Roman" w:cs="Times New Roman"/>
          <w:sz w:val="21"/>
          <w:lang w:eastAsia="zh-CN"/>
        </w:rPr>
        <w:tab/>
        <w:t>B.120J</w:t>
      </w:r>
      <w:r>
        <w:rPr>
          <w:rFonts w:ascii="Times New Roman" w:hAnsi="Times New Roman" w:cs="Times New Roman"/>
          <w:sz w:val="21"/>
          <w:lang w:eastAsia="zh-CN"/>
        </w:rPr>
        <w:tab/>
        <w:t>C.12J</w:t>
      </w:r>
      <w:r>
        <w:rPr>
          <w:rFonts w:ascii="Times New Roman" w:hAnsi="Times New Roman" w:cs="Times New Roman"/>
          <w:sz w:val="21"/>
          <w:lang w:eastAsia="zh-CN"/>
        </w:rPr>
        <w:tab/>
        <w:t xml:space="preserve">D.1.2J </w:t>
      </w:r>
    </w:p>
    <w:p w:rsidR="00087160" w:rsidRDefault="00087160" w:rsidP="00087160">
      <w:pPr>
        <w:pStyle w:val="a5"/>
        <w:spacing w:before="7"/>
        <w:rPr>
          <w:rFonts w:ascii="Times New Roman" w:hAnsi="Times New Roman" w:cs="Times New Roman"/>
          <w:b/>
          <w:sz w:val="3"/>
          <w:lang w:eastAsia="zh-CN"/>
        </w:rPr>
      </w:pPr>
    </w:p>
    <w:p w:rsidR="00087160" w:rsidRDefault="00087160" w:rsidP="00087160">
      <w:pPr>
        <w:pStyle w:val="a5"/>
        <w:spacing w:line="20" w:lineRule="exact"/>
        <w:ind w:left="103"/>
        <w:rPr>
          <w:rFonts w:ascii="Times New Roman" w:hAnsi="Times New Roman" w:cs="Times New Roman"/>
          <w:b/>
          <w:sz w:val="2"/>
          <w:lang w:eastAsia="zh-CN"/>
        </w:rPr>
      </w:pPr>
    </w:p>
    <w:p w:rsidR="00087160" w:rsidRDefault="00087160" w:rsidP="00087160">
      <w:pPr>
        <w:spacing w:line="217" w:lineRule="exact"/>
        <w:ind w:left="140"/>
        <w:rPr>
          <w:rFonts w:ascii="Times New Roman" w:hAnsi="Times New Roman" w:cs="Times New Roman"/>
        </w:rPr>
      </w:pPr>
    </w:p>
    <w:p w:rsidR="00087160" w:rsidRDefault="00087160" w:rsidP="00087160">
      <w:pPr>
        <w:pStyle w:val="a6"/>
        <w:numPr>
          <w:ilvl w:val="0"/>
          <w:numId w:val="12"/>
        </w:numPr>
        <w:tabs>
          <w:tab w:val="left" w:pos="458"/>
        </w:tabs>
        <w:spacing w:before="57" w:after="0" w:line="290" w:lineRule="auto"/>
        <w:ind w:right="936" w:firstLine="0"/>
        <w:jc w:val="both"/>
        <w:rPr>
          <w:rFonts w:ascii="Times New Roman" w:hAnsi="Times New Roman" w:cs="Times New Roman"/>
          <w:sz w:val="21"/>
          <w:lang w:eastAsia="zh-CN"/>
        </w:rPr>
      </w:pPr>
      <w:r>
        <w:rPr>
          <w:rFonts w:ascii="Times New Roman" w:hAnsi="Times New Roman" w:cs="Times New Roman"/>
          <w:spacing w:val="-6"/>
          <w:position w:val="1"/>
          <w:sz w:val="21"/>
          <w:lang w:eastAsia="zh-CN"/>
        </w:rPr>
        <w:t>常用智能手机是通过指纹开关</w:t>
      </w:r>
      <w:r>
        <w:rPr>
          <w:rFonts w:ascii="Times New Roman" w:hAnsi="Times New Roman" w:cs="Times New Roman"/>
          <w:spacing w:val="-6"/>
          <w:position w:val="1"/>
          <w:sz w:val="21"/>
          <w:lang w:eastAsia="zh-CN"/>
        </w:rPr>
        <w:t xml:space="preserve"> </w:t>
      </w:r>
      <w:r>
        <w:rPr>
          <w:rFonts w:ascii="Times New Roman" w:hAnsi="Times New Roman" w:cs="Times New Roman"/>
          <w:position w:val="1"/>
          <w:sz w:val="21"/>
          <w:lang w:eastAsia="zh-CN"/>
        </w:rPr>
        <w:t>S</w:t>
      </w:r>
      <w:r>
        <w:rPr>
          <w:rFonts w:ascii="Times New Roman" w:hAnsi="Times New Roman" w:cs="Times New Roman"/>
          <w:sz w:val="11"/>
          <w:lang w:eastAsia="zh-CN"/>
        </w:rPr>
        <w:t>1</w:t>
      </w:r>
      <w:r>
        <w:rPr>
          <w:rFonts w:ascii="Times New Roman" w:hAnsi="Times New Roman" w:cs="Times New Roman"/>
          <w:spacing w:val="-24"/>
          <w:sz w:val="11"/>
          <w:lang w:eastAsia="zh-CN"/>
        </w:rPr>
        <w:t xml:space="preserve"> </w:t>
      </w:r>
      <w:r>
        <w:rPr>
          <w:rFonts w:ascii="Times New Roman" w:hAnsi="Times New Roman" w:cs="Times New Roman"/>
          <w:spacing w:val="-10"/>
          <w:position w:val="1"/>
          <w:sz w:val="21"/>
          <w:lang w:eastAsia="zh-CN"/>
        </w:rPr>
        <w:t>或密码开关</w:t>
      </w:r>
      <w:r>
        <w:rPr>
          <w:rFonts w:ascii="Times New Roman" w:hAnsi="Times New Roman" w:cs="Times New Roman"/>
          <w:spacing w:val="-10"/>
          <w:position w:val="1"/>
          <w:sz w:val="21"/>
          <w:lang w:eastAsia="zh-CN"/>
        </w:rPr>
        <w:t xml:space="preserve"> </w:t>
      </w:r>
      <w:r>
        <w:rPr>
          <w:rFonts w:ascii="Times New Roman" w:hAnsi="Times New Roman" w:cs="Times New Roman"/>
          <w:position w:val="1"/>
          <w:sz w:val="21"/>
          <w:lang w:eastAsia="zh-CN"/>
        </w:rPr>
        <w:t>S</w:t>
      </w:r>
      <w:r>
        <w:rPr>
          <w:rFonts w:ascii="Times New Roman" w:hAnsi="Times New Roman" w:cs="Times New Roman"/>
          <w:sz w:val="11"/>
          <w:lang w:eastAsia="zh-CN"/>
        </w:rPr>
        <w:t>2</w:t>
      </w:r>
      <w:r>
        <w:rPr>
          <w:rFonts w:ascii="Times New Roman" w:hAnsi="Times New Roman" w:cs="Times New Roman"/>
          <w:spacing w:val="-23"/>
          <w:sz w:val="11"/>
          <w:lang w:eastAsia="zh-CN"/>
        </w:rPr>
        <w:t xml:space="preserve"> </w:t>
      </w:r>
      <w:r>
        <w:rPr>
          <w:rFonts w:ascii="Times New Roman" w:hAnsi="Times New Roman" w:cs="Times New Roman"/>
          <w:spacing w:val="-5"/>
          <w:position w:val="1"/>
          <w:sz w:val="21"/>
          <w:lang w:eastAsia="zh-CN"/>
        </w:rPr>
        <w:t>来解锁的，若其中任一方式解锁失败，锁定开关</w:t>
      </w:r>
      <w:r>
        <w:rPr>
          <w:rFonts w:ascii="Times New Roman" w:hAnsi="Times New Roman" w:cs="Times New Roman"/>
          <w:spacing w:val="-5"/>
          <w:position w:val="1"/>
          <w:sz w:val="21"/>
          <w:lang w:eastAsia="zh-CN"/>
        </w:rPr>
        <w:t xml:space="preserve"> </w:t>
      </w:r>
      <w:r>
        <w:rPr>
          <w:rFonts w:ascii="Times New Roman" w:hAnsi="Times New Roman" w:cs="Times New Roman"/>
          <w:position w:val="1"/>
          <w:sz w:val="21"/>
          <w:lang w:eastAsia="zh-CN"/>
        </w:rPr>
        <w:t>S</w:t>
      </w:r>
      <w:r>
        <w:rPr>
          <w:rFonts w:ascii="Times New Roman" w:hAnsi="Times New Roman" w:cs="Times New Roman"/>
          <w:sz w:val="11"/>
          <w:lang w:eastAsia="zh-CN"/>
        </w:rPr>
        <w:t>3</w:t>
      </w:r>
      <w:r>
        <w:rPr>
          <w:rFonts w:ascii="Times New Roman" w:hAnsi="Times New Roman" w:cs="Times New Roman"/>
          <w:spacing w:val="-24"/>
          <w:sz w:val="11"/>
          <w:lang w:eastAsia="zh-CN"/>
        </w:rPr>
        <w:t xml:space="preserve"> </w:t>
      </w:r>
      <w:r>
        <w:rPr>
          <w:rFonts w:ascii="Times New Roman" w:hAnsi="Times New Roman" w:cs="Times New Roman"/>
          <w:spacing w:val="-3"/>
          <w:position w:val="1"/>
          <w:sz w:val="21"/>
          <w:lang w:eastAsia="zh-CN"/>
        </w:rPr>
        <w:t>均会断开而暂停手机解锁功能</w:t>
      </w:r>
      <w:r>
        <w:rPr>
          <w:rFonts w:ascii="Times New Roman" w:hAnsi="Times New Roman" w:cs="Times New Roman"/>
          <w:position w:val="1"/>
          <w:sz w:val="21"/>
          <w:lang w:eastAsia="zh-CN"/>
        </w:rPr>
        <w:t>，</w:t>
      </w:r>
      <w:r>
        <w:rPr>
          <w:rFonts w:ascii="Times New Roman" w:hAnsi="Times New Roman" w:cs="Times New Roman"/>
          <w:position w:val="1"/>
          <w:sz w:val="21"/>
          <w:lang w:eastAsia="zh-CN"/>
        </w:rPr>
        <w:t>S</w:t>
      </w:r>
      <w:r>
        <w:rPr>
          <w:rFonts w:ascii="Times New Roman" w:hAnsi="Times New Roman" w:cs="Times New Roman"/>
          <w:sz w:val="11"/>
          <w:lang w:eastAsia="zh-CN"/>
        </w:rPr>
        <w:t>3</w:t>
      </w:r>
      <w:r>
        <w:rPr>
          <w:rFonts w:ascii="Times New Roman" w:hAnsi="Times New Roman" w:cs="Times New Roman"/>
          <w:spacing w:val="-14"/>
          <w:sz w:val="11"/>
          <w:lang w:eastAsia="zh-CN"/>
        </w:rPr>
        <w:t xml:space="preserve"> </w:t>
      </w:r>
      <w:r>
        <w:rPr>
          <w:rFonts w:ascii="Times New Roman" w:hAnsi="Times New Roman" w:cs="Times New Roman"/>
          <w:spacing w:val="-1"/>
          <w:position w:val="1"/>
          <w:sz w:val="21"/>
          <w:lang w:eastAsia="zh-CN"/>
        </w:rPr>
        <w:t>将在一段时间后自动闭合而恢复解锁功能。若用灯泡</w:t>
      </w:r>
      <w:r>
        <w:rPr>
          <w:rFonts w:ascii="Times New Roman" w:hAnsi="Times New Roman" w:cs="Times New Roman"/>
          <w:position w:val="1"/>
          <w:sz w:val="21"/>
          <w:lang w:eastAsia="zh-CN"/>
        </w:rPr>
        <w:t>L</w:t>
      </w:r>
      <w:r>
        <w:rPr>
          <w:rFonts w:ascii="Times New Roman" w:hAnsi="Times New Roman" w:cs="Times New Roman"/>
          <w:spacing w:val="-7"/>
          <w:position w:val="1"/>
          <w:sz w:val="21"/>
          <w:lang w:eastAsia="zh-CN"/>
        </w:rPr>
        <w:t xml:space="preserve"> </w:t>
      </w:r>
      <w:r>
        <w:rPr>
          <w:rFonts w:ascii="Times New Roman" w:hAnsi="Times New Roman" w:cs="Times New Roman"/>
          <w:spacing w:val="-7"/>
          <w:position w:val="1"/>
          <w:sz w:val="21"/>
          <w:lang w:eastAsia="zh-CN"/>
        </w:rPr>
        <w:t>发光模拟手机解锁成</w:t>
      </w:r>
      <w:r>
        <w:rPr>
          <w:rFonts w:ascii="Times New Roman" w:hAnsi="Times New Roman" w:cs="Times New Roman"/>
          <w:spacing w:val="-5"/>
          <w:sz w:val="21"/>
          <w:lang w:eastAsia="zh-CN"/>
        </w:rPr>
        <w:t>功，则符合要求的模拟电路是</w:t>
      </w:r>
      <w:r>
        <w:rPr>
          <w:rFonts w:ascii="Times New Roman" w:hAnsi="Times New Roman" w:cs="Times New Roman"/>
          <w:spacing w:val="-5"/>
          <w:sz w:val="21"/>
          <w:lang w:eastAsia="zh-CN"/>
        </w:rPr>
        <w:t xml:space="preserve"> </w:t>
      </w:r>
    </w:p>
    <w:p w:rsidR="00087160" w:rsidRDefault="00087160" w:rsidP="00087160">
      <w:pPr>
        <w:spacing w:before="101"/>
        <w:ind w:left="820"/>
        <w:rPr>
          <w:rFonts w:ascii="Times New Roman" w:hAnsi="Times New Roman" w:cs="Times New Roman"/>
        </w:rPr>
      </w:pPr>
      <w:r>
        <w:rPr>
          <w:rFonts w:ascii="Times New Roman" w:hAnsi="Times New Roman" w:cs="Times New Roman"/>
          <w:noProof/>
          <w:position w:val="1"/>
        </w:rPr>
        <w:drawing>
          <wp:inline distT="0" distB="0" distL="0" distR="0" wp14:anchorId="7C1013D2" wp14:editId="0FD5609E">
            <wp:extent cx="5281295" cy="1199515"/>
            <wp:effectExtent l="0" t="0" r="1905" b="6985"/>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80158" name="image11.jpeg"/>
                    <pic:cNvPicPr>
                      <a:picLocks noChangeAspect="1"/>
                    </pic:cNvPicPr>
                  </pic:nvPicPr>
                  <pic:blipFill>
                    <a:blip r:embed="rId19" cstate="print"/>
                    <a:stretch>
                      <a:fillRect/>
                    </a:stretch>
                  </pic:blipFill>
                  <pic:spPr>
                    <a:xfrm>
                      <a:off x="0" y="0"/>
                      <a:ext cx="5281612" cy="1199548"/>
                    </a:xfrm>
                    <a:prstGeom prst="rect">
                      <a:avLst/>
                    </a:prstGeom>
                  </pic:spPr>
                </pic:pic>
              </a:graphicData>
            </a:graphic>
          </wp:inline>
        </w:drawing>
      </w:r>
      <w:r>
        <w:rPr>
          <w:rFonts w:ascii="Times New Roman" w:hAnsi="Times New Roman" w:cs="Times New Roman"/>
          <w:sz w:val="20"/>
        </w:rPr>
        <w:t xml:space="preserve">    </w:t>
      </w:r>
      <w:r>
        <w:rPr>
          <w:rFonts w:ascii="Times New Roman" w:hAnsi="Times New Roman" w:cs="Times New Roman"/>
          <w:spacing w:val="-2"/>
          <w:sz w:val="20"/>
        </w:rPr>
        <w:t xml:space="preserve"> </w:t>
      </w:r>
      <w:r>
        <w:rPr>
          <w:rFonts w:ascii="Times New Roman" w:hAnsi="Times New Roman" w:cs="Times New Roman"/>
        </w:rPr>
        <w:t xml:space="preserve"> </w:t>
      </w:r>
    </w:p>
    <w:p w:rsidR="00087160" w:rsidRDefault="00087160" w:rsidP="00087160">
      <w:pPr>
        <w:spacing w:line="217" w:lineRule="exact"/>
        <w:ind w:left="140"/>
        <w:rPr>
          <w:rFonts w:ascii="Times New Roman" w:hAnsi="Times New Roman" w:cs="Times New Roman"/>
        </w:rPr>
      </w:pPr>
      <w:r>
        <w:rPr>
          <w:rFonts w:ascii="Times New Roman" w:hAnsi="Times New Roman" w:cs="Times New Roman"/>
        </w:rPr>
        <w:t xml:space="preserve"> </w:t>
      </w:r>
    </w:p>
    <w:p w:rsidR="00087160" w:rsidRDefault="00087160" w:rsidP="00087160">
      <w:pPr>
        <w:pStyle w:val="a6"/>
        <w:numPr>
          <w:ilvl w:val="0"/>
          <w:numId w:val="12"/>
        </w:numPr>
        <w:tabs>
          <w:tab w:val="left" w:pos="458"/>
        </w:tabs>
        <w:spacing w:before="58" w:after="0" w:line="290" w:lineRule="auto"/>
        <w:ind w:right="1023" w:firstLine="0"/>
        <w:rPr>
          <w:rFonts w:ascii="Times New Roman" w:hAnsi="Times New Roman" w:cs="Times New Roman"/>
          <w:sz w:val="21"/>
          <w:lang w:eastAsia="zh-CN"/>
        </w:rPr>
      </w:pPr>
      <w:r>
        <w:rPr>
          <w:rFonts w:ascii="Times New Roman" w:hAnsi="Times New Roman" w:cs="Times New Roman"/>
          <w:spacing w:val="-3"/>
          <w:sz w:val="21"/>
          <w:lang w:eastAsia="zh-CN"/>
        </w:rPr>
        <w:t>在恒温环境下将温度计放人一杯冰水混合物中，从温度计放入开始计时，放入时间足够长，下列哪幅图可表示温度计内液体的体积随时间变化的情况</w:t>
      </w:r>
      <w:r>
        <w:rPr>
          <w:rFonts w:ascii="Times New Roman" w:hAnsi="Times New Roman" w:cs="Times New Roman"/>
          <w:sz w:val="21"/>
          <w:lang w:eastAsia="zh-CN"/>
        </w:rPr>
        <w:t xml:space="preserve"> </w:t>
      </w:r>
    </w:p>
    <w:p w:rsidR="00087160" w:rsidRDefault="00087160" w:rsidP="00087160">
      <w:pPr>
        <w:spacing w:before="90"/>
        <w:ind w:left="693"/>
        <w:rPr>
          <w:rFonts w:ascii="Times New Roman" w:hAnsi="Times New Roman" w:cs="Times New Roman"/>
        </w:rPr>
      </w:pPr>
      <w:r>
        <w:rPr>
          <w:rFonts w:ascii="Times New Roman" w:hAnsi="Times New Roman" w:cs="Times New Roman"/>
          <w:noProof/>
          <w:position w:val="1"/>
        </w:rPr>
        <w:lastRenderedPageBreak/>
        <w:drawing>
          <wp:inline distT="0" distB="0" distL="0" distR="0" wp14:anchorId="491F952D" wp14:editId="5BAAB01E">
            <wp:extent cx="5276850" cy="1099820"/>
            <wp:effectExtent l="0" t="0" r="6350" b="508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267592" name="image12.jpeg"/>
                    <pic:cNvPicPr>
                      <a:picLocks noChangeAspect="1"/>
                    </pic:cNvPicPr>
                  </pic:nvPicPr>
                  <pic:blipFill>
                    <a:blip r:embed="rId20" cstate="print"/>
                    <a:stretch>
                      <a:fillRect/>
                    </a:stretch>
                  </pic:blipFill>
                  <pic:spPr>
                    <a:xfrm>
                      <a:off x="0" y="0"/>
                      <a:ext cx="5276850" cy="1100439"/>
                    </a:xfrm>
                    <a:prstGeom prst="rect">
                      <a:avLst/>
                    </a:prstGeom>
                  </pic:spPr>
                </pic:pic>
              </a:graphicData>
            </a:graphic>
          </wp:inline>
        </w:drawing>
      </w:r>
      <w:r>
        <w:rPr>
          <w:rFonts w:ascii="Times New Roman" w:hAnsi="Times New Roman" w:cs="Times New Roman"/>
          <w:sz w:val="20"/>
        </w:rPr>
        <w:t xml:space="preserve">            </w:t>
      </w:r>
      <w:r>
        <w:rPr>
          <w:rFonts w:ascii="Times New Roman" w:hAnsi="Times New Roman" w:cs="Times New Roman"/>
          <w:spacing w:val="-5"/>
          <w:sz w:val="20"/>
        </w:rPr>
        <w:t xml:space="preserve"> </w:t>
      </w:r>
      <w:r>
        <w:rPr>
          <w:rFonts w:ascii="Times New Roman" w:hAnsi="Times New Roman" w:cs="Times New Roman"/>
        </w:rPr>
        <w:t xml:space="preserve"> </w:t>
      </w:r>
    </w:p>
    <w:p w:rsidR="00087160" w:rsidRDefault="00087160" w:rsidP="00087160">
      <w:pPr>
        <w:spacing w:line="218" w:lineRule="exact"/>
        <w:ind w:left="140"/>
        <w:rPr>
          <w:rFonts w:ascii="Times New Roman" w:hAnsi="Times New Roman" w:cs="Times New Roman"/>
        </w:rPr>
      </w:pPr>
      <w:r>
        <w:rPr>
          <w:rFonts w:ascii="Times New Roman" w:hAnsi="Times New Roman" w:cs="Times New Roman"/>
        </w:rPr>
        <w:t xml:space="preserve"> </w:t>
      </w:r>
    </w:p>
    <w:p w:rsidR="00087160" w:rsidRDefault="00087160" w:rsidP="00087160">
      <w:pPr>
        <w:pStyle w:val="a6"/>
        <w:numPr>
          <w:ilvl w:val="0"/>
          <w:numId w:val="12"/>
        </w:numPr>
        <w:tabs>
          <w:tab w:val="left" w:pos="564"/>
        </w:tabs>
        <w:spacing w:before="38" w:after="0" w:line="268" w:lineRule="auto"/>
        <w:ind w:right="953" w:firstLine="0"/>
        <w:jc w:val="both"/>
        <w:rPr>
          <w:rFonts w:ascii="Times New Roman" w:hAnsi="Times New Roman" w:cs="Times New Roman"/>
          <w:sz w:val="21"/>
          <w:lang w:eastAsia="zh-CN"/>
        </w:rPr>
      </w:pPr>
      <w:r>
        <w:rPr>
          <w:rFonts w:ascii="Times New Roman" w:hAnsi="Times New Roman" w:cs="Times New Roman"/>
          <w:spacing w:val="-16"/>
          <w:sz w:val="21"/>
          <w:lang w:eastAsia="zh-CN"/>
        </w:rPr>
        <w:t>如图</w:t>
      </w:r>
      <w:r>
        <w:rPr>
          <w:rFonts w:ascii="Times New Roman" w:hAnsi="Times New Roman" w:cs="Times New Roman"/>
          <w:spacing w:val="-16"/>
          <w:sz w:val="21"/>
          <w:lang w:eastAsia="zh-CN"/>
        </w:rPr>
        <w:t xml:space="preserve"> </w:t>
      </w:r>
      <w:r>
        <w:rPr>
          <w:rFonts w:ascii="Times New Roman" w:hAnsi="Times New Roman" w:cs="Times New Roman"/>
          <w:sz w:val="21"/>
          <w:lang w:eastAsia="zh-CN"/>
        </w:rPr>
        <w:t>10</w:t>
      </w:r>
      <w:r>
        <w:rPr>
          <w:rFonts w:ascii="Times New Roman" w:hAnsi="Times New Roman" w:cs="Times New Roman"/>
          <w:spacing w:val="-12"/>
          <w:sz w:val="21"/>
          <w:lang w:eastAsia="zh-CN"/>
        </w:rPr>
        <w:t xml:space="preserve"> </w:t>
      </w:r>
      <w:r>
        <w:rPr>
          <w:rFonts w:ascii="Times New Roman" w:hAnsi="Times New Roman" w:cs="Times New Roman"/>
          <w:spacing w:val="-12"/>
          <w:sz w:val="21"/>
          <w:lang w:eastAsia="zh-CN"/>
        </w:rPr>
        <w:t>所示，电源电压</w:t>
      </w:r>
      <w:r>
        <w:rPr>
          <w:rFonts w:ascii="Times New Roman" w:hAnsi="Times New Roman" w:cs="Times New Roman"/>
          <w:spacing w:val="-12"/>
          <w:sz w:val="21"/>
          <w:lang w:eastAsia="zh-CN"/>
        </w:rPr>
        <w:t xml:space="preserve"> </w:t>
      </w:r>
      <w:r>
        <w:rPr>
          <w:rFonts w:ascii="Times New Roman" w:hAnsi="Times New Roman" w:cs="Times New Roman"/>
          <w:sz w:val="21"/>
          <w:lang w:eastAsia="zh-CN"/>
        </w:rPr>
        <w:t>U=10V</w:t>
      </w:r>
      <w:r>
        <w:rPr>
          <w:rFonts w:ascii="Times New Roman" w:hAnsi="Times New Roman" w:cs="Times New Roman"/>
          <w:spacing w:val="-10"/>
          <w:sz w:val="21"/>
          <w:lang w:eastAsia="zh-CN"/>
        </w:rPr>
        <w:t xml:space="preserve"> </w:t>
      </w:r>
      <w:r>
        <w:rPr>
          <w:rFonts w:ascii="Times New Roman" w:hAnsi="Times New Roman" w:cs="Times New Roman"/>
          <w:spacing w:val="-10"/>
          <w:sz w:val="21"/>
          <w:lang w:eastAsia="zh-CN"/>
        </w:rPr>
        <w:t>保持不变，</w:t>
      </w:r>
      <w:r>
        <w:rPr>
          <w:rFonts w:ascii="Times New Roman" w:hAnsi="Times New Roman" w:cs="Times New Roman"/>
          <w:sz w:val="21"/>
          <w:lang w:eastAsia="zh-CN"/>
        </w:rPr>
        <w:t>R=</w:t>
      </w:r>
      <w:r>
        <w:rPr>
          <w:rFonts w:ascii="Times New Roman" w:hAnsi="Times New Roman" w:cs="Times New Roman"/>
          <w:spacing w:val="-65"/>
          <w:sz w:val="21"/>
          <w:lang w:eastAsia="zh-CN"/>
        </w:rPr>
        <w:t xml:space="preserve"> </w:t>
      </w:r>
      <w:r>
        <w:rPr>
          <w:rFonts w:ascii="Times New Roman" w:eastAsia="Times New Roman" w:hAnsi="Times New Roman" w:cs="Times New Roman"/>
          <w:spacing w:val="-3"/>
          <w:sz w:val="23"/>
          <w:lang w:eastAsia="zh-CN"/>
        </w:rPr>
        <w:t>20</w:t>
      </w:r>
      <w:r>
        <w:rPr>
          <w:rFonts w:ascii="Times New Roman" w:eastAsia="Symbol" w:hAnsi="Times New Roman" w:cs="Times New Roman"/>
          <w:spacing w:val="-3"/>
          <w:sz w:val="23"/>
          <w:lang w:eastAsia="zh-CN"/>
        </w:rPr>
        <w:t></w:t>
      </w:r>
      <w:r>
        <w:rPr>
          <w:rFonts w:ascii="Times New Roman" w:eastAsia="Times New Roman" w:hAnsi="Times New Roman" w:cs="Times New Roman"/>
          <w:spacing w:val="-20"/>
          <w:sz w:val="23"/>
          <w:lang w:eastAsia="zh-CN"/>
        </w:rPr>
        <w:t xml:space="preserve"> </w:t>
      </w:r>
      <w:r>
        <w:rPr>
          <w:rFonts w:ascii="Times New Roman" w:hAnsi="Times New Roman" w:cs="Times New Roman"/>
          <w:spacing w:val="-3"/>
          <w:sz w:val="21"/>
          <w:lang w:eastAsia="zh-CN"/>
        </w:rPr>
        <w:t>，虚线框内所有电阻值均未知。闭合开关，电流表</w:t>
      </w:r>
      <w:r>
        <w:rPr>
          <w:rFonts w:ascii="Times New Roman" w:hAnsi="Times New Roman" w:cs="Times New Roman"/>
          <w:spacing w:val="-11"/>
          <w:sz w:val="21"/>
          <w:lang w:eastAsia="zh-CN"/>
        </w:rPr>
        <w:t>的示数为</w:t>
      </w:r>
      <w:r>
        <w:rPr>
          <w:rFonts w:ascii="Times New Roman" w:hAnsi="Times New Roman" w:cs="Times New Roman"/>
          <w:spacing w:val="-11"/>
          <w:sz w:val="21"/>
          <w:lang w:eastAsia="zh-CN"/>
        </w:rPr>
        <w:t xml:space="preserve"> </w:t>
      </w:r>
      <w:r>
        <w:rPr>
          <w:rFonts w:ascii="Times New Roman" w:hAnsi="Times New Roman" w:cs="Times New Roman"/>
          <w:spacing w:val="-3"/>
          <w:sz w:val="21"/>
          <w:lang w:eastAsia="zh-CN"/>
        </w:rPr>
        <w:t>2A</w:t>
      </w:r>
      <w:r>
        <w:rPr>
          <w:rFonts w:ascii="Times New Roman" w:hAnsi="Times New Roman" w:cs="Times New Roman"/>
          <w:spacing w:val="-2"/>
          <w:sz w:val="21"/>
          <w:lang w:eastAsia="zh-CN"/>
        </w:rPr>
        <w:t>，如果用一个</w:t>
      </w:r>
      <w:r>
        <w:rPr>
          <w:rFonts w:ascii="Times New Roman" w:eastAsia="Times New Roman" w:hAnsi="Times New Roman" w:cs="Times New Roman"/>
          <w:spacing w:val="-5"/>
          <w:sz w:val="23"/>
          <w:lang w:eastAsia="zh-CN"/>
        </w:rPr>
        <w:t>10</w:t>
      </w:r>
      <w:r>
        <w:rPr>
          <w:rFonts w:ascii="Times New Roman" w:eastAsia="Symbol" w:hAnsi="Times New Roman" w:cs="Times New Roman"/>
          <w:spacing w:val="-5"/>
          <w:sz w:val="23"/>
          <w:lang w:eastAsia="zh-CN"/>
        </w:rPr>
        <w:t></w:t>
      </w:r>
      <w:r>
        <w:rPr>
          <w:rFonts w:ascii="Times New Roman" w:eastAsia="Times New Roman" w:hAnsi="Times New Roman" w:cs="Times New Roman"/>
          <w:spacing w:val="-11"/>
          <w:sz w:val="23"/>
          <w:lang w:eastAsia="zh-CN"/>
        </w:rPr>
        <w:t xml:space="preserve"> </w:t>
      </w:r>
      <w:r>
        <w:rPr>
          <w:rFonts w:ascii="Times New Roman" w:hAnsi="Times New Roman" w:cs="Times New Roman"/>
          <w:spacing w:val="4"/>
          <w:sz w:val="21"/>
          <w:lang w:eastAsia="zh-CN"/>
        </w:rPr>
        <w:t>的定值电阻替换</w:t>
      </w:r>
      <w:r>
        <w:rPr>
          <w:rFonts w:ascii="Times New Roman" w:hAnsi="Times New Roman" w:cs="Times New Roman"/>
          <w:sz w:val="21"/>
          <w:lang w:eastAsia="zh-CN"/>
        </w:rPr>
        <w:t>R</w:t>
      </w:r>
      <w:r>
        <w:rPr>
          <w:rFonts w:ascii="Times New Roman" w:hAnsi="Times New Roman" w:cs="Times New Roman"/>
          <w:spacing w:val="-3"/>
          <w:sz w:val="21"/>
          <w:lang w:eastAsia="zh-CN"/>
        </w:rPr>
        <w:t>，虚线框内的电阻均保持不变，则电流表示数将变为</w:t>
      </w:r>
      <w:r>
        <w:rPr>
          <w:rFonts w:ascii="Times New Roman" w:hAnsi="Times New Roman" w:cs="Times New Roman"/>
          <w:sz w:val="21"/>
          <w:lang w:eastAsia="zh-CN"/>
        </w:rPr>
        <w:t xml:space="preserve"> </w:t>
      </w:r>
    </w:p>
    <w:p w:rsidR="00087160" w:rsidRDefault="00087160" w:rsidP="00087160">
      <w:pPr>
        <w:spacing w:before="21"/>
        <w:ind w:left="199"/>
        <w:rPr>
          <w:rFonts w:ascii="Times New Roman" w:hAnsi="Times New Roman" w:cs="Times New Roman"/>
        </w:rPr>
      </w:pPr>
      <w:r>
        <w:rPr>
          <w:rFonts w:ascii="Times New Roman" w:hAnsi="Times New Roman" w:cs="Times New Roman"/>
          <w:noProof/>
        </w:rPr>
        <w:drawing>
          <wp:inline distT="0" distB="0" distL="0" distR="0" wp14:anchorId="4332033D" wp14:editId="70B306C3">
            <wp:extent cx="1769745" cy="1093470"/>
            <wp:effectExtent l="0" t="0" r="8255" b="1143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393640" name="image13.jpeg"/>
                    <pic:cNvPicPr>
                      <a:picLocks noChangeAspect="1"/>
                    </pic:cNvPicPr>
                  </pic:nvPicPr>
                  <pic:blipFill>
                    <a:blip r:embed="rId21" cstate="print"/>
                    <a:stretch>
                      <a:fillRect/>
                    </a:stretch>
                  </pic:blipFill>
                  <pic:spPr>
                    <a:xfrm>
                      <a:off x="0" y="0"/>
                      <a:ext cx="1770329" cy="1093470"/>
                    </a:xfrm>
                    <a:prstGeom prst="rect">
                      <a:avLst/>
                    </a:prstGeom>
                  </pic:spPr>
                </pic:pic>
              </a:graphicData>
            </a:graphic>
          </wp:inline>
        </w:drawing>
      </w:r>
      <w:r>
        <w:rPr>
          <w:rFonts w:ascii="Times New Roman" w:hAnsi="Times New Roman" w:cs="Times New Roman"/>
          <w:sz w:val="20"/>
        </w:rPr>
        <w:t xml:space="preserve"> </w:t>
      </w:r>
      <w:r>
        <w:rPr>
          <w:rFonts w:ascii="Times New Roman" w:hAnsi="Times New Roman" w:cs="Times New Roman"/>
          <w:spacing w:val="-7"/>
          <w:sz w:val="20"/>
        </w:rPr>
        <w:t xml:space="preserve"> </w:t>
      </w:r>
      <w:r>
        <w:rPr>
          <w:rFonts w:ascii="Times New Roman" w:hAnsi="Times New Roman" w:cs="Times New Roman"/>
        </w:rPr>
        <w:t xml:space="preserve"> </w:t>
      </w:r>
    </w:p>
    <w:p w:rsidR="00087160" w:rsidRDefault="00087160" w:rsidP="00087160">
      <w:pPr>
        <w:pStyle w:val="a5"/>
        <w:spacing w:before="7"/>
        <w:rPr>
          <w:rFonts w:ascii="Times New Roman" w:hAnsi="Times New Roman" w:cs="Times New Roman"/>
          <w:b/>
          <w:sz w:val="3"/>
        </w:rPr>
      </w:pPr>
    </w:p>
    <w:p w:rsidR="00087160" w:rsidRDefault="00087160" w:rsidP="00087160">
      <w:pPr>
        <w:pStyle w:val="a5"/>
        <w:spacing w:line="20" w:lineRule="exact"/>
        <w:ind w:left="103"/>
        <w:rPr>
          <w:rFonts w:ascii="Times New Roman" w:hAnsi="Times New Roman" w:cs="Times New Roman"/>
          <w:b/>
          <w:sz w:val="2"/>
        </w:rPr>
      </w:pPr>
    </w:p>
    <w:p w:rsidR="00087160" w:rsidRDefault="00087160" w:rsidP="00087160">
      <w:pPr>
        <w:tabs>
          <w:tab w:val="left" w:pos="2300"/>
          <w:tab w:val="left" w:pos="4460"/>
          <w:tab w:val="left" w:pos="6621"/>
        </w:tabs>
        <w:ind w:left="140"/>
        <w:rPr>
          <w:rFonts w:ascii="Times New Roman" w:hAnsi="Times New Roman" w:cs="Times New Roman"/>
        </w:rPr>
      </w:pPr>
      <w:r>
        <w:rPr>
          <w:rFonts w:ascii="Times New Roman" w:hAnsi="Times New Roman" w:cs="Times New Roman"/>
        </w:rPr>
        <w:t>A</w:t>
      </w:r>
      <w:r>
        <w:rPr>
          <w:rFonts w:ascii="Times New Roman" w:hAnsi="Times New Roman" w:cs="Times New Roman"/>
        </w:rPr>
        <w:t>．</w:t>
      </w:r>
      <w:r>
        <w:rPr>
          <w:rFonts w:ascii="Times New Roman" w:hAnsi="Times New Roman" w:cs="Times New Roman"/>
        </w:rPr>
        <w:t>1A</w:t>
      </w:r>
      <w:r>
        <w:rPr>
          <w:rFonts w:ascii="Times New Roman" w:hAnsi="Times New Roman" w:cs="Times New Roman"/>
        </w:rPr>
        <w:tab/>
        <w:t>B</w:t>
      </w:r>
      <w:r>
        <w:rPr>
          <w:rFonts w:ascii="Times New Roman" w:hAnsi="Times New Roman" w:cs="Times New Roman"/>
        </w:rPr>
        <w:t>．</w:t>
      </w:r>
      <w:r>
        <w:rPr>
          <w:rFonts w:ascii="Times New Roman" w:hAnsi="Times New Roman" w:cs="Times New Roman"/>
        </w:rPr>
        <w:t>2.5A</w:t>
      </w:r>
      <w:r>
        <w:rPr>
          <w:rFonts w:ascii="Times New Roman" w:hAnsi="Times New Roman" w:cs="Times New Roman"/>
        </w:rPr>
        <w:tab/>
        <w:t>C</w:t>
      </w:r>
      <w:r>
        <w:rPr>
          <w:rFonts w:ascii="Times New Roman" w:hAnsi="Times New Roman" w:cs="Times New Roman"/>
        </w:rPr>
        <w:t>．</w:t>
      </w:r>
      <w:r>
        <w:rPr>
          <w:rFonts w:ascii="Times New Roman" w:hAnsi="Times New Roman" w:cs="Times New Roman"/>
        </w:rPr>
        <w:t>3A</w:t>
      </w:r>
      <w:r>
        <w:rPr>
          <w:rFonts w:ascii="Times New Roman" w:hAnsi="Times New Roman" w:cs="Times New Roman"/>
        </w:rPr>
        <w:tab/>
        <w:t>D</w:t>
      </w:r>
      <w:r>
        <w:rPr>
          <w:rFonts w:ascii="Times New Roman" w:hAnsi="Times New Roman" w:cs="Times New Roman"/>
        </w:rPr>
        <w:t>．</w:t>
      </w:r>
      <w:r>
        <w:rPr>
          <w:rFonts w:ascii="Times New Roman" w:hAnsi="Times New Roman" w:cs="Times New Roman"/>
        </w:rPr>
        <w:t xml:space="preserve">4A </w:t>
      </w:r>
    </w:p>
    <w:p w:rsidR="00087160" w:rsidRDefault="00087160" w:rsidP="00087160">
      <w:pPr>
        <w:pStyle w:val="a5"/>
        <w:spacing w:before="57"/>
        <w:ind w:left="140"/>
        <w:rPr>
          <w:rFonts w:ascii="Times New Roman" w:hAnsi="Times New Roman" w:cs="Times New Roman"/>
        </w:rPr>
      </w:pPr>
      <w:r>
        <w:rPr>
          <w:rFonts w:ascii="Times New Roman" w:hAnsi="Times New Roman" w:cs="Times New Roman"/>
          <w:color w:val="FF0000"/>
          <w:w w:val="99"/>
        </w:rPr>
        <w:t xml:space="preserve"> </w:t>
      </w:r>
    </w:p>
    <w:p w:rsidR="00087160" w:rsidRDefault="00087160" w:rsidP="00087160">
      <w:pPr>
        <w:pStyle w:val="a5"/>
        <w:spacing w:before="57"/>
        <w:ind w:left="140"/>
        <w:rPr>
          <w:rFonts w:ascii="Times New Roman" w:hAnsi="Times New Roman" w:cs="Times New Roman"/>
          <w:b/>
          <w:lang w:eastAsia="zh-CN"/>
        </w:rPr>
      </w:pPr>
      <w:r>
        <w:rPr>
          <w:rFonts w:ascii="Times New Roman" w:hAnsi="Times New Roman" w:cs="Times New Roman"/>
          <w:lang w:eastAsia="zh-CN"/>
        </w:rPr>
        <w:t>二、填空题（本题共</w:t>
      </w:r>
      <w:r>
        <w:rPr>
          <w:rFonts w:ascii="Times New Roman" w:hAnsi="Times New Roman" w:cs="Times New Roman"/>
          <w:lang w:eastAsia="zh-CN"/>
        </w:rPr>
        <w:t xml:space="preserve"> 6 </w:t>
      </w:r>
      <w:r>
        <w:rPr>
          <w:rFonts w:ascii="Times New Roman" w:hAnsi="Times New Roman" w:cs="Times New Roman"/>
          <w:lang w:eastAsia="zh-CN"/>
        </w:rPr>
        <w:t>小题，每空</w:t>
      </w:r>
      <w:r>
        <w:rPr>
          <w:rFonts w:ascii="Times New Roman" w:hAnsi="Times New Roman" w:cs="Times New Roman"/>
          <w:lang w:eastAsia="zh-CN"/>
        </w:rPr>
        <w:t xml:space="preserve"> 1 </w:t>
      </w:r>
      <w:r>
        <w:rPr>
          <w:rFonts w:ascii="Times New Roman" w:hAnsi="Times New Roman" w:cs="Times New Roman"/>
          <w:lang w:eastAsia="zh-CN"/>
        </w:rPr>
        <w:t>分，共</w:t>
      </w:r>
      <w:r>
        <w:rPr>
          <w:rFonts w:ascii="Times New Roman" w:hAnsi="Times New Roman" w:cs="Times New Roman"/>
          <w:lang w:eastAsia="zh-CN"/>
        </w:rPr>
        <w:t xml:space="preserve"> 12 </w:t>
      </w:r>
      <w:r>
        <w:rPr>
          <w:rFonts w:ascii="Times New Roman" w:hAnsi="Times New Roman" w:cs="Times New Roman"/>
          <w:lang w:eastAsia="zh-CN"/>
        </w:rPr>
        <w:t>分）</w:t>
      </w:r>
      <w:r>
        <w:rPr>
          <w:rFonts w:ascii="Times New Roman" w:hAnsi="Times New Roman" w:cs="Times New Roman"/>
          <w:lang w:eastAsia="zh-CN"/>
        </w:rPr>
        <w:t xml:space="preserve"> </w:t>
      </w:r>
    </w:p>
    <w:p w:rsidR="00087160" w:rsidRDefault="00087160" w:rsidP="00087160">
      <w:pPr>
        <w:pStyle w:val="a6"/>
        <w:numPr>
          <w:ilvl w:val="0"/>
          <w:numId w:val="12"/>
        </w:numPr>
        <w:tabs>
          <w:tab w:val="left" w:pos="564"/>
        </w:tabs>
        <w:spacing w:before="61" w:after="0" w:line="290" w:lineRule="auto"/>
        <w:ind w:right="831" w:firstLine="0"/>
        <w:jc w:val="both"/>
        <w:rPr>
          <w:rFonts w:ascii="Times New Roman" w:hAnsi="Times New Roman" w:cs="Times New Roman"/>
          <w:sz w:val="21"/>
          <w:lang w:eastAsia="zh-CN"/>
        </w:rPr>
      </w:pPr>
      <w:r>
        <w:rPr>
          <w:rFonts w:ascii="Times New Roman" w:hAnsi="Times New Roman" w:cs="Times New Roman"/>
          <w:spacing w:val="-20"/>
          <w:sz w:val="21"/>
          <w:lang w:eastAsia="zh-CN"/>
        </w:rPr>
        <w:t>李白的</w:t>
      </w:r>
      <w:r>
        <w:rPr>
          <w:rFonts w:ascii="Times New Roman" w:hAnsi="Times New Roman" w:cs="Times New Roman"/>
          <w:spacing w:val="-20"/>
          <w:sz w:val="21"/>
          <w:lang w:eastAsia="zh-CN"/>
        </w:rPr>
        <w:t>“</w:t>
      </w:r>
      <w:r>
        <w:rPr>
          <w:rFonts w:ascii="Times New Roman" w:hAnsi="Times New Roman" w:cs="Times New Roman"/>
          <w:spacing w:val="-20"/>
          <w:sz w:val="21"/>
          <w:lang w:eastAsia="zh-CN"/>
        </w:rPr>
        <w:t>炉火照天地，红星乱紫烟。郝郎明月夜，歌曲动寒川</w:t>
      </w:r>
      <w:r>
        <w:rPr>
          <w:rFonts w:ascii="Times New Roman" w:hAnsi="Times New Roman" w:cs="Times New Roman"/>
          <w:spacing w:val="-20"/>
          <w:sz w:val="21"/>
          <w:lang w:eastAsia="zh-CN"/>
        </w:rPr>
        <w:t>”</w:t>
      </w:r>
      <w:r>
        <w:rPr>
          <w:rFonts w:ascii="Times New Roman" w:hAnsi="Times New Roman" w:cs="Times New Roman"/>
          <w:spacing w:val="-20"/>
          <w:sz w:val="21"/>
          <w:lang w:eastAsia="zh-CN"/>
        </w:rPr>
        <w:t>生动的描述了工人边炼铜边唱歌的场景</w:t>
      </w:r>
      <w:r>
        <w:rPr>
          <w:rFonts w:ascii="Times New Roman" w:hAnsi="Times New Roman" w:cs="Times New Roman"/>
          <w:spacing w:val="-20"/>
          <w:sz w:val="21"/>
          <w:lang w:eastAsia="zh-CN"/>
        </w:rPr>
        <w:t xml:space="preserve"> </w:t>
      </w:r>
      <w:r>
        <w:rPr>
          <w:rFonts w:ascii="Times New Roman" w:hAnsi="Times New Roman" w:cs="Times New Roman"/>
          <w:spacing w:val="-9"/>
          <w:sz w:val="21"/>
          <w:lang w:eastAsia="zh-CN"/>
        </w:rPr>
        <w:t>。木炭可以炼铜是因为木炭火焰的温度高于铜的</w:t>
      </w:r>
      <w:r>
        <w:rPr>
          <w:rFonts w:ascii="Times New Roman" w:hAnsi="Times New Roman" w:cs="Times New Roman"/>
          <w:spacing w:val="-3"/>
          <w:sz w:val="21"/>
          <w:u w:val="single"/>
          <w:lang w:eastAsia="zh-CN"/>
        </w:rPr>
        <w:t xml:space="preserve">         </w:t>
      </w:r>
      <w:r>
        <w:rPr>
          <w:rFonts w:ascii="Times New Roman" w:hAnsi="Times New Roman" w:cs="Times New Roman"/>
          <w:spacing w:val="-3"/>
          <w:sz w:val="21"/>
          <w:lang w:eastAsia="zh-CN"/>
        </w:rPr>
        <w:t xml:space="preserve"> </w:t>
      </w:r>
      <w:r>
        <w:rPr>
          <w:rFonts w:ascii="Times New Roman" w:hAnsi="Times New Roman" w:cs="Times New Roman"/>
          <w:spacing w:val="-3"/>
          <w:sz w:val="21"/>
          <w:lang w:eastAsia="zh-CN"/>
        </w:rPr>
        <w:t>点；炼铜过程中，不断拉动风箱增加送风量可使木炭</w:t>
      </w:r>
      <w:r>
        <w:rPr>
          <w:rFonts w:ascii="Times New Roman" w:hAnsi="Times New Roman" w:cs="Times New Roman"/>
          <w:spacing w:val="10"/>
          <w:sz w:val="21"/>
          <w:lang w:eastAsia="zh-CN"/>
        </w:rPr>
        <w:t xml:space="preserve"> </w:t>
      </w:r>
      <w:r>
        <w:rPr>
          <w:rFonts w:ascii="Times New Roman" w:hAnsi="Times New Roman" w:cs="Times New Roman"/>
          <w:spacing w:val="10"/>
          <w:sz w:val="21"/>
          <w:lang w:eastAsia="zh-CN"/>
        </w:rPr>
        <w:t>，提高热效率。</w:t>
      </w:r>
    </w:p>
    <w:p w:rsidR="00087160" w:rsidRDefault="00087160" w:rsidP="00087160">
      <w:pPr>
        <w:pStyle w:val="a6"/>
        <w:tabs>
          <w:tab w:val="left" w:pos="564"/>
        </w:tabs>
        <w:spacing w:before="61" w:line="290" w:lineRule="auto"/>
        <w:ind w:right="831"/>
        <w:jc w:val="both"/>
        <w:rPr>
          <w:rFonts w:ascii="Times New Roman" w:hAnsi="Times New Roman" w:cs="Times New Roman"/>
          <w:sz w:val="21"/>
          <w:lang w:eastAsia="zh-CN"/>
        </w:rPr>
      </w:pPr>
    </w:p>
    <w:p w:rsidR="00087160" w:rsidRDefault="00087160" w:rsidP="00087160">
      <w:pPr>
        <w:pStyle w:val="a6"/>
        <w:numPr>
          <w:ilvl w:val="0"/>
          <w:numId w:val="12"/>
        </w:numPr>
        <w:tabs>
          <w:tab w:val="left" w:pos="564"/>
        </w:tabs>
        <w:spacing w:before="57" w:after="0" w:line="240" w:lineRule="auto"/>
        <w:ind w:left="563" w:right="0" w:hanging="424"/>
        <w:rPr>
          <w:rFonts w:ascii="Times New Roman" w:hAnsi="Times New Roman" w:cs="Times New Roman"/>
          <w:sz w:val="21"/>
          <w:lang w:eastAsia="zh-CN"/>
        </w:rPr>
      </w:pPr>
      <w:r>
        <w:rPr>
          <w:rFonts w:ascii="Times New Roman" w:hAnsi="Times New Roman" w:cs="Times New Roman"/>
          <w:spacing w:val="-19"/>
          <w:position w:val="1"/>
          <w:sz w:val="21"/>
          <w:lang w:eastAsia="zh-CN"/>
        </w:rPr>
        <w:t>如图</w:t>
      </w:r>
      <w:r>
        <w:rPr>
          <w:rFonts w:ascii="Times New Roman" w:hAnsi="Times New Roman" w:cs="Times New Roman"/>
          <w:spacing w:val="-19"/>
          <w:position w:val="1"/>
          <w:sz w:val="21"/>
          <w:lang w:eastAsia="zh-CN"/>
        </w:rPr>
        <w:t xml:space="preserve"> </w:t>
      </w:r>
      <w:r>
        <w:rPr>
          <w:rFonts w:ascii="Times New Roman" w:hAnsi="Times New Roman" w:cs="Times New Roman"/>
          <w:position w:val="1"/>
          <w:sz w:val="21"/>
          <w:lang w:eastAsia="zh-CN"/>
        </w:rPr>
        <w:t>11</w:t>
      </w:r>
      <w:r>
        <w:rPr>
          <w:rFonts w:ascii="Times New Roman" w:hAnsi="Times New Roman" w:cs="Times New Roman"/>
          <w:spacing w:val="-10"/>
          <w:position w:val="1"/>
          <w:sz w:val="21"/>
          <w:lang w:eastAsia="zh-CN"/>
        </w:rPr>
        <w:t>，闭合开关</w:t>
      </w:r>
      <w:r>
        <w:rPr>
          <w:rFonts w:ascii="Times New Roman" w:hAnsi="Times New Roman" w:cs="Times New Roman"/>
          <w:spacing w:val="-10"/>
          <w:position w:val="1"/>
          <w:sz w:val="21"/>
          <w:lang w:eastAsia="zh-CN"/>
        </w:rPr>
        <w:t xml:space="preserve"> </w:t>
      </w:r>
      <w:r>
        <w:rPr>
          <w:rFonts w:ascii="Times New Roman" w:hAnsi="Times New Roman" w:cs="Times New Roman"/>
          <w:spacing w:val="-3"/>
          <w:position w:val="1"/>
          <w:sz w:val="21"/>
          <w:lang w:eastAsia="zh-CN"/>
        </w:rPr>
        <w:t>S</w:t>
      </w:r>
      <w:r>
        <w:rPr>
          <w:rFonts w:ascii="Times New Roman" w:hAnsi="Times New Roman" w:cs="Times New Roman"/>
          <w:spacing w:val="-3"/>
          <w:sz w:val="11"/>
          <w:lang w:eastAsia="zh-CN"/>
        </w:rPr>
        <w:t>1</w:t>
      </w:r>
      <w:r>
        <w:rPr>
          <w:rFonts w:ascii="Times New Roman" w:hAnsi="Times New Roman" w:cs="Times New Roman"/>
          <w:position w:val="1"/>
          <w:sz w:val="21"/>
          <w:lang w:eastAsia="zh-CN"/>
        </w:rPr>
        <w:t>、</w:t>
      </w:r>
      <w:r>
        <w:rPr>
          <w:rFonts w:ascii="Times New Roman" w:hAnsi="Times New Roman" w:cs="Times New Roman"/>
          <w:position w:val="1"/>
          <w:sz w:val="21"/>
          <w:lang w:eastAsia="zh-CN"/>
        </w:rPr>
        <w:t>S</w:t>
      </w:r>
      <w:r>
        <w:rPr>
          <w:rFonts w:ascii="Times New Roman" w:hAnsi="Times New Roman" w:cs="Times New Roman"/>
          <w:sz w:val="11"/>
          <w:lang w:eastAsia="zh-CN"/>
        </w:rPr>
        <w:t>2</w:t>
      </w:r>
      <w:r>
        <w:rPr>
          <w:rFonts w:ascii="Times New Roman" w:hAnsi="Times New Roman" w:cs="Times New Roman"/>
          <w:spacing w:val="-28"/>
          <w:sz w:val="11"/>
          <w:lang w:eastAsia="zh-CN"/>
        </w:rPr>
        <w:t xml:space="preserve"> </w:t>
      </w:r>
      <w:r>
        <w:rPr>
          <w:rFonts w:ascii="Times New Roman" w:hAnsi="Times New Roman" w:cs="Times New Roman"/>
          <w:spacing w:val="-3"/>
          <w:position w:val="1"/>
          <w:sz w:val="21"/>
          <w:lang w:eastAsia="zh-CN"/>
        </w:rPr>
        <w:t>时，能发光的灯是</w:t>
      </w:r>
      <w:r>
        <w:rPr>
          <w:rFonts w:ascii="Times New Roman" w:hAnsi="Times New Roman" w:cs="Times New Roman"/>
          <w:spacing w:val="9"/>
          <w:position w:val="1"/>
          <w:sz w:val="21"/>
          <w:lang w:eastAsia="zh-CN"/>
        </w:rPr>
        <w:t xml:space="preserve"> </w:t>
      </w:r>
      <w:r>
        <w:rPr>
          <w:rFonts w:ascii="Times New Roman" w:hAnsi="Times New Roman" w:cs="Times New Roman"/>
          <w:spacing w:val="9"/>
          <w:position w:val="1"/>
          <w:sz w:val="21"/>
          <w:lang w:eastAsia="zh-CN"/>
        </w:rPr>
        <w:t>；只闭合开关</w:t>
      </w:r>
      <w:r>
        <w:rPr>
          <w:rFonts w:ascii="Times New Roman" w:hAnsi="Times New Roman" w:cs="Times New Roman"/>
          <w:position w:val="1"/>
          <w:sz w:val="21"/>
          <w:lang w:eastAsia="zh-CN"/>
        </w:rPr>
        <w:t>S</w:t>
      </w:r>
      <w:r>
        <w:rPr>
          <w:rFonts w:ascii="Times New Roman" w:hAnsi="Times New Roman" w:cs="Times New Roman"/>
          <w:sz w:val="11"/>
          <w:lang w:eastAsia="zh-CN"/>
        </w:rPr>
        <w:t>1</w:t>
      </w:r>
      <w:r>
        <w:rPr>
          <w:rFonts w:ascii="Times New Roman" w:hAnsi="Times New Roman" w:cs="Times New Roman"/>
          <w:spacing w:val="-28"/>
          <w:sz w:val="11"/>
          <w:lang w:eastAsia="zh-CN"/>
        </w:rPr>
        <w:t xml:space="preserve"> </w:t>
      </w:r>
      <w:r>
        <w:rPr>
          <w:rFonts w:ascii="Times New Roman" w:hAnsi="Times New Roman" w:cs="Times New Roman"/>
          <w:spacing w:val="-3"/>
          <w:position w:val="1"/>
          <w:sz w:val="21"/>
          <w:lang w:eastAsia="zh-CN"/>
        </w:rPr>
        <w:t>时能发光的灯是</w:t>
      </w:r>
      <w:r>
        <w:rPr>
          <w:rFonts w:ascii="Times New Roman" w:hAnsi="Times New Roman" w:cs="Times New Roman"/>
          <w:spacing w:val="1"/>
          <w:position w:val="1"/>
          <w:sz w:val="21"/>
          <w:lang w:eastAsia="zh-CN"/>
        </w:rPr>
        <w:t xml:space="preserve"> </w:t>
      </w:r>
      <w:r>
        <w:rPr>
          <w:rFonts w:ascii="Times New Roman" w:hAnsi="Times New Roman" w:cs="Times New Roman"/>
          <w:spacing w:val="1"/>
          <w:position w:val="1"/>
          <w:sz w:val="21"/>
          <w:lang w:eastAsia="zh-CN"/>
        </w:rPr>
        <w:t>。</w:t>
      </w:r>
      <w:r>
        <w:rPr>
          <w:rFonts w:ascii="Times New Roman" w:hAnsi="Times New Roman" w:cs="Times New Roman"/>
          <w:position w:val="1"/>
          <w:sz w:val="21"/>
          <w:lang w:eastAsia="zh-CN"/>
        </w:rPr>
        <w:t xml:space="preserve"> </w:t>
      </w:r>
    </w:p>
    <w:p w:rsidR="00087160" w:rsidRDefault="00087160" w:rsidP="00087160">
      <w:pPr>
        <w:pStyle w:val="a5"/>
        <w:spacing w:before="9"/>
        <w:rPr>
          <w:rFonts w:ascii="Times New Roman" w:hAnsi="Times New Roman" w:cs="Times New Roman"/>
          <w:b/>
          <w:sz w:val="15"/>
          <w:lang w:eastAsia="zh-CN"/>
        </w:rPr>
      </w:pPr>
    </w:p>
    <w:p w:rsidR="00087160" w:rsidRDefault="00087160" w:rsidP="00087160">
      <w:pPr>
        <w:ind w:left="140"/>
        <w:rPr>
          <w:rFonts w:ascii="Times New Roman" w:hAnsi="Times New Roman" w:cs="Times New Roman"/>
          <w:b/>
        </w:rPr>
      </w:pPr>
      <w:r>
        <w:rPr>
          <w:rFonts w:ascii="Times New Roman" w:hAnsi="Times New Roman" w:cs="Times New Roman"/>
          <w:noProof/>
          <w:position w:val="1"/>
        </w:rPr>
        <w:drawing>
          <wp:inline distT="0" distB="0" distL="0" distR="0" wp14:anchorId="102A0213" wp14:editId="369E403C">
            <wp:extent cx="1508125" cy="1196340"/>
            <wp:effectExtent l="0" t="0" r="3175" b="10160"/>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568417" name="image14.jpeg"/>
                    <pic:cNvPicPr>
                      <a:picLocks noChangeAspect="1"/>
                    </pic:cNvPicPr>
                  </pic:nvPicPr>
                  <pic:blipFill>
                    <a:blip r:embed="rId22" cstate="print"/>
                    <a:stretch>
                      <a:fillRect/>
                    </a:stretch>
                  </pic:blipFill>
                  <pic:spPr>
                    <a:xfrm>
                      <a:off x="0" y="0"/>
                      <a:ext cx="1508759" cy="1196743"/>
                    </a:xfrm>
                    <a:prstGeom prst="rect">
                      <a:avLst/>
                    </a:prstGeom>
                  </pic:spPr>
                </pic:pic>
              </a:graphicData>
            </a:graphic>
          </wp:inline>
        </w:drawing>
      </w:r>
      <w:r>
        <w:rPr>
          <w:rFonts w:ascii="Times New Roman" w:hAnsi="Times New Roman" w:cs="Times New Roman"/>
          <w:sz w:val="20"/>
        </w:rPr>
        <w:t xml:space="preserve">  </w:t>
      </w:r>
      <w:r>
        <w:rPr>
          <w:rFonts w:ascii="Times New Roman" w:hAnsi="Times New Roman" w:cs="Times New Roman"/>
          <w:spacing w:val="-25"/>
          <w:sz w:val="20"/>
        </w:rPr>
        <w:t xml:space="preserve"> </w:t>
      </w:r>
      <w:r>
        <w:rPr>
          <w:rFonts w:ascii="Times New Roman" w:hAnsi="Times New Roman" w:cs="Times New Roman"/>
          <w:b/>
          <w:color w:val="6FAC46"/>
          <w:w w:val="99"/>
        </w:rPr>
        <w:t xml:space="preserve"> </w:t>
      </w:r>
    </w:p>
    <w:p w:rsidR="00087160" w:rsidRDefault="00087160" w:rsidP="00087160">
      <w:pPr>
        <w:spacing w:before="53"/>
        <w:ind w:left="140"/>
        <w:rPr>
          <w:rFonts w:ascii="Times New Roman" w:hAnsi="Times New Roman" w:cs="Times New Roman"/>
        </w:rPr>
      </w:pPr>
      <w:r>
        <w:rPr>
          <w:rFonts w:ascii="Times New Roman" w:hAnsi="Times New Roman" w:cs="Times New Roman"/>
        </w:rPr>
        <w:t xml:space="preserve"> </w:t>
      </w:r>
    </w:p>
    <w:p w:rsidR="00087160" w:rsidRDefault="00087160" w:rsidP="00087160">
      <w:pPr>
        <w:spacing w:before="60"/>
        <w:ind w:left="140"/>
        <w:rPr>
          <w:rFonts w:ascii="Times New Roman" w:hAnsi="Times New Roman" w:cs="Times New Roman"/>
        </w:rPr>
      </w:pPr>
      <w:r>
        <w:rPr>
          <w:rFonts w:ascii="Times New Roman" w:hAnsi="Times New Roman" w:cs="Times New Roman"/>
        </w:rPr>
        <w:t>19</w:t>
      </w:r>
      <w:r>
        <w:rPr>
          <w:rFonts w:ascii="Times New Roman" w:hAnsi="Times New Roman" w:cs="Times New Roman"/>
        </w:rPr>
        <w:t>．</w:t>
      </w:r>
      <w:r>
        <w:rPr>
          <w:rFonts w:ascii="Times New Roman" w:hAnsi="Times New Roman" w:cs="Times New Roman"/>
        </w:rPr>
        <w:t xml:space="preserve">2022 </w:t>
      </w:r>
      <w:r>
        <w:rPr>
          <w:rFonts w:ascii="Times New Roman" w:hAnsi="Times New Roman" w:cs="Times New Roman"/>
        </w:rPr>
        <w:t>年北京冬奥会采用新技术打造</w:t>
      </w:r>
      <w:r>
        <w:rPr>
          <w:rFonts w:ascii="Times New Roman" w:hAnsi="Times New Roman" w:cs="Times New Roman"/>
        </w:rPr>
        <w:t>“</w:t>
      </w:r>
      <w:r>
        <w:rPr>
          <w:rFonts w:ascii="Times New Roman" w:hAnsi="Times New Roman" w:cs="Times New Roman"/>
        </w:rPr>
        <w:t>最美的冰</w:t>
      </w:r>
      <w:r>
        <w:rPr>
          <w:rFonts w:ascii="Times New Roman" w:hAnsi="Times New Roman" w:cs="Times New Roman"/>
        </w:rPr>
        <w:t>”</w:t>
      </w:r>
      <w:r>
        <w:rPr>
          <w:rFonts w:ascii="Times New Roman" w:hAnsi="Times New Roman" w:cs="Times New Roman"/>
        </w:rPr>
        <w:t>，将液态二氧化碳打入地板管道，二氧化碳迅速汽化</w:t>
      </w:r>
      <w:r>
        <w:rPr>
          <w:rFonts w:ascii="Times New Roman" w:hAnsi="Times New Roman" w:cs="Times New Roman"/>
        </w:rPr>
        <w:t xml:space="preserve">       </w:t>
      </w:r>
    </w:p>
    <w:p w:rsidR="00087160" w:rsidRDefault="00087160" w:rsidP="00087160">
      <w:pPr>
        <w:tabs>
          <w:tab w:val="left" w:pos="9576"/>
        </w:tabs>
        <w:spacing w:before="58" w:line="290" w:lineRule="auto"/>
        <w:ind w:left="140" w:right="833" w:firstLine="737"/>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64384" behindDoc="1" locked="0" layoutInCell="1" allowOverlap="1" wp14:anchorId="5AFAAE80" wp14:editId="5E05545E">
                <wp:simplePos x="0" y="0"/>
                <wp:positionH relativeFrom="page">
                  <wp:posOffset>685800</wp:posOffset>
                </wp:positionH>
                <wp:positionV relativeFrom="paragraph">
                  <wp:posOffset>184785</wp:posOffset>
                </wp:positionV>
                <wp:extent cx="468630" cy="10795"/>
                <wp:effectExtent l="0" t="3175" r="1270" b="5080"/>
                <wp:wrapNone/>
                <wp:docPr id="12" name="组合 12"/>
                <wp:cNvGraphicFramePr/>
                <a:graphic xmlns:a="http://schemas.openxmlformats.org/drawingml/2006/main">
                  <a:graphicData uri="http://schemas.microsoft.com/office/word/2010/wordprocessingGroup">
                    <wpg:wgp>
                      <wpg:cNvGrpSpPr/>
                      <wpg:grpSpPr>
                        <a:xfrm>
                          <a:off x="0" y="0"/>
                          <a:ext cx="468630" cy="10795"/>
                          <a:chOff x="1080" y="292"/>
                          <a:chExt cx="738" cy="17"/>
                        </a:xfrm>
                      </wpg:grpSpPr>
                      <wps:wsp>
                        <wps:cNvPr id="8" name="直接连接符 8"/>
                        <wps:cNvCnPr/>
                        <wps:spPr>
                          <a:xfrm>
                            <a:off x="1080" y="294"/>
                            <a:ext cx="737" cy="0"/>
                          </a:xfrm>
                          <a:prstGeom prst="line">
                            <a:avLst/>
                          </a:prstGeom>
                          <a:ln w="3152">
                            <a:solidFill>
                              <a:srgbClr val="000000"/>
                            </a:solidFill>
                            <a:headEnd/>
                            <a:tailEnd/>
                          </a:ln>
                        </wps:spPr>
                        <wps:bodyPr/>
                      </wps:wsp>
                      <wps:wsp>
                        <wps:cNvPr id="10" name="直接连接符 10"/>
                        <wps:cNvCnPr/>
                        <wps:spPr>
                          <a:xfrm>
                            <a:off x="1080" y="303"/>
                            <a:ext cx="737" cy="0"/>
                          </a:xfrm>
                          <a:prstGeom prst="line">
                            <a:avLst/>
                          </a:prstGeom>
                          <a:ln w="7620">
                            <a:solidFill>
                              <a:srgbClr val="000000"/>
                            </a:solidFill>
                            <a:headEnd/>
                            <a:tailEnd/>
                          </a:ln>
                        </wps:spPr>
                        <wps:bodyPr/>
                      </wps:wsp>
                    </wpg:wgp>
                  </a:graphicData>
                </a:graphic>
              </wp:anchor>
            </w:drawing>
          </mc:Choice>
          <mc:Fallback>
            <w:pict>
              <v:group id="组合 12" o:spid="_x0000_s1026" style="position:absolute;left:0;text-align:left;margin-left:54pt;margin-top:14.55pt;width:36.9pt;height:.85pt;z-index:-251652096;mso-position-horizontal-relative:page" coordorigin="1080,292" coordsize="73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">
                <v:line id="直接连接符 8" o:spid="_x0000_s1027" style="position:absolute;visibility:visible;mso-wrap-style:square" from="1080,294" to="1817,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iuz8IAAADaAAAADwAAAGRycy9kb3ducmV2LnhtbERPTWvCQBC9C/6HZQQvopsWDDZmI1Ja&#10;FC+lsdgeh+yYBLOzaXbV6K93D4UeH+87XfWmERfqXG1ZwdMsAkFcWF1zqeBr/z5dgHAeWWNjmRTc&#10;yMEqGw5STLS98iddcl+KEMIuQQWV920ipSsqMuhmtiUO3NF2Bn2AXSl1h9cQbhr5HEWxNFhzaKiw&#10;pdeKilN+NgqKw2aDO7Nt5t/3D/v2M/mN25edUuNRv16C8NT7f/Gfe6sVhK3hSrgBMn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9iuz8IAAADaAAAADwAAAAAAAAAAAAAA&#10;AAChAgAAZHJzL2Rvd25yZXYueG1sUEsFBgAAAAAEAAQA+QAAAJADAAAAAA==&#10;" strokeweight=".08756mm"/>
                <v:line id="直接连接符 10" o:spid="_x0000_s1028" style="position:absolute;visibility:visible;mso-wrap-style:square" from="1080,303" to="1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N0q8UAAADbAAAADwAAAGRycy9kb3ducmV2LnhtbESPT2sCQQzF70K/w5BCbzqrlFJWRxFR&#10;8NAiVQv1Fnayf3AnM+5M3e23bw6F3hLey3u/LFaDa9Wduth4NjCdZKCIC28brgycT7vxK6iYkC22&#10;nsnAD0VYLR9GC8yt7/mD7sdUKQnhmKOBOqWQax2LmhzGiQ/EopW+c5hk7SptO+wl3LV6lmUv2mHD&#10;0lBjoE1NxfX47QyUfdievqaHG9vyc70/PIf3t3Qx5ulxWM9BJRrSv/nvem8FX+jlFxlAL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N0q8UAAADbAAAADwAAAAAAAAAA&#10;AAAAAAChAgAAZHJzL2Rvd25yZXYueG1sUEsFBgAAAAAEAAQA+QAAAJMDAAAAAA==&#10;" strokeweight=".6pt"/>
                <w10:wrap anchorx="page"/>
              </v:group>
            </w:pict>
          </mc:Fallback>
        </mc:AlternateContent>
      </w:r>
      <w:r>
        <w:rPr>
          <w:rFonts w:ascii="Times New Roman" w:hAnsi="Times New Roman" w:cs="Times New Roman"/>
          <w:noProof/>
        </w:rPr>
        <mc:AlternateContent>
          <mc:Choice Requires="wpg">
            <w:drawing>
              <wp:anchor distT="0" distB="0" distL="114300" distR="114300" simplePos="0" relativeHeight="251665408" behindDoc="1" locked="0" layoutInCell="1" allowOverlap="1" wp14:anchorId="0D827B42" wp14:editId="61BF5609">
                <wp:simplePos x="0" y="0"/>
                <wp:positionH relativeFrom="page">
                  <wp:posOffset>6209665</wp:posOffset>
                </wp:positionH>
                <wp:positionV relativeFrom="paragraph">
                  <wp:posOffset>184785</wp:posOffset>
                </wp:positionV>
                <wp:extent cx="467995" cy="10795"/>
                <wp:effectExtent l="0" t="3175" r="1905" b="5080"/>
                <wp:wrapNone/>
                <wp:docPr id="31" name="组合 31"/>
                <wp:cNvGraphicFramePr/>
                <a:graphic xmlns:a="http://schemas.openxmlformats.org/drawingml/2006/main">
                  <a:graphicData uri="http://schemas.microsoft.com/office/word/2010/wordprocessingGroup">
                    <wpg:wgp>
                      <wpg:cNvGrpSpPr/>
                      <wpg:grpSpPr>
                        <a:xfrm>
                          <a:off x="0" y="0"/>
                          <a:ext cx="467995" cy="10795"/>
                          <a:chOff x="9780" y="292"/>
                          <a:chExt cx="737" cy="17"/>
                        </a:xfrm>
                      </wpg:grpSpPr>
                      <wps:wsp>
                        <wps:cNvPr id="29" name="直接连接符 29"/>
                        <wps:cNvCnPr/>
                        <wps:spPr>
                          <a:xfrm>
                            <a:off x="9780" y="294"/>
                            <a:ext cx="736" cy="0"/>
                          </a:xfrm>
                          <a:prstGeom prst="line">
                            <a:avLst/>
                          </a:prstGeom>
                          <a:ln w="3152">
                            <a:solidFill>
                              <a:srgbClr val="000000"/>
                            </a:solidFill>
                            <a:headEnd/>
                            <a:tailEnd/>
                          </a:ln>
                        </wps:spPr>
                        <wps:bodyPr/>
                      </wps:wsp>
                      <wps:wsp>
                        <wps:cNvPr id="30" name="直接连接符 30"/>
                        <wps:cNvCnPr/>
                        <wps:spPr>
                          <a:xfrm>
                            <a:off x="9780" y="303"/>
                            <a:ext cx="736" cy="0"/>
                          </a:xfrm>
                          <a:prstGeom prst="line">
                            <a:avLst/>
                          </a:prstGeom>
                          <a:ln w="7620">
                            <a:solidFill>
                              <a:srgbClr val="000000"/>
                            </a:solidFill>
                            <a:headEnd/>
                            <a:tailEnd/>
                          </a:ln>
                        </wps:spPr>
                        <wps:bodyPr/>
                      </wps:wsp>
                    </wpg:wgp>
                  </a:graphicData>
                </a:graphic>
              </wp:anchor>
            </w:drawing>
          </mc:Choice>
          <mc:Fallback>
            <w:pict>
              <v:group id="组合 31" o:spid="_x0000_s1026" style="position:absolute;left:0;text-align:left;margin-left:488.95pt;margin-top:14.55pt;width:36.85pt;height:.85pt;z-index:-251651072;mso-position-horizontal-relative:page" coordorigin="9780,292" coordsize="7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">
                <v:line id="直接连接符 29" o:spid="_x0000_s1027" style="position:absolute;visibility:visible;mso-wrap-style:square" from="9780,294" to="10516,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Ji/8UAAADbAAAADwAAAGRycy9kb3ducmV2LnhtbESPT4vCMBTE74LfITxhL6LpCopWo8iy&#10;i+JF/IN6fDTPtti8dJuo3f30RhA8DjPzG2Yyq00hblS53LKCz24EgjixOudUwX730xmCcB5ZY2GZ&#10;FPyRg9m02ZhgrO2dN3Tb+lQECLsYFWTel7GULsnIoOvakjh4Z1sZ9EFWqdQV3gPcFLIXRQNpMOew&#10;kGFJXxkll+3VKEgOiwWuzLLoH//X9vvU/h2Uo5VSH616Pgbhqfbv8Ku91Ap6I3h+CT9AT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NJi/8UAAADbAAAADwAAAAAAAAAA&#10;AAAAAAChAgAAZHJzL2Rvd25yZXYueG1sUEsFBgAAAAAEAAQA+QAAAJMDAAAAAA==&#10;" strokeweight=".08756mm"/>
                <v:line id="直接连接符 30" o:spid="_x0000_s1028" style="position:absolute;visibility:visible;mso-wrap-style:square" from="9780,303" to="10516,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Yoy8IAAADbAAAADwAAAGRycy9kb3ducmV2LnhtbERPy2oCMRTdC/2HcAvdacZapEyNIqIw&#10;C0V8ge4ukzsPOrlJJ+nM9O+bRaHLw3kvVoNpREetry0rmE4SEMS51TWXCq6X3fgdhA/IGhvLpOCH&#10;PKyWT6MFptr2fKLuHEoRQ9inqKAKwaVS+rwig35iHXHkCtsaDBG2pdQt9jHcNPI1SebSYM2xoUJH&#10;m4ryz/O3UVD0bnu5T49frIvbOju+ucM+PJR6eR7WHyACDeFf/OfOtIJZXB+/xB8gl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bYoy8IAAADbAAAADwAAAAAAAAAAAAAA&#10;AAChAgAAZHJzL2Rvd25yZXYueG1sUEsFBgAAAAAEAAQA+QAAAJADAAAAAA==&#10;" strokeweight=".6pt"/>
                <w10:wrap anchorx="page"/>
              </v:group>
            </w:pict>
          </mc:Fallback>
        </mc:AlternateContent>
      </w:r>
      <w:r>
        <w:rPr>
          <w:rFonts w:ascii="Times New Roman" w:hAnsi="Times New Roman" w:cs="Times New Roman"/>
          <w:spacing w:val="-3"/>
        </w:rPr>
        <w:t>热</w:t>
      </w:r>
      <w:r>
        <w:rPr>
          <w:rFonts w:ascii="Times New Roman" w:hAnsi="Times New Roman" w:cs="Times New Roman"/>
          <w:spacing w:val="-77"/>
        </w:rPr>
        <w:t>，</w:t>
      </w:r>
      <w:r>
        <w:rPr>
          <w:rFonts w:ascii="Times New Roman" w:hAnsi="Times New Roman" w:cs="Times New Roman"/>
          <w:spacing w:val="-3"/>
        </w:rPr>
        <w:t>使</w:t>
      </w:r>
      <w:r>
        <w:rPr>
          <w:rFonts w:ascii="Times New Roman" w:hAnsi="Times New Roman" w:cs="Times New Roman"/>
        </w:rPr>
        <w:t>地板</w:t>
      </w:r>
      <w:r>
        <w:rPr>
          <w:rFonts w:ascii="Times New Roman" w:hAnsi="Times New Roman" w:cs="Times New Roman"/>
          <w:spacing w:val="-3"/>
        </w:rPr>
        <w:t>温</w:t>
      </w:r>
      <w:r>
        <w:rPr>
          <w:rFonts w:ascii="Times New Roman" w:hAnsi="Times New Roman" w:cs="Times New Roman"/>
        </w:rPr>
        <w:t>度</w:t>
      </w:r>
      <w:r>
        <w:rPr>
          <w:rFonts w:ascii="Times New Roman" w:hAnsi="Times New Roman" w:cs="Times New Roman"/>
          <w:spacing w:val="-3"/>
        </w:rPr>
        <w:t>骤</w:t>
      </w:r>
      <w:r>
        <w:rPr>
          <w:rFonts w:ascii="Times New Roman" w:hAnsi="Times New Roman" w:cs="Times New Roman"/>
        </w:rPr>
        <w:t>降</w:t>
      </w:r>
      <w:r>
        <w:rPr>
          <w:rFonts w:ascii="Times New Roman" w:hAnsi="Times New Roman" w:cs="Times New Roman"/>
          <w:spacing w:val="-77"/>
        </w:rPr>
        <w:t>，</w:t>
      </w:r>
      <w:r>
        <w:rPr>
          <w:rFonts w:ascii="Times New Roman" w:hAnsi="Times New Roman" w:cs="Times New Roman"/>
          <w:spacing w:val="-3"/>
        </w:rPr>
        <w:t>在</w:t>
      </w:r>
      <w:r>
        <w:rPr>
          <w:rFonts w:ascii="Times New Roman" w:hAnsi="Times New Roman" w:cs="Times New Roman"/>
        </w:rPr>
        <w:t>地</w:t>
      </w:r>
      <w:r>
        <w:rPr>
          <w:rFonts w:ascii="Times New Roman" w:hAnsi="Times New Roman" w:cs="Times New Roman"/>
          <w:spacing w:val="-3"/>
        </w:rPr>
        <w:t>板</w:t>
      </w:r>
      <w:r>
        <w:rPr>
          <w:rFonts w:ascii="Times New Roman" w:hAnsi="Times New Roman" w:cs="Times New Roman"/>
        </w:rPr>
        <w:t>上</w:t>
      </w:r>
      <w:r>
        <w:rPr>
          <w:rFonts w:ascii="Times New Roman" w:hAnsi="Times New Roman" w:cs="Times New Roman"/>
          <w:spacing w:val="-3"/>
        </w:rPr>
        <w:t>洒</w:t>
      </w:r>
      <w:r>
        <w:rPr>
          <w:rFonts w:ascii="Times New Roman" w:hAnsi="Times New Roman" w:cs="Times New Roman"/>
        </w:rPr>
        <w:t>水</w:t>
      </w:r>
      <w:r>
        <w:rPr>
          <w:rFonts w:ascii="Times New Roman" w:hAnsi="Times New Roman" w:cs="Times New Roman"/>
          <w:spacing w:val="-3"/>
        </w:rPr>
        <w:t>即</w:t>
      </w:r>
      <w:r>
        <w:rPr>
          <w:rFonts w:ascii="Times New Roman" w:hAnsi="Times New Roman" w:cs="Times New Roman"/>
        </w:rPr>
        <w:t>可</w:t>
      </w:r>
      <w:r>
        <w:rPr>
          <w:rFonts w:ascii="Times New Roman" w:hAnsi="Times New Roman" w:cs="Times New Roman"/>
          <w:spacing w:val="-3"/>
        </w:rPr>
        <w:t>冻成</w:t>
      </w:r>
      <w:r>
        <w:rPr>
          <w:rFonts w:ascii="Times New Roman" w:hAnsi="Times New Roman" w:cs="Times New Roman"/>
        </w:rPr>
        <w:t>冰面</w:t>
      </w:r>
      <w:r>
        <w:rPr>
          <w:rFonts w:ascii="Times New Roman" w:hAnsi="Times New Roman" w:cs="Times New Roman"/>
          <w:spacing w:val="-80"/>
        </w:rPr>
        <w:t>；</w:t>
      </w:r>
      <w:r>
        <w:rPr>
          <w:rFonts w:ascii="Times New Roman" w:hAnsi="Times New Roman" w:cs="Times New Roman"/>
        </w:rPr>
        <w:t>压</w:t>
      </w:r>
      <w:r>
        <w:rPr>
          <w:rFonts w:ascii="Times New Roman" w:hAnsi="Times New Roman" w:cs="Times New Roman"/>
          <w:spacing w:val="-3"/>
        </w:rPr>
        <w:t>缩</w:t>
      </w:r>
      <w:r>
        <w:rPr>
          <w:rFonts w:ascii="Times New Roman" w:hAnsi="Times New Roman" w:cs="Times New Roman"/>
        </w:rPr>
        <w:t>机</w:t>
      </w:r>
      <w:r>
        <w:rPr>
          <w:rFonts w:ascii="Times New Roman" w:hAnsi="Times New Roman" w:cs="Times New Roman"/>
          <w:spacing w:val="-3"/>
        </w:rPr>
        <w:t>再</w:t>
      </w:r>
      <w:r>
        <w:rPr>
          <w:rFonts w:ascii="Times New Roman" w:hAnsi="Times New Roman" w:cs="Times New Roman"/>
        </w:rPr>
        <w:t>将</w:t>
      </w:r>
      <w:r>
        <w:rPr>
          <w:rFonts w:ascii="Times New Roman" w:hAnsi="Times New Roman" w:cs="Times New Roman"/>
          <w:spacing w:val="-3"/>
        </w:rPr>
        <w:t>管</w:t>
      </w:r>
      <w:r>
        <w:rPr>
          <w:rFonts w:ascii="Times New Roman" w:hAnsi="Times New Roman" w:cs="Times New Roman"/>
        </w:rPr>
        <w:t>道</w:t>
      </w:r>
      <w:r>
        <w:rPr>
          <w:rFonts w:ascii="Times New Roman" w:hAnsi="Times New Roman" w:cs="Times New Roman"/>
          <w:spacing w:val="-3"/>
        </w:rPr>
        <w:t>排出</w:t>
      </w:r>
      <w:r>
        <w:rPr>
          <w:rFonts w:ascii="Times New Roman" w:hAnsi="Times New Roman" w:cs="Times New Roman"/>
        </w:rPr>
        <w:t>的二</w:t>
      </w:r>
      <w:r>
        <w:rPr>
          <w:rFonts w:ascii="Times New Roman" w:hAnsi="Times New Roman" w:cs="Times New Roman"/>
          <w:spacing w:val="-3"/>
        </w:rPr>
        <w:t>氧</w:t>
      </w:r>
      <w:r>
        <w:rPr>
          <w:rFonts w:ascii="Times New Roman" w:hAnsi="Times New Roman" w:cs="Times New Roman"/>
        </w:rPr>
        <w:t>化</w:t>
      </w:r>
      <w:r>
        <w:rPr>
          <w:rFonts w:ascii="Times New Roman" w:hAnsi="Times New Roman" w:cs="Times New Roman"/>
          <w:spacing w:val="-3"/>
        </w:rPr>
        <w:t>碳</w:t>
      </w:r>
      <w:r>
        <w:rPr>
          <w:rFonts w:ascii="Times New Roman" w:hAnsi="Times New Roman" w:cs="Times New Roman"/>
        </w:rPr>
        <w:t>压缩</w:t>
      </w:r>
      <w:r>
        <w:rPr>
          <w:rFonts w:ascii="Times New Roman" w:hAnsi="Times New Roman" w:cs="Times New Roman"/>
        </w:rPr>
        <w:tab/>
      </w:r>
      <w:r>
        <w:rPr>
          <w:rFonts w:ascii="Times New Roman" w:hAnsi="Times New Roman" w:cs="Times New Roman"/>
          <w:spacing w:val="-3"/>
        </w:rPr>
        <w:t>(</w:t>
      </w:r>
      <w:r>
        <w:rPr>
          <w:rFonts w:ascii="Times New Roman" w:hAnsi="Times New Roman" w:cs="Times New Roman"/>
          <w:spacing w:val="-17"/>
        </w:rPr>
        <w:t>填</w:t>
      </w:r>
      <w:r>
        <w:rPr>
          <w:rFonts w:ascii="Times New Roman" w:hAnsi="Times New Roman" w:cs="Times New Roman"/>
        </w:rPr>
        <w:t>物态</w:t>
      </w:r>
      <w:r>
        <w:rPr>
          <w:rFonts w:ascii="Times New Roman" w:hAnsi="Times New Roman" w:cs="Times New Roman"/>
          <w:spacing w:val="-3"/>
        </w:rPr>
        <w:t>变</w:t>
      </w:r>
      <w:r>
        <w:rPr>
          <w:rFonts w:ascii="Times New Roman" w:hAnsi="Times New Roman" w:cs="Times New Roman"/>
        </w:rPr>
        <w:t>化</w:t>
      </w:r>
      <w:r>
        <w:rPr>
          <w:rFonts w:ascii="Times New Roman" w:hAnsi="Times New Roman" w:cs="Times New Roman"/>
          <w:spacing w:val="-3"/>
        </w:rPr>
        <w:t>)</w:t>
      </w:r>
      <w:r>
        <w:rPr>
          <w:rFonts w:ascii="Times New Roman" w:hAnsi="Times New Roman" w:cs="Times New Roman"/>
        </w:rPr>
        <w:t>循</w:t>
      </w:r>
      <w:r>
        <w:rPr>
          <w:rFonts w:ascii="Times New Roman" w:hAnsi="Times New Roman" w:cs="Times New Roman"/>
          <w:spacing w:val="-3"/>
        </w:rPr>
        <w:t>环</w:t>
      </w:r>
      <w:r>
        <w:rPr>
          <w:rFonts w:ascii="Times New Roman" w:hAnsi="Times New Roman" w:cs="Times New Roman"/>
        </w:rPr>
        <w:t>使</w:t>
      </w:r>
      <w:r>
        <w:rPr>
          <w:rFonts w:ascii="Times New Roman" w:hAnsi="Times New Roman" w:cs="Times New Roman"/>
          <w:spacing w:val="-3"/>
        </w:rPr>
        <w:t>用</w:t>
      </w:r>
      <w:r>
        <w:rPr>
          <w:rFonts w:ascii="Times New Roman" w:hAnsi="Times New Roman" w:cs="Times New Roman"/>
        </w:rPr>
        <w:t>，</w:t>
      </w:r>
      <w:r>
        <w:rPr>
          <w:rFonts w:ascii="Times New Roman" w:hAnsi="Times New Roman" w:cs="Times New Roman"/>
          <w:spacing w:val="-3"/>
        </w:rPr>
        <w:t>排出</w:t>
      </w:r>
      <w:r>
        <w:rPr>
          <w:rFonts w:ascii="Times New Roman" w:hAnsi="Times New Roman" w:cs="Times New Roman"/>
        </w:rPr>
        <w:t>的余</w:t>
      </w:r>
      <w:r>
        <w:rPr>
          <w:rFonts w:ascii="Times New Roman" w:hAnsi="Times New Roman" w:cs="Times New Roman"/>
          <w:spacing w:val="-3"/>
        </w:rPr>
        <w:t>热</w:t>
      </w:r>
      <w:r>
        <w:rPr>
          <w:rFonts w:ascii="Times New Roman" w:hAnsi="Times New Roman" w:cs="Times New Roman"/>
        </w:rPr>
        <w:t>用</w:t>
      </w:r>
      <w:r>
        <w:rPr>
          <w:rFonts w:ascii="Times New Roman" w:hAnsi="Times New Roman" w:cs="Times New Roman"/>
          <w:spacing w:val="-3"/>
        </w:rPr>
        <w:t>于</w:t>
      </w:r>
      <w:r>
        <w:rPr>
          <w:rFonts w:ascii="Times New Roman" w:hAnsi="Times New Roman" w:cs="Times New Roman"/>
        </w:rPr>
        <w:t>生</w:t>
      </w:r>
      <w:r>
        <w:rPr>
          <w:rFonts w:ascii="Times New Roman" w:hAnsi="Times New Roman" w:cs="Times New Roman"/>
          <w:spacing w:val="-3"/>
        </w:rPr>
        <w:t>活</w:t>
      </w:r>
      <w:r>
        <w:rPr>
          <w:rFonts w:ascii="Times New Roman" w:hAnsi="Times New Roman" w:cs="Times New Roman"/>
        </w:rPr>
        <w:t>用</w:t>
      </w:r>
      <w:r>
        <w:rPr>
          <w:rFonts w:ascii="Times New Roman" w:hAnsi="Times New Roman" w:cs="Times New Roman"/>
          <w:spacing w:val="-3"/>
        </w:rPr>
        <w:t>水</w:t>
      </w:r>
      <w:r>
        <w:rPr>
          <w:rFonts w:ascii="Times New Roman" w:hAnsi="Times New Roman" w:cs="Times New Roman"/>
        </w:rPr>
        <w:t>、</w:t>
      </w:r>
      <w:r>
        <w:rPr>
          <w:rFonts w:ascii="Times New Roman" w:hAnsi="Times New Roman" w:cs="Times New Roman"/>
          <w:spacing w:val="-3"/>
        </w:rPr>
        <w:t>融</w:t>
      </w:r>
      <w:r>
        <w:rPr>
          <w:rFonts w:ascii="Times New Roman" w:hAnsi="Times New Roman" w:cs="Times New Roman"/>
        </w:rPr>
        <w:t>冰池</w:t>
      </w:r>
      <w:r>
        <w:rPr>
          <w:rFonts w:ascii="Times New Roman" w:hAnsi="Times New Roman" w:cs="Times New Roman"/>
          <w:spacing w:val="-3"/>
        </w:rPr>
        <w:t>融</w:t>
      </w:r>
      <w:r>
        <w:rPr>
          <w:rFonts w:ascii="Times New Roman" w:hAnsi="Times New Roman" w:cs="Times New Roman"/>
        </w:rPr>
        <w:t>冰</w:t>
      </w:r>
      <w:r>
        <w:rPr>
          <w:rFonts w:ascii="Times New Roman" w:hAnsi="Times New Roman" w:cs="Times New Roman"/>
          <w:spacing w:val="-3"/>
        </w:rPr>
        <w:t>等。</w:t>
      </w:r>
      <w:r>
        <w:rPr>
          <w:rFonts w:ascii="Times New Roman" w:hAnsi="Times New Roman" w:cs="Times New Roman"/>
        </w:rPr>
        <w:t xml:space="preserve"> </w:t>
      </w:r>
    </w:p>
    <w:p w:rsidR="00087160" w:rsidRDefault="00087160" w:rsidP="00087160">
      <w:pPr>
        <w:spacing w:before="53"/>
        <w:rPr>
          <w:rFonts w:ascii="Times New Roman" w:hAnsi="Times New Roman" w:cs="Times New Roman"/>
        </w:rPr>
      </w:pPr>
      <w:r>
        <w:rPr>
          <w:rFonts w:ascii="Times New Roman" w:hAnsi="Times New Roman" w:cs="Times New Roman"/>
        </w:rPr>
        <w:t xml:space="preserve"> </w:t>
      </w:r>
    </w:p>
    <w:p w:rsidR="00087160" w:rsidRDefault="00087160" w:rsidP="00087160">
      <w:pPr>
        <w:pStyle w:val="a6"/>
        <w:numPr>
          <w:ilvl w:val="0"/>
          <w:numId w:val="14"/>
        </w:numPr>
        <w:tabs>
          <w:tab w:val="left" w:pos="590"/>
          <w:tab w:val="left" w:pos="6011"/>
        </w:tabs>
        <w:spacing w:before="57" w:after="0" w:line="240" w:lineRule="auto"/>
        <w:ind w:right="0"/>
        <w:rPr>
          <w:rFonts w:ascii="Times New Roman" w:hAnsi="Times New Roman" w:cs="Times New Roman"/>
          <w:sz w:val="21"/>
          <w:lang w:eastAsia="zh-CN"/>
        </w:rPr>
      </w:pPr>
      <w:r>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5D91660A" wp14:editId="2E047C27">
                <wp:simplePos x="0" y="0"/>
                <wp:positionH relativeFrom="page">
                  <wp:posOffset>3940175</wp:posOffset>
                </wp:positionH>
                <wp:positionV relativeFrom="paragraph">
                  <wp:posOffset>184150</wp:posOffset>
                </wp:positionV>
                <wp:extent cx="474345" cy="10795"/>
                <wp:effectExtent l="0" t="3175" r="8255" b="5080"/>
                <wp:wrapNone/>
                <wp:docPr id="18" name="组合 18"/>
                <wp:cNvGraphicFramePr/>
                <a:graphic xmlns:a="http://schemas.openxmlformats.org/drawingml/2006/main">
                  <a:graphicData uri="http://schemas.microsoft.com/office/word/2010/wordprocessingGroup">
                    <wpg:wgp>
                      <wpg:cNvGrpSpPr/>
                      <wpg:grpSpPr>
                        <a:xfrm>
                          <a:off x="0" y="0"/>
                          <a:ext cx="474345" cy="10795"/>
                          <a:chOff x="6205" y="291"/>
                          <a:chExt cx="747" cy="17"/>
                        </a:xfrm>
                      </wpg:grpSpPr>
                      <wps:wsp>
                        <wps:cNvPr id="14" name="直接连接符 14"/>
                        <wps:cNvCnPr/>
                        <wps:spPr>
                          <a:xfrm>
                            <a:off x="6205" y="293"/>
                            <a:ext cx="735" cy="0"/>
                          </a:xfrm>
                          <a:prstGeom prst="line">
                            <a:avLst/>
                          </a:prstGeom>
                          <a:ln w="3152">
                            <a:solidFill>
                              <a:srgbClr val="000000"/>
                            </a:solidFill>
                            <a:headEnd/>
                            <a:tailEnd/>
                          </a:ln>
                        </wps:spPr>
                        <wps:bodyPr/>
                      </wps:wsp>
                      <wps:wsp>
                        <wps:cNvPr id="16" name="直接连接符 16"/>
                        <wps:cNvCnPr/>
                        <wps:spPr>
                          <a:xfrm>
                            <a:off x="6205" y="302"/>
                            <a:ext cx="747" cy="0"/>
                          </a:xfrm>
                          <a:prstGeom prst="line">
                            <a:avLst/>
                          </a:prstGeom>
                          <a:ln w="7620">
                            <a:solidFill>
                              <a:srgbClr val="000000"/>
                            </a:solidFill>
                            <a:headEnd/>
                            <a:tailEnd/>
                          </a:ln>
                        </wps:spPr>
                        <wps:bodyPr/>
                      </wps:wsp>
                    </wpg:wgp>
                  </a:graphicData>
                </a:graphic>
              </wp:anchor>
            </w:drawing>
          </mc:Choice>
          <mc:Fallback>
            <w:pict>
              <v:group id="组合 18" o:spid="_x0000_s1026" style="position:absolute;left:0;text-align:left;margin-left:310.25pt;margin-top:14.5pt;width:37.35pt;height:.85pt;z-index:251668480;mso-position-horizontal-relative:page" coordorigin="6205,291" coordsize="74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">
                <v:line id="直接连接符 14" o:spid="_x0000_s1027" style="position:absolute;visibility:visible;mso-wrap-style:square" from="6205,293" to="694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8H3MQAAADbAAAADwAAAGRycy9kb3ducmV2LnhtbERPTWvCQBC9C/6HZYRepG4sVdroJohY&#10;Il5EW9oeh+yYBLOzMbvV1F/fLQje5vE+Z552phZnal1lWcF4FIEgzq2uuFDw8f72+ALCeWSNtWVS&#10;8EsO0qTfm2Os7YV3dN77QoQQdjEqKL1vYildXpJBN7INceAOtjXoA2wLqVu8hHBTy6comkqDFYeG&#10;EhtalpQf9z9GQf6ZZbgx63rydd3a1ffwNG1eN0o9DLrFDISnzt/FN/dah/nP8P9LOEA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vwfcxAAAANsAAAAPAAAAAAAAAAAA&#10;AAAAAKECAABkcnMvZG93bnJldi54bWxQSwUGAAAAAAQABAD5AAAAkgMAAAAA&#10;" strokeweight=".08756mm"/>
                <v:line id="直接连接符 16" o:spid="_x0000_s1028" style="position:absolute;visibility:visible;mso-wrap-style:square" from="6205,302" to="6952,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ZJRMMAAADbAAAADwAAAGRycy9kb3ducmV2LnhtbERPS2vCQBC+F/oflil4azZKkZK6hlAq&#10;eKiI2kJ7G7KTB83OrtnVxH/vCgVv8/E9Z5GPphNn6n1rWcE0SUEQl1a3XCv4OqyeX0H4gKyxs0wK&#10;LuQhXz4+LDDTduAdnfehFjGEfYYKmhBcJqUvGzLoE+uII1fZ3mCIsK+l7nGI4aaTszSdS4Mtx4YG&#10;Hb03VP7tT0ZBNbiPw890e2RdfRfr7YvbfIZfpSZPY/EGItAY7uJ/91rH+XO4/R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mSUTDAAAA2wAAAA8AAAAAAAAAAAAA&#10;AAAAoQIAAGRycy9kb3ducmV2LnhtbFBLBQYAAAAABAAEAPkAAACRAwAAAAA=&#10;" strokeweight=".6pt"/>
                <w10:wrap anchorx="page"/>
              </v:group>
            </w:pict>
          </mc:Fallback>
        </mc:AlternateContent>
      </w:r>
      <w:r>
        <w:rPr>
          <w:rFonts w:ascii="Times New Roman" w:hAnsi="Times New Roman" w:cs="Times New Roman"/>
          <w:sz w:val="21"/>
          <w:lang w:eastAsia="zh-CN"/>
        </w:rPr>
        <w:t>某</w:t>
      </w:r>
      <w:r>
        <w:rPr>
          <w:rFonts w:ascii="Times New Roman" w:hAnsi="Times New Roman" w:cs="Times New Roman"/>
          <w:spacing w:val="20"/>
          <w:sz w:val="21"/>
          <w:lang w:eastAsia="zh-CN"/>
        </w:rPr>
        <w:t xml:space="preserve"> </w:t>
      </w:r>
      <w:r>
        <w:rPr>
          <w:rFonts w:ascii="Times New Roman" w:hAnsi="Times New Roman" w:cs="Times New Roman"/>
          <w:sz w:val="21"/>
          <w:lang w:eastAsia="zh-CN"/>
        </w:rPr>
        <w:t>5G</w:t>
      </w:r>
      <w:r>
        <w:rPr>
          <w:rFonts w:ascii="Times New Roman" w:hAnsi="Times New Roman" w:cs="Times New Roman"/>
          <w:spacing w:val="20"/>
          <w:sz w:val="21"/>
          <w:lang w:eastAsia="zh-CN"/>
        </w:rPr>
        <w:t xml:space="preserve"> </w:t>
      </w:r>
      <w:r>
        <w:rPr>
          <w:rFonts w:ascii="Times New Roman" w:hAnsi="Times New Roman" w:cs="Times New Roman"/>
          <w:spacing w:val="12"/>
          <w:sz w:val="21"/>
          <w:lang w:eastAsia="zh-CN"/>
        </w:rPr>
        <w:t>手机充电时与其它</w:t>
      </w:r>
      <w:r>
        <w:rPr>
          <w:rFonts w:ascii="Times New Roman" w:hAnsi="Times New Roman" w:cs="Times New Roman"/>
          <w:spacing w:val="14"/>
          <w:sz w:val="21"/>
          <w:lang w:eastAsia="zh-CN"/>
        </w:rPr>
        <w:t>家</w:t>
      </w:r>
      <w:r>
        <w:rPr>
          <w:rFonts w:ascii="Times New Roman" w:hAnsi="Times New Roman" w:cs="Times New Roman"/>
          <w:spacing w:val="12"/>
          <w:sz w:val="21"/>
          <w:lang w:eastAsia="zh-CN"/>
        </w:rPr>
        <w:t>用电器的连</w:t>
      </w:r>
      <w:r>
        <w:rPr>
          <w:rFonts w:ascii="Times New Roman" w:hAnsi="Times New Roman" w:cs="Times New Roman"/>
          <w:spacing w:val="14"/>
          <w:sz w:val="21"/>
          <w:lang w:eastAsia="zh-CN"/>
        </w:rPr>
        <w:t>接</w:t>
      </w:r>
      <w:r>
        <w:rPr>
          <w:rFonts w:ascii="Times New Roman" w:hAnsi="Times New Roman" w:cs="Times New Roman"/>
          <w:spacing w:val="12"/>
          <w:sz w:val="21"/>
          <w:lang w:eastAsia="zh-CN"/>
        </w:rPr>
        <w:t>方式</w:t>
      </w:r>
      <w:r>
        <w:rPr>
          <w:rFonts w:ascii="Times New Roman" w:hAnsi="Times New Roman" w:cs="Times New Roman"/>
          <w:sz w:val="21"/>
          <w:lang w:eastAsia="zh-CN"/>
        </w:rPr>
        <w:t>是</w:t>
      </w:r>
      <w:r>
        <w:rPr>
          <w:rFonts w:ascii="Times New Roman" w:hAnsi="Times New Roman" w:cs="Times New Roman"/>
          <w:sz w:val="21"/>
          <w:lang w:eastAsia="zh-CN"/>
        </w:rPr>
        <w:tab/>
      </w:r>
      <w:r>
        <w:rPr>
          <w:rFonts w:ascii="Times New Roman" w:hAnsi="Times New Roman" w:cs="Times New Roman"/>
          <w:spacing w:val="14"/>
          <w:sz w:val="21"/>
          <w:lang w:eastAsia="zh-CN"/>
        </w:rPr>
        <w:t>。</w:t>
      </w:r>
      <w:r>
        <w:rPr>
          <w:rFonts w:ascii="Times New Roman" w:hAnsi="Times New Roman" w:cs="Times New Roman"/>
          <w:spacing w:val="11"/>
          <w:sz w:val="21"/>
          <w:lang w:eastAsia="zh-CN"/>
        </w:rPr>
        <w:t>该手机电池上</w:t>
      </w:r>
      <w:r>
        <w:rPr>
          <w:rFonts w:ascii="Times New Roman" w:hAnsi="Times New Roman" w:cs="Times New Roman"/>
          <w:spacing w:val="14"/>
          <w:sz w:val="21"/>
          <w:lang w:eastAsia="zh-CN"/>
        </w:rPr>
        <w:t>标</w:t>
      </w:r>
      <w:r>
        <w:rPr>
          <w:rFonts w:ascii="Times New Roman" w:hAnsi="Times New Roman" w:cs="Times New Roman"/>
          <w:spacing w:val="11"/>
          <w:sz w:val="21"/>
          <w:lang w:eastAsia="zh-CN"/>
        </w:rPr>
        <w:t>明电</w:t>
      </w:r>
      <w:r>
        <w:rPr>
          <w:rFonts w:ascii="Times New Roman" w:hAnsi="Times New Roman" w:cs="Times New Roman"/>
          <w:spacing w:val="14"/>
          <w:sz w:val="21"/>
          <w:lang w:eastAsia="zh-CN"/>
        </w:rPr>
        <w:t>压</w:t>
      </w:r>
      <w:r>
        <w:rPr>
          <w:rFonts w:ascii="Times New Roman" w:hAnsi="Times New Roman" w:cs="Times New Roman"/>
          <w:sz w:val="21"/>
          <w:lang w:eastAsia="zh-CN"/>
        </w:rPr>
        <w:t>为</w:t>
      </w:r>
      <w:r>
        <w:rPr>
          <w:rFonts w:ascii="Times New Roman" w:hAnsi="Times New Roman" w:cs="Times New Roman"/>
          <w:spacing w:val="13"/>
          <w:sz w:val="21"/>
          <w:lang w:eastAsia="zh-CN"/>
        </w:rPr>
        <w:t xml:space="preserve"> </w:t>
      </w:r>
      <w:r>
        <w:rPr>
          <w:rFonts w:ascii="Times New Roman" w:hAnsi="Times New Roman" w:cs="Times New Roman"/>
          <w:spacing w:val="3"/>
          <w:sz w:val="21"/>
          <w:lang w:eastAsia="zh-CN"/>
        </w:rPr>
        <w:t>3.8V</w:t>
      </w:r>
      <w:r>
        <w:rPr>
          <w:rFonts w:ascii="Times New Roman" w:hAnsi="Times New Roman" w:cs="Times New Roman"/>
          <w:spacing w:val="3"/>
          <w:sz w:val="21"/>
          <w:lang w:eastAsia="zh-CN"/>
        </w:rPr>
        <w:t>，</w:t>
      </w:r>
      <w:r>
        <w:rPr>
          <w:rFonts w:ascii="Times New Roman" w:hAnsi="Times New Roman" w:cs="Times New Roman"/>
          <w:spacing w:val="14"/>
          <w:sz w:val="21"/>
          <w:lang w:eastAsia="zh-CN"/>
        </w:rPr>
        <w:t>容</w:t>
      </w:r>
      <w:r>
        <w:rPr>
          <w:rFonts w:ascii="Times New Roman" w:hAnsi="Times New Roman" w:cs="Times New Roman"/>
          <w:sz w:val="21"/>
          <w:lang w:eastAsia="zh-CN"/>
        </w:rPr>
        <w:t>量</w:t>
      </w:r>
    </w:p>
    <w:p w:rsidR="00087160" w:rsidRDefault="00087160" w:rsidP="00087160">
      <w:pPr>
        <w:rPr>
          <w:rFonts w:ascii="Times New Roman" w:hAnsi="Times New Roman" w:cs="Times New Roman"/>
        </w:rPr>
        <w:sectPr w:rsidR="00087160" w:rsidSect="00087160">
          <w:headerReference w:type="default" r:id="rId23"/>
          <w:footerReference w:type="default" r:id="rId24"/>
          <w:type w:val="continuous"/>
          <w:pgSz w:w="11910" w:h="16840"/>
          <w:pgMar w:top="1460" w:right="240" w:bottom="1000" w:left="940" w:header="592" w:footer="807" w:gutter="0"/>
          <w:cols w:space="708"/>
        </w:sectPr>
      </w:pPr>
    </w:p>
    <w:p w:rsidR="00087160" w:rsidRDefault="00087160" w:rsidP="00087160">
      <w:pPr>
        <w:tabs>
          <w:tab w:val="left" w:pos="4402"/>
        </w:tabs>
        <w:spacing w:before="55"/>
        <w:ind w:left="177"/>
        <w:rPr>
          <w:rFonts w:ascii="Times New Roman" w:hAnsi="Times New Roman" w:cs="Times New Roman"/>
        </w:rPr>
      </w:pPr>
      <w:r>
        <w:rPr>
          <w:rFonts w:ascii="Times New Roman" w:hAnsi="Times New Roman" w:cs="Times New Roman"/>
          <w:noProof/>
        </w:rPr>
        <w:lastRenderedPageBreak/>
        <mc:AlternateContent>
          <mc:Choice Requires="wpg">
            <w:drawing>
              <wp:anchor distT="0" distB="0" distL="114300" distR="114300" simplePos="0" relativeHeight="251669504" behindDoc="0" locked="0" layoutInCell="1" allowOverlap="1" wp14:anchorId="5E164E24" wp14:editId="18C0A182">
                <wp:simplePos x="0" y="0"/>
                <wp:positionH relativeFrom="page">
                  <wp:posOffset>2839720</wp:posOffset>
                </wp:positionH>
                <wp:positionV relativeFrom="paragraph">
                  <wp:posOffset>184785</wp:posOffset>
                </wp:positionV>
                <wp:extent cx="467995" cy="10795"/>
                <wp:effectExtent l="0" t="3175" r="1905" b="5080"/>
                <wp:wrapNone/>
                <wp:docPr id="28" name="组合 28"/>
                <wp:cNvGraphicFramePr/>
                <a:graphic xmlns:a="http://schemas.openxmlformats.org/drawingml/2006/main">
                  <a:graphicData uri="http://schemas.microsoft.com/office/word/2010/wordprocessingGroup">
                    <wpg:wgp>
                      <wpg:cNvGrpSpPr/>
                      <wpg:grpSpPr>
                        <a:xfrm>
                          <a:off x="0" y="0"/>
                          <a:ext cx="467995" cy="10795"/>
                          <a:chOff x="4472" y="292"/>
                          <a:chExt cx="737" cy="17"/>
                        </a:xfrm>
                      </wpg:grpSpPr>
                      <wps:wsp>
                        <wps:cNvPr id="24" name="直接连接符 24"/>
                        <wps:cNvCnPr/>
                        <wps:spPr>
                          <a:xfrm>
                            <a:off x="4472" y="294"/>
                            <a:ext cx="737" cy="0"/>
                          </a:xfrm>
                          <a:prstGeom prst="line">
                            <a:avLst/>
                          </a:prstGeom>
                          <a:ln w="3152">
                            <a:solidFill>
                              <a:srgbClr val="000000"/>
                            </a:solidFill>
                            <a:headEnd/>
                            <a:tailEnd/>
                          </a:ln>
                        </wps:spPr>
                        <wps:bodyPr/>
                      </wps:wsp>
                      <wps:wsp>
                        <wps:cNvPr id="26" name="直接连接符 26"/>
                        <wps:cNvCnPr/>
                        <wps:spPr>
                          <a:xfrm>
                            <a:off x="4472" y="302"/>
                            <a:ext cx="735" cy="0"/>
                          </a:xfrm>
                          <a:prstGeom prst="line">
                            <a:avLst/>
                          </a:prstGeom>
                          <a:ln w="7620">
                            <a:solidFill>
                              <a:srgbClr val="000000"/>
                            </a:solidFill>
                            <a:headEnd/>
                            <a:tailEnd/>
                          </a:ln>
                        </wps:spPr>
                        <wps:bodyPr/>
                      </wps:wsp>
                    </wpg:wgp>
                  </a:graphicData>
                </a:graphic>
              </wp:anchor>
            </w:drawing>
          </mc:Choice>
          <mc:Fallback>
            <w:pict>
              <v:group id="组合 28" o:spid="_x0000_s1026" style="position:absolute;left:0;text-align:left;margin-left:223.6pt;margin-top:14.55pt;width:36.85pt;height:.85pt;z-index:251669504;mso-position-horizontal-relative:page" coordorigin="4472,292" coordsize="7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">
                <v:line id="直接连接符 24" o:spid="_x0000_s1027" style="position:absolute;visibility:visible;mso-wrap-style:square" from="4472,294" to="5209,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PNYcYAAADbAAAADwAAAGRycy9kb3ducmV2LnhtbESPQWvCQBSE74L/YXlCL6IbpRUb3QQp&#10;LREvopbW4yP7TILZt2l2q2l/fbcgeBxm5htmmXamFhdqXWVZwWQcgSDOra64UPB+eBvNQTiPrLG2&#10;TAp+yEGa9HtLjLW98o4ue1+IAGEXo4LS+yaW0uUlGXRj2xAH72Rbgz7ItpC6xWuAm1pOo2gmDVYc&#10;Fkps6KWk/Lz/NgryjyzDjVnXT5+/W/t6HH7NmueNUg+DbrUA4anz9/CtvdYKpo/w/yX8AJ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LTzWHGAAAA2wAAAA8AAAAAAAAA&#10;AAAAAAAAoQIAAGRycy9kb3ducmV2LnhtbFBLBQYAAAAABAAEAPkAAACUAwAAAAA=&#10;" strokeweight=".08756mm"/>
                <v:line id="直接连接符 26" o:spid="_x0000_s1028" style="position:absolute;visibility:visible;mso-wrap-style:square" from="4472,302" to="520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qD+cQAAADbAAAADwAAAGRycy9kb3ducmV2LnhtbESPW2sCMRSE34X+h3AKvmlWKVJWo4hU&#10;8KEiXgr17bA5e8HNSbqJ7vrvjVDwcZiZb5jZojO1uFHjK8sKRsMEBHFmdcWFgtNxPfgE4QOyxtoy&#10;KbiTh8X8rTfDVNuW93Q7hEJECPsUFZQhuFRKn5Vk0A+tI45ebhuDIcqmkLrBNsJNLcdJMpEGK44L&#10;JTpalZRdDlejIG/d1/F3tPtjnf8sN7sPt/0OZ6X6791yCiJQF17h//ZGKxhP4Pkl/g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yoP5xAAAANsAAAAPAAAAAAAAAAAA&#10;AAAAAKECAABkcnMvZG93bnJldi54bWxQSwUGAAAAAAQABAD5AAAAkgMAAAAA&#10;" strokeweight=".6pt"/>
                <w10:wrap anchorx="page"/>
              </v:group>
            </w:pict>
          </mc:Fallback>
        </mc:AlternateContent>
      </w:r>
      <w:r>
        <w:rPr>
          <w:rFonts w:ascii="Times New Roman" w:eastAsia="Times New Roman" w:hAnsi="Times New Roman" w:cs="Times New Roman"/>
          <w:spacing w:val="-12"/>
          <w:w w:val="105"/>
          <w:sz w:val="23"/>
        </w:rPr>
        <w:t>4500</w:t>
      </w:r>
      <w:r>
        <w:rPr>
          <w:rFonts w:ascii="Times New Roman" w:eastAsia="Times New Roman" w:hAnsi="Times New Roman" w:cs="Times New Roman"/>
          <w:i/>
          <w:spacing w:val="-12"/>
          <w:w w:val="105"/>
          <w:sz w:val="23"/>
        </w:rPr>
        <w:t>mA</w:t>
      </w:r>
      <w:r>
        <w:rPr>
          <w:rFonts w:ascii="Times New Roman" w:eastAsia="Times New Roman" w:hAnsi="Times New Roman" w:cs="Times New Roman"/>
          <w:spacing w:val="-12"/>
          <w:w w:val="105"/>
          <w:sz w:val="23"/>
        </w:rPr>
        <w:t xml:space="preserve">gh </w:t>
      </w:r>
      <w:r>
        <w:rPr>
          <w:rFonts w:ascii="Times New Roman" w:hAnsi="Times New Roman" w:cs="Times New Roman"/>
          <w:spacing w:val="-3"/>
          <w:w w:val="105"/>
        </w:rPr>
        <w:t>，充满电后储存的电能为</w:t>
      </w:r>
      <w:r>
        <w:rPr>
          <w:rFonts w:ascii="Times New Roman" w:hAnsi="Times New Roman" w:cs="Times New Roman"/>
          <w:spacing w:val="-3"/>
          <w:w w:val="105"/>
        </w:rPr>
        <w:tab/>
      </w:r>
      <w:r>
        <w:rPr>
          <w:rFonts w:ascii="Times New Roman" w:hAnsi="Times New Roman" w:cs="Times New Roman"/>
        </w:rPr>
        <w:t>J</w:t>
      </w:r>
      <w:r>
        <w:rPr>
          <w:rFonts w:ascii="Times New Roman" w:hAnsi="Times New Roman" w:cs="Times New Roman"/>
        </w:rPr>
        <w:t>。</w:t>
      </w:r>
    </w:p>
    <w:p w:rsidR="00087160" w:rsidRDefault="00087160" w:rsidP="00087160">
      <w:pPr>
        <w:pStyle w:val="a6"/>
        <w:numPr>
          <w:ilvl w:val="0"/>
          <w:numId w:val="14"/>
        </w:numPr>
        <w:tabs>
          <w:tab w:val="left" w:pos="564"/>
        </w:tabs>
        <w:spacing w:before="29" w:after="0" w:line="240" w:lineRule="auto"/>
        <w:ind w:left="563" w:right="0" w:hanging="424"/>
        <w:rPr>
          <w:rFonts w:ascii="Times New Roman" w:hAnsi="Times New Roman" w:cs="Times New Roman"/>
          <w:sz w:val="21"/>
        </w:rPr>
      </w:pPr>
      <w:r>
        <w:rPr>
          <w:rFonts w:ascii="Times New Roman" w:hAnsi="Times New Roman" w:cs="Times New Roman"/>
          <w:spacing w:val="-3"/>
          <w:sz w:val="21"/>
          <w:lang w:eastAsia="zh-CN"/>
        </w:rPr>
        <w:lastRenderedPageBreak/>
        <w:t>一款暖手鼠标垫，内有两个</w:t>
      </w:r>
      <w:r>
        <w:rPr>
          <w:rFonts w:ascii="Times New Roman" w:eastAsia="Times New Roman" w:hAnsi="Times New Roman" w:cs="Times New Roman"/>
          <w:spacing w:val="-5"/>
          <w:sz w:val="23"/>
          <w:lang w:eastAsia="zh-CN"/>
        </w:rPr>
        <w:t>10</w:t>
      </w:r>
      <w:r>
        <w:rPr>
          <w:rFonts w:ascii="Times New Roman" w:eastAsia="Symbol" w:hAnsi="Times New Roman" w:cs="Times New Roman"/>
          <w:spacing w:val="-5"/>
          <w:sz w:val="23"/>
          <w:lang w:eastAsia="zh-CN"/>
        </w:rPr>
        <w:t></w:t>
      </w:r>
      <w:r>
        <w:rPr>
          <w:rFonts w:ascii="Times New Roman" w:eastAsia="Times New Roman" w:hAnsi="Times New Roman" w:cs="Times New Roman"/>
          <w:spacing w:val="-14"/>
          <w:sz w:val="23"/>
          <w:lang w:eastAsia="zh-CN"/>
        </w:rPr>
        <w:t xml:space="preserve"> </w:t>
      </w:r>
      <w:r>
        <w:rPr>
          <w:rFonts w:ascii="Times New Roman" w:hAnsi="Times New Roman" w:cs="Times New Roman"/>
          <w:spacing w:val="-3"/>
          <w:sz w:val="21"/>
          <w:lang w:eastAsia="zh-CN"/>
        </w:rPr>
        <w:t>的加热电阻，通过改变电阻的连接方式可实现多档位加热。</w:t>
      </w:r>
      <w:proofErr w:type="spellStart"/>
      <w:r>
        <w:rPr>
          <w:rFonts w:ascii="Times New Roman" w:hAnsi="Times New Roman" w:cs="Times New Roman"/>
          <w:spacing w:val="-3"/>
          <w:sz w:val="21"/>
        </w:rPr>
        <w:t>最多可设</w:t>
      </w:r>
      <w:proofErr w:type="spellEnd"/>
    </w:p>
    <w:p w:rsidR="00087160" w:rsidRDefault="00087160" w:rsidP="00087160">
      <w:pPr>
        <w:rPr>
          <w:rFonts w:ascii="Times New Roman" w:hAnsi="Times New Roman" w:cs="Times New Roman"/>
        </w:rPr>
        <w:sectPr w:rsidR="00087160">
          <w:type w:val="continuous"/>
          <w:pgSz w:w="11910" w:h="16840"/>
          <w:pgMar w:top="1460" w:right="240" w:bottom="1000" w:left="940" w:header="592" w:footer="807" w:gutter="0"/>
          <w:cols w:space="708"/>
        </w:sectPr>
      </w:pPr>
    </w:p>
    <w:p w:rsidR="00087160" w:rsidRDefault="00087160" w:rsidP="00087160">
      <w:pPr>
        <w:tabs>
          <w:tab w:val="left" w:pos="1085"/>
        </w:tabs>
        <w:spacing w:before="53"/>
        <w:ind w:left="140"/>
        <w:rPr>
          <w:rFonts w:ascii="Times New Roman" w:hAnsi="Times New Roman" w:cs="Times New Roman"/>
        </w:rPr>
      </w:pPr>
      <w:r>
        <w:rPr>
          <w:rFonts w:ascii="Times New Roman" w:hAnsi="Times New Roman" w:cs="Times New Roman"/>
          <w:noProof/>
        </w:rPr>
        <w:lastRenderedPageBreak/>
        <mc:AlternateContent>
          <mc:Choice Requires="wpg">
            <w:drawing>
              <wp:anchor distT="0" distB="0" distL="114300" distR="114300" simplePos="0" relativeHeight="251670528" behindDoc="0" locked="0" layoutInCell="1" allowOverlap="1" wp14:anchorId="45E5C58B" wp14:editId="1AD84ED9">
                <wp:simplePos x="0" y="0"/>
                <wp:positionH relativeFrom="page">
                  <wp:posOffset>819785</wp:posOffset>
                </wp:positionH>
                <wp:positionV relativeFrom="paragraph">
                  <wp:posOffset>181610</wp:posOffset>
                </wp:positionV>
                <wp:extent cx="467995" cy="10795"/>
                <wp:effectExtent l="0" t="3175" r="1905" b="5080"/>
                <wp:wrapNone/>
                <wp:docPr id="37" name="组合 37"/>
                <wp:cNvGraphicFramePr/>
                <a:graphic xmlns:a="http://schemas.openxmlformats.org/drawingml/2006/main">
                  <a:graphicData uri="http://schemas.microsoft.com/office/word/2010/wordprocessingGroup">
                    <wpg:wgp>
                      <wpg:cNvGrpSpPr/>
                      <wpg:grpSpPr>
                        <a:xfrm>
                          <a:off x="0" y="0"/>
                          <a:ext cx="467995" cy="10795"/>
                          <a:chOff x="1292" y="287"/>
                          <a:chExt cx="737" cy="17"/>
                        </a:xfrm>
                      </wpg:grpSpPr>
                      <wps:wsp>
                        <wps:cNvPr id="35" name="直接连接符 35"/>
                        <wps:cNvCnPr/>
                        <wps:spPr>
                          <a:xfrm>
                            <a:off x="1292" y="289"/>
                            <a:ext cx="737" cy="0"/>
                          </a:xfrm>
                          <a:prstGeom prst="line">
                            <a:avLst/>
                          </a:prstGeom>
                          <a:ln w="3152">
                            <a:solidFill>
                              <a:srgbClr val="000000"/>
                            </a:solidFill>
                            <a:headEnd/>
                            <a:tailEnd/>
                          </a:ln>
                        </wps:spPr>
                        <wps:bodyPr/>
                      </wps:wsp>
                      <wps:wsp>
                        <wps:cNvPr id="36" name="直接连接符 36"/>
                        <wps:cNvCnPr/>
                        <wps:spPr>
                          <a:xfrm>
                            <a:off x="1292" y="298"/>
                            <a:ext cx="734" cy="0"/>
                          </a:xfrm>
                          <a:prstGeom prst="line">
                            <a:avLst/>
                          </a:prstGeom>
                          <a:ln w="7620">
                            <a:solidFill>
                              <a:srgbClr val="000000"/>
                            </a:solidFill>
                            <a:headEnd/>
                            <a:tailEnd/>
                          </a:ln>
                        </wps:spPr>
                        <wps:bodyPr/>
                      </wps:wsp>
                    </wpg:wgp>
                  </a:graphicData>
                </a:graphic>
              </wp:anchor>
            </w:drawing>
          </mc:Choice>
          <mc:Fallback>
            <w:pict>
              <v:group id="组合 37" o:spid="_x0000_s1026" style="position:absolute;left:0;text-align:left;margin-left:64.55pt;margin-top:14.3pt;width:36.85pt;height:.85pt;z-index:251670528;mso-position-horizontal-relative:page" coordorigin="1292,287" coordsize="7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">
                <v:line id="直接连接符 35" o:spid="_x0000_s1027" style="position:absolute;visibility:visible;mso-wrap-style:square" from="1292,289" to="2029,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b+J8UAAADbAAAADwAAAGRycy9kb3ducmV2LnhtbESPQWvCQBSE70L/w/KEXsRstCgaXUXE&#10;ongRrajHR/aZhGbfxuxW0/76bkHocZiZb5jpvDGluFPtCssKelEMgji1uuBMwfHjvTsC4TyyxtIy&#10;KfgmB/PZS2uKibYP3tP94DMRIOwSVJB7XyVSujQngy6yFXHwrrY26IOsM6lrfAS4KWU/jofSYMFh&#10;IceKljmln4cvoyA9rde4NZtycP7Z2dWlcxtW461Sr+1mMQHhqfH/4Wd7oxW8DeDvS/gBcv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b+J8UAAADbAAAADwAAAAAAAAAA&#10;AAAAAAChAgAAZHJzL2Rvd25yZXYueG1sUEsFBgAAAAAEAAQA+QAAAJMDAAAAAA==&#10;" strokeweight=".08756mm"/>
                <v:line id="直接连接符 36" o:spid="_x0000_s1028" style="position:absolute;visibility:visible;mso-wrap-style:square" from="1292,298" to="202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MVJMYAAADbAAAADwAAAGRycy9kb3ducmV2LnhtbESPS2vDMBCE74H+B7GF3BI5D0JxoxhT&#10;GsihJTRpob0t1vpBrZViKbHz76NAocdhZr5h1tlgWnGhzjeWFcymCQjiwuqGKwWfx+3kCYQPyBpb&#10;y6TgSh6yzcNojam2PX/Q5RAqESHsU1RQh+BSKX1Rk0E/tY44eqXtDIYou0rqDvsIN62cJ8lKGmw4&#10;LtTo6KWm4vdwNgrK3r0ev2f7E+vyK9/tl+79LfwoNX4c8mcQgYbwH/5r77SCxQruX+IPkJ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TFSTGAAAA2wAAAA8AAAAAAAAA&#10;AAAAAAAAoQIAAGRycy9kb3ducmV2LnhtbFBLBQYAAAAABAAEAPkAAACUAwAAAAA=&#10;" strokeweight=".6pt"/>
                <w10:wrap anchorx="page"/>
              </v:group>
            </w:pict>
          </mc:Fallback>
        </mc:AlternateContent>
      </w:r>
      <w:r>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77559D24" wp14:editId="2A7A64C4">
                <wp:simplePos x="0" y="0"/>
                <wp:positionH relativeFrom="page">
                  <wp:posOffset>3420110</wp:posOffset>
                </wp:positionH>
                <wp:positionV relativeFrom="paragraph">
                  <wp:posOffset>181610</wp:posOffset>
                </wp:positionV>
                <wp:extent cx="466725" cy="10795"/>
                <wp:effectExtent l="0" t="3175" r="3175" b="5080"/>
                <wp:wrapNone/>
                <wp:docPr id="34" name="组合 34"/>
                <wp:cNvGraphicFramePr/>
                <a:graphic xmlns:a="http://schemas.openxmlformats.org/drawingml/2006/main">
                  <a:graphicData uri="http://schemas.microsoft.com/office/word/2010/wordprocessingGroup">
                    <wpg:wgp>
                      <wpg:cNvGrpSpPr/>
                      <wpg:grpSpPr>
                        <a:xfrm>
                          <a:off x="0" y="0"/>
                          <a:ext cx="466725" cy="10795"/>
                          <a:chOff x="5387" y="287"/>
                          <a:chExt cx="735" cy="17"/>
                        </a:xfrm>
                      </wpg:grpSpPr>
                      <wps:wsp>
                        <wps:cNvPr id="32" name="直接连接符 32"/>
                        <wps:cNvCnPr/>
                        <wps:spPr>
                          <a:xfrm>
                            <a:off x="5387" y="289"/>
                            <a:ext cx="734" cy="0"/>
                          </a:xfrm>
                          <a:prstGeom prst="line">
                            <a:avLst/>
                          </a:prstGeom>
                          <a:ln w="3152">
                            <a:solidFill>
                              <a:srgbClr val="000000"/>
                            </a:solidFill>
                            <a:headEnd/>
                            <a:tailEnd/>
                          </a:ln>
                        </wps:spPr>
                        <wps:bodyPr/>
                      </wps:wsp>
                      <wps:wsp>
                        <wps:cNvPr id="33" name="直接连接符 33"/>
                        <wps:cNvCnPr/>
                        <wps:spPr>
                          <a:xfrm>
                            <a:off x="5387" y="298"/>
                            <a:ext cx="734" cy="0"/>
                          </a:xfrm>
                          <a:prstGeom prst="line">
                            <a:avLst/>
                          </a:prstGeom>
                          <a:ln w="7620">
                            <a:solidFill>
                              <a:srgbClr val="000000"/>
                            </a:solidFill>
                            <a:headEnd/>
                            <a:tailEnd/>
                          </a:ln>
                        </wps:spPr>
                        <wps:bodyPr/>
                      </wps:wsp>
                    </wpg:wgp>
                  </a:graphicData>
                </a:graphic>
              </wp:anchor>
            </w:drawing>
          </mc:Choice>
          <mc:Fallback>
            <w:pict>
              <v:group id="组合 34" o:spid="_x0000_s1026" style="position:absolute;left:0;text-align:left;margin-left:269.3pt;margin-top:14.3pt;width:36.75pt;height:.85pt;z-index:251671552;mso-position-horizontal-relative:page" coordorigin="5387,287" coordsize="73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">
                <v:line id="直接连接符 32" o:spid="_x0000_s1027" style="position:absolute;visibility:visible;mso-wrap-style:square" from="5387,289" to="6121,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9mU8YAAADbAAAADwAAAGRycy9kb3ducmV2LnhtbESPQWvCQBSE74L/YXlCL6IbLRUb3QQp&#10;LREvopbW4yP7TILZt2l2q2l/fbcgeBxm5htmmXamFhdqXWVZwWQcgSDOra64UPB+eBvNQTiPrLG2&#10;TAp+yEGa9HtLjLW98o4ue1+IAGEXo4LS+yaW0uUlGXRj2xAH72Rbgz7ItpC6xWuAm1pOo2gmDVYc&#10;Fkps6KWk/Lz/NgryjyzDjVnXT5+/W/t6HH7NmueNUg+DbrUA4anz9/CtvdYKHqfw/yX8AJ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vZlPGAAAA2wAAAA8AAAAAAAAA&#10;AAAAAAAAoQIAAGRycy9kb3ducmV2LnhtbFBLBQYAAAAABAAEAPkAAACUAwAAAAA=&#10;" strokeweight=".08756mm"/>
                <v:line id="直接连接符 33" o:spid="_x0000_s1028" style="position:absolute;visibility:visible;mso-wrap-style:square" from="5387,298" to="6121,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S2vMYAAADbAAAADwAAAGRycy9kb3ducmV2LnhtbESPS2vDMBCE74X+B7GF3Bo5D0JxoxhT&#10;GsghITRpob0t1vpBrZViKbHz76NCoMdhZr5hltlgWnGhzjeWFUzGCQjiwuqGKwWfx/XzCwgfkDW2&#10;lknBlTxkq8eHJaba9vxBl0OoRISwT1FBHYJLpfRFTQb92Dri6JW2Mxii7CqpO+wj3LRymiQLabDh&#10;uFCjo7eait/D2Sgoe/d+/J7sT6zLr3yzn7vdNvwoNXoa8lcQgYbwH763N1rBbAZ/X+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trzGAAAA2wAAAA8AAAAAAAAA&#10;AAAAAAAAoQIAAGRycy9kb3ducmV2LnhtbFBLBQYAAAAABAAEAPkAAACUAwAAAAA=&#10;" strokeweight=".6pt"/>
                <w10:wrap anchorx="page"/>
              </v:group>
            </w:pict>
          </mc:Fallback>
        </mc:AlternateContent>
      </w:r>
      <w:r>
        <w:rPr>
          <w:rFonts w:ascii="Times New Roman" w:hAnsi="Times New Roman" w:cs="Times New Roman"/>
        </w:rPr>
        <w:t>置</w:t>
      </w:r>
      <w:r>
        <w:rPr>
          <w:rFonts w:ascii="Times New Roman" w:hAnsi="Times New Roman" w:cs="Times New Roman"/>
        </w:rPr>
        <w:tab/>
      </w:r>
      <w:r>
        <w:rPr>
          <w:rFonts w:ascii="Times New Roman" w:hAnsi="Times New Roman" w:cs="Times New Roman"/>
        </w:rPr>
        <w:t>个</w:t>
      </w:r>
      <w:r>
        <w:rPr>
          <w:rFonts w:ascii="Times New Roman" w:hAnsi="Times New Roman" w:cs="Times New Roman"/>
          <w:spacing w:val="-3"/>
        </w:rPr>
        <w:t>加</w:t>
      </w:r>
      <w:r>
        <w:rPr>
          <w:rFonts w:ascii="Times New Roman" w:hAnsi="Times New Roman" w:cs="Times New Roman"/>
        </w:rPr>
        <w:t>热</w:t>
      </w:r>
      <w:r>
        <w:rPr>
          <w:rFonts w:ascii="Times New Roman" w:hAnsi="Times New Roman" w:cs="Times New Roman"/>
          <w:spacing w:val="-3"/>
        </w:rPr>
        <w:t>档</w:t>
      </w:r>
      <w:r>
        <w:rPr>
          <w:rFonts w:ascii="Times New Roman" w:hAnsi="Times New Roman" w:cs="Times New Roman"/>
        </w:rPr>
        <w:t>位</w:t>
      </w:r>
      <w:r>
        <w:rPr>
          <w:rFonts w:ascii="Times New Roman" w:hAnsi="Times New Roman" w:cs="Times New Roman"/>
          <w:spacing w:val="-3"/>
        </w:rPr>
        <w:t>，最</w:t>
      </w:r>
      <w:r>
        <w:rPr>
          <w:rFonts w:ascii="Times New Roman" w:hAnsi="Times New Roman" w:cs="Times New Roman"/>
        </w:rPr>
        <w:t>大功</w:t>
      </w:r>
      <w:r>
        <w:rPr>
          <w:rFonts w:ascii="Times New Roman" w:hAnsi="Times New Roman" w:cs="Times New Roman"/>
          <w:spacing w:val="-3"/>
        </w:rPr>
        <w:t>率</w:t>
      </w:r>
      <w:r>
        <w:rPr>
          <w:rFonts w:ascii="Times New Roman" w:hAnsi="Times New Roman" w:cs="Times New Roman"/>
        </w:rPr>
        <w:t>是</w:t>
      </w:r>
      <w:r>
        <w:rPr>
          <w:rFonts w:ascii="Times New Roman" w:hAnsi="Times New Roman" w:cs="Times New Roman"/>
          <w:spacing w:val="-3"/>
        </w:rPr>
        <w:t>最</w:t>
      </w:r>
      <w:r>
        <w:rPr>
          <w:rFonts w:ascii="Times New Roman" w:hAnsi="Times New Roman" w:cs="Times New Roman"/>
        </w:rPr>
        <w:t>小</w:t>
      </w:r>
      <w:r>
        <w:rPr>
          <w:rFonts w:ascii="Times New Roman" w:hAnsi="Times New Roman" w:cs="Times New Roman"/>
          <w:spacing w:val="-3"/>
        </w:rPr>
        <w:t>功</w:t>
      </w:r>
      <w:r>
        <w:rPr>
          <w:rFonts w:ascii="Times New Roman" w:hAnsi="Times New Roman" w:cs="Times New Roman"/>
        </w:rPr>
        <w:t>率的</w:t>
      </w:r>
    </w:p>
    <w:p w:rsidR="00087160" w:rsidRDefault="00087160" w:rsidP="00087160">
      <w:pPr>
        <w:pStyle w:val="a5"/>
        <w:spacing w:before="10"/>
        <w:rPr>
          <w:rFonts w:ascii="Times New Roman" w:hAnsi="Times New Roman" w:cs="Times New Roman"/>
          <w:b/>
          <w:sz w:val="17"/>
          <w:lang w:eastAsia="zh-CN"/>
        </w:rPr>
      </w:pPr>
    </w:p>
    <w:p w:rsidR="00087160" w:rsidRDefault="00087160" w:rsidP="00087160">
      <w:pPr>
        <w:pStyle w:val="a6"/>
        <w:numPr>
          <w:ilvl w:val="0"/>
          <w:numId w:val="14"/>
        </w:numPr>
        <w:tabs>
          <w:tab w:val="left" w:pos="458"/>
          <w:tab w:val="left" w:pos="2554"/>
          <w:tab w:val="left" w:pos="8647"/>
        </w:tabs>
        <w:spacing w:before="93" w:after="0" w:line="240" w:lineRule="auto"/>
        <w:ind w:left="140" w:right="1027" w:firstLine="0"/>
        <w:rPr>
          <w:rFonts w:ascii="Times New Roman" w:hAnsi="Times New Roman" w:cs="Times New Roman"/>
          <w:sz w:val="21"/>
          <w:lang w:eastAsia="zh-CN"/>
        </w:rPr>
      </w:pPr>
      <w:r>
        <w:rPr>
          <w:rFonts w:ascii="Times New Roman" w:hAnsi="Times New Roman" w:cs="Times New Roman"/>
          <w:spacing w:val="-3"/>
          <w:sz w:val="21"/>
          <w:lang w:eastAsia="zh-CN"/>
        </w:rPr>
        <w:t>定</w:t>
      </w:r>
      <w:r>
        <w:rPr>
          <w:rFonts w:ascii="Times New Roman" w:hAnsi="Times New Roman" w:cs="Times New Roman"/>
          <w:sz w:val="21"/>
          <w:lang w:eastAsia="zh-CN"/>
        </w:rPr>
        <w:t>值</w:t>
      </w:r>
      <w:r>
        <w:rPr>
          <w:rFonts w:ascii="Times New Roman" w:hAnsi="Times New Roman" w:cs="Times New Roman"/>
          <w:spacing w:val="-3"/>
          <w:sz w:val="21"/>
          <w:lang w:eastAsia="zh-CN"/>
        </w:rPr>
        <w:t>电</w:t>
      </w:r>
      <w:r>
        <w:rPr>
          <w:rFonts w:ascii="Times New Roman" w:hAnsi="Times New Roman" w:cs="Times New Roman"/>
          <w:sz w:val="21"/>
          <w:lang w:eastAsia="zh-CN"/>
        </w:rPr>
        <w:t>阻</w:t>
      </w:r>
      <w:r>
        <w:rPr>
          <w:rFonts w:ascii="Times New Roman" w:hAnsi="Times New Roman" w:cs="Times New Roman"/>
          <w:spacing w:val="-50"/>
          <w:sz w:val="21"/>
          <w:lang w:eastAsia="zh-CN"/>
        </w:rPr>
        <w:t xml:space="preserve"> </w:t>
      </w:r>
      <w:r>
        <w:rPr>
          <w:rFonts w:ascii="Times New Roman" w:hAnsi="Times New Roman" w:cs="Times New Roman"/>
          <w:sz w:val="21"/>
          <w:lang w:eastAsia="zh-CN"/>
        </w:rPr>
        <w:t>R</w:t>
      </w:r>
      <w:r>
        <w:rPr>
          <w:rFonts w:ascii="Times New Roman" w:hAnsi="Times New Roman" w:cs="Times New Roman"/>
          <w:spacing w:val="-52"/>
          <w:sz w:val="21"/>
          <w:lang w:eastAsia="zh-CN"/>
        </w:rPr>
        <w:t xml:space="preserve"> </w:t>
      </w:r>
      <w:r>
        <w:rPr>
          <w:rFonts w:ascii="Times New Roman" w:hAnsi="Times New Roman" w:cs="Times New Roman"/>
          <w:sz w:val="21"/>
          <w:lang w:eastAsia="zh-CN"/>
        </w:rPr>
        <w:t>的</w:t>
      </w:r>
      <w:r>
        <w:rPr>
          <w:rFonts w:ascii="Times New Roman" w:hAnsi="Times New Roman" w:cs="Times New Roman"/>
          <w:spacing w:val="-3"/>
          <w:sz w:val="21"/>
          <w:lang w:eastAsia="zh-CN"/>
        </w:rPr>
        <w:t>阻</w:t>
      </w:r>
      <w:r>
        <w:rPr>
          <w:rFonts w:ascii="Times New Roman" w:hAnsi="Times New Roman" w:cs="Times New Roman"/>
          <w:sz w:val="21"/>
          <w:lang w:eastAsia="zh-CN"/>
        </w:rPr>
        <w:t>值为</w:t>
      </w:r>
      <w:r>
        <w:rPr>
          <w:rFonts w:ascii="Times New Roman" w:hAnsi="Times New Roman" w:cs="Times New Roman"/>
          <w:spacing w:val="-51"/>
          <w:sz w:val="21"/>
          <w:lang w:eastAsia="zh-CN"/>
        </w:rPr>
        <w:t xml:space="preserve"> </w:t>
      </w:r>
      <w:r>
        <w:rPr>
          <w:rFonts w:ascii="Times New Roman" w:hAnsi="Times New Roman" w:cs="Times New Roman"/>
          <w:sz w:val="21"/>
          <w:lang w:eastAsia="zh-CN"/>
        </w:rPr>
        <w:t>10</w:t>
      </w:r>
      <w:r>
        <w:rPr>
          <w:rFonts w:ascii="Times New Roman" w:hAnsi="Times New Roman" w:cs="Times New Roman"/>
          <w:spacing w:val="-71"/>
          <w:sz w:val="21"/>
          <w:lang w:eastAsia="zh-CN"/>
        </w:rPr>
        <w:t xml:space="preserve"> </w:t>
      </w:r>
      <w:r>
        <w:rPr>
          <w:rFonts w:ascii="Times New Roman" w:eastAsia="Symbol" w:hAnsi="Times New Roman" w:cs="Times New Roman"/>
          <w:sz w:val="23"/>
          <w:lang w:eastAsia="zh-CN"/>
        </w:rPr>
        <w:t></w:t>
      </w:r>
      <w:r>
        <w:rPr>
          <w:rFonts w:ascii="Times New Roman" w:eastAsia="Times New Roman" w:hAnsi="Times New Roman" w:cs="Times New Roman"/>
          <w:spacing w:val="-8"/>
          <w:sz w:val="23"/>
          <w:lang w:eastAsia="zh-CN"/>
        </w:rPr>
        <w:t xml:space="preserve"> </w:t>
      </w:r>
      <w:r>
        <w:rPr>
          <w:rFonts w:ascii="Times New Roman" w:hAnsi="Times New Roman" w:cs="Times New Roman"/>
          <w:sz w:val="21"/>
          <w:lang w:eastAsia="zh-CN"/>
        </w:rPr>
        <w:t>，</w:t>
      </w:r>
      <w:r>
        <w:rPr>
          <w:rFonts w:ascii="Times New Roman" w:hAnsi="Times New Roman" w:cs="Times New Roman"/>
          <w:spacing w:val="-3"/>
          <w:sz w:val="21"/>
          <w:lang w:eastAsia="zh-CN"/>
        </w:rPr>
        <w:t>小</w:t>
      </w:r>
      <w:r>
        <w:rPr>
          <w:rFonts w:ascii="Times New Roman" w:hAnsi="Times New Roman" w:cs="Times New Roman"/>
          <w:sz w:val="21"/>
          <w:lang w:eastAsia="zh-CN"/>
        </w:rPr>
        <w:t>灯</w:t>
      </w:r>
      <w:r>
        <w:rPr>
          <w:rFonts w:ascii="Times New Roman" w:hAnsi="Times New Roman" w:cs="Times New Roman"/>
          <w:spacing w:val="50"/>
          <w:sz w:val="21"/>
          <w:lang w:eastAsia="zh-CN"/>
        </w:rPr>
        <w:t>泡</w:t>
      </w:r>
      <w:r>
        <w:rPr>
          <w:rFonts w:ascii="Times New Roman" w:hAnsi="Times New Roman" w:cs="Times New Roman"/>
          <w:sz w:val="21"/>
          <w:lang w:eastAsia="zh-CN"/>
        </w:rPr>
        <w:t>L</w:t>
      </w:r>
      <w:r>
        <w:rPr>
          <w:rFonts w:ascii="Times New Roman" w:hAnsi="Times New Roman" w:cs="Times New Roman"/>
          <w:spacing w:val="-49"/>
          <w:sz w:val="21"/>
          <w:lang w:eastAsia="zh-CN"/>
        </w:rPr>
        <w:t xml:space="preserve"> </w:t>
      </w:r>
      <w:r>
        <w:rPr>
          <w:rFonts w:ascii="Times New Roman" w:hAnsi="Times New Roman" w:cs="Times New Roman"/>
          <w:spacing w:val="50"/>
          <w:sz w:val="21"/>
          <w:lang w:eastAsia="zh-CN"/>
        </w:rPr>
        <w:t>的</w:t>
      </w:r>
      <w:r>
        <w:rPr>
          <w:rFonts w:ascii="Times New Roman" w:hAnsi="Times New Roman" w:cs="Times New Roman"/>
          <w:sz w:val="21"/>
          <w:lang w:eastAsia="zh-CN"/>
        </w:rPr>
        <w:t>I-U</w:t>
      </w:r>
      <w:r>
        <w:rPr>
          <w:rFonts w:ascii="Times New Roman" w:hAnsi="Times New Roman" w:cs="Times New Roman"/>
          <w:spacing w:val="-52"/>
          <w:sz w:val="21"/>
          <w:lang w:eastAsia="zh-CN"/>
        </w:rPr>
        <w:t xml:space="preserve"> </w:t>
      </w:r>
      <w:r>
        <w:rPr>
          <w:rFonts w:ascii="Times New Roman" w:hAnsi="Times New Roman" w:cs="Times New Roman"/>
          <w:sz w:val="21"/>
          <w:lang w:eastAsia="zh-CN"/>
        </w:rPr>
        <w:t>图</w:t>
      </w:r>
      <w:r>
        <w:rPr>
          <w:rFonts w:ascii="Times New Roman" w:hAnsi="Times New Roman" w:cs="Times New Roman"/>
          <w:spacing w:val="-3"/>
          <w:sz w:val="21"/>
          <w:lang w:eastAsia="zh-CN"/>
        </w:rPr>
        <w:t>象如</w:t>
      </w:r>
      <w:r>
        <w:rPr>
          <w:rFonts w:ascii="Times New Roman" w:hAnsi="Times New Roman" w:cs="Times New Roman"/>
          <w:sz w:val="21"/>
          <w:lang w:eastAsia="zh-CN"/>
        </w:rPr>
        <w:t>下图</w:t>
      </w:r>
      <w:r>
        <w:rPr>
          <w:rFonts w:ascii="Times New Roman" w:hAnsi="Times New Roman" w:cs="Times New Roman"/>
          <w:spacing w:val="-3"/>
          <w:sz w:val="21"/>
          <w:lang w:eastAsia="zh-CN"/>
        </w:rPr>
        <w:t>所</w:t>
      </w:r>
      <w:r>
        <w:rPr>
          <w:rFonts w:ascii="Times New Roman" w:hAnsi="Times New Roman" w:cs="Times New Roman"/>
          <w:sz w:val="21"/>
          <w:lang w:eastAsia="zh-CN"/>
        </w:rPr>
        <w:t>示</w:t>
      </w:r>
      <w:r>
        <w:rPr>
          <w:rFonts w:ascii="Times New Roman" w:hAnsi="Times New Roman" w:cs="Times New Roman"/>
          <w:spacing w:val="-3"/>
          <w:sz w:val="21"/>
          <w:lang w:eastAsia="zh-CN"/>
        </w:rPr>
        <w:t>。若</w:t>
      </w:r>
      <w:r>
        <w:rPr>
          <w:rFonts w:ascii="Times New Roman" w:hAnsi="Times New Roman" w:cs="Times New Roman"/>
          <w:sz w:val="21"/>
          <w:lang w:eastAsia="zh-CN"/>
        </w:rPr>
        <w:t>将</w:t>
      </w:r>
      <w:r>
        <w:rPr>
          <w:rFonts w:ascii="Times New Roman" w:hAnsi="Times New Roman" w:cs="Times New Roman"/>
          <w:spacing w:val="-49"/>
          <w:sz w:val="21"/>
          <w:lang w:eastAsia="zh-CN"/>
        </w:rPr>
        <w:t xml:space="preserve"> </w:t>
      </w:r>
      <w:r>
        <w:rPr>
          <w:rFonts w:ascii="Times New Roman" w:hAnsi="Times New Roman" w:cs="Times New Roman"/>
          <w:sz w:val="21"/>
          <w:lang w:eastAsia="zh-CN"/>
        </w:rPr>
        <w:t>R</w:t>
      </w:r>
      <w:r>
        <w:rPr>
          <w:rFonts w:ascii="Times New Roman" w:hAnsi="Times New Roman" w:cs="Times New Roman"/>
          <w:spacing w:val="-52"/>
          <w:sz w:val="21"/>
          <w:lang w:eastAsia="zh-CN"/>
        </w:rPr>
        <w:t xml:space="preserve"> </w:t>
      </w:r>
      <w:r>
        <w:rPr>
          <w:rFonts w:ascii="Times New Roman" w:hAnsi="Times New Roman" w:cs="Times New Roman"/>
          <w:sz w:val="21"/>
          <w:lang w:eastAsia="zh-CN"/>
        </w:rPr>
        <w:t>和</w:t>
      </w:r>
      <w:r>
        <w:rPr>
          <w:rFonts w:ascii="Times New Roman" w:hAnsi="Times New Roman" w:cs="Times New Roman"/>
          <w:spacing w:val="-49"/>
          <w:sz w:val="21"/>
          <w:lang w:eastAsia="zh-CN"/>
        </w:rPr>
        <w:t xml:space="preserve"> </w:t>
      </w:r>
      <w:r>
        <w:rPr>
          <w:rFonts w:ascii="Times New Roman" w:hAnsi="Times New Roman" w:cs="Times New Roman"/>
          <w:sz w:val="21"/>
          <w:lang w:eastAsia="zh-CN"/>
        </w:rPr>
        <w:t>L</w:t>
      </w:r>
      <w:r>
        <w:rPr>
          <w:rFonts w:ascii="Times New Roman" w:hAnsi="Times New Roman" w:cs="Times New Roman"/>
          <w:spacing w:val="-50"/>
          <w:sz w:val="21"/>
          <w:lang w:eastAsia="zh-CN"/>
        </w:rPr>
        <w:t xml:space="preserve"> </w:t>
      </w:r>
      <w:r>
        <w:rPr>
          <w:rFonts w:ascii="Times New Roman" w:hAnsi="Times New Roman" w:cs="Times New Roman"/>
          <w:spacing w:val="-3"/>
          <w:sz w:val="21"/>
          <w:lang w:eastAsia="zh-CN"/>
        </w:rPr>
        <w:t>并</w:t>
      </w:r>
      <w:r>
        <w:rPr>
          <w:rFonts w:ascii="Times New Roman" w:hAnsi="Times New Roman" w:cs="Times New Roman"/>
          <w:sz w:val="21"/>
          <w:lang w:eastAsia="zh-CN"/>
        </w:rPr>
        <w:t>联后</w:t>
      </w:r>
      <w:r>
        <w:rPr>
          <w:rFonts w:ascii="Times New Roman" w:hAnsi="Times New Roman" w:cs="Times New Roman"/>
          <w:spacing w:val="-3"/>
          <w:sz w:val="21"/>
          <w:lang w:eastAsia="zh-CN"/>
        </w:rPr>
        <w:t>接</w:t>
      </w:r>
      <w:r>
        <w:rPr>
          <w:rFonts w:ascii="Times New Roman" w:hAnsi="Times New Roman" w:cs="Times New Roman"/>
          <w:sz w:val="21"/>
          <w:lang w:eastAsia="zh-CN"/>
        </w:rPr>
        <w:t>在</w:t>
      </w:r>
      <w:r>
        <w:rPr>
          <w:rFonts w:ascii="Times New Roman" w:hAnsi="Times New Roman" w:cs="Times New Roman"/>
          <w:spacing w:val="-48"/>
          <w:sz w:val="21"/>
          <w:lang w:eastAsia="zh-CN"/>
        </w:rPr>
        <w:t xml:space="preserve"> </w:t>
      </w:r>
      <w:r>
        <w:rPr>
          <w:rFonts w:ascii="Times New Roman" w:hAnsi="Times New Roman" w:cs="Times New Roman"/>
          <w:sz w:val="21"/>
          <w:lang w:eastAsia="zh-CN"/>
        </w:rPr>
        <w:t>5V</w:t>
      </w:r>
      <w:r>
        <w:rPr>
          <w:rFonts w:ascii="Times New Roman" w:hAnsi="Times New Roman" w:cs="Times New Roman"/>
          <w:spacing w:val="-50"/>
          <w:sz w:val="21"/>
          <w:lang w:eastAsia="zh-CN"/>
        </w:rPr>
        <w:t xml:space="preserve"> </w:t>
      </w:r>
      <w:r>
        <w:rPr>
          <w:rFonts w:ascii="Times New Roman" w:hAnsi="Times New Roman" w:cs="Times New Roman"/>
          <w:spacing w:val="-3"/>
          <w:sz w:val="21"/>
          <w:lang w:eastAsia="zh-CN"/>
        </w:rPr>
        <w:t>的</w:t>
      </w:r>
      <w:r>
        <w:rPr>
          <w:rFonts w:ascii="Times New Roman" w:hAnsi="Times New Roman" w:cs="Times New Roman"/>
          <w:sz w:val="21"/>
          <w:lang w:eastAsia="zh-CN"/>
        </w:rPr>
        <w:t>电</w:t>
      </w:r>
      <w:r>
        <w:rPr>
          <w:rFonts w:ascii="Times New Roman" w:hAnsi="Times New Roman" w:cs="Times New Roman"/>
          <w:spacing w:val="-3"/>
          <w:sz w:val="21"/>
          <w:lang w:eastAsia="zh-CN"/>
        </w:rPr>
        <w:t>源</w:t>
      </w:r>
      <w:r>
        <w:rPr>
          <w:rFonts w:ascii="Times New Roman" w:hAnsi="Times New Roman" w:cs="Times New Roman"/>
          <w:sz w:val="21"/>
          <w:lang w:eastAsia="zh-CN"/>
        </w:rPr>
        <w:t>上，</w:t>
      </w:r>
      <w:r>
        <w:rPr>
          <w:rFonts w:ascii="Times New Roman" w:hAnsi="Times New Roman" w:cs="Times New Roman"/>
          <w:sz w:val="21"/>
          <w:lang w:eastAsia="zh-CN"/>
        </w:rPr>
        <w:t xml:space="preserve"> </w:t>
      </w:r>
      <w:r>
        <w:rPr>
          <w:rFonts w:ascii="Times New Roman" w:hAnsi="Times New Roman" w:cs="Times New Roman"/>
          <w:sz w:val="21"/>
          <w:lang w:eastAsia="zh-CN"/>
        </w:rPr>
        <w:t>则电</w:t>
      </w:r>
      <w:r>
        <w:rPr>
          <w:rFonts w:ascii="Times New Roman" w:hAnsi="Times New Roman" w:cs="Times New Roman"/>
          <w:spacing w:val="-3"/>
          <w:sz w:val="21"/>
          <w:lang w:eastAsia="zh-CN"/>
        </w:rPr>
        <w:t>路</w:t>
      </w:r>
      <w:r>
        <w:rPr>
          <w:rFonts w:ascii="Times New Roman" w:hAnsi="Times New Roman" w:cs="Times New Roman"/>
          <w:sz w:val="21"/>
          <w:lang w:eastAsia="zh-CN"/>
        </w:rPr>
        <w:t>的</w:t>
      </w:r>
      <w:r>
        <w:rPr>
          <w:rFonts w:ascii="Times New Roman" w:hAnsi="Times New Roman" w:cs="Times New Roman"/>
          <w:spacing w:val="-3"/>
          <w:sz w:val="21"/>
          <w:lang w:eastAsia="zh-CN"/>
        </w:rPr>
        <w:t>总</w:t>
      </w:r>
      <w:r>
        <w:rPr>
          <w:rFonts w:ascii="Times New Roman" w:hAnsi="Times New Roman" w:cs="Times New Roman"/>
          <w:sz w:val="21"/>
          <w:lang w:eastAsia="zh-CN"/>
        </w:rPr>
        <w:t>电</w:t>
      </w:r>
      <w:r>
        <w:rPr>
          <w:rFonts w:ascii="Times New Roman" w:hAnsi="Times New Roman" w:cs="Times New Roman"/>
          <w:spacing w:val="-3"/>
          <w:sz w:val="21"/>
          <w:lang w:eastAsia="zh-CN"/>
        </w:rPr>
        <w:t>流</w:t>
      </w:r>
      <w:r>
        <w:rPr>
          <w:rFonts w:ascii="Times New Roman" w:hAnsi="Times New Roman" w:cs="Times New Roman"/>
          <w:sz w:val="21"/>
          <w:lang w:eastAsia="zh-CN"/>
        </w:rPr>
        <w:t>为</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lang w:eastAsia="zh-CN"/>
        </w:rPr>
        <w:t>A;</w:t>
      </w:r>
      <w:r>
        <w:rPr>
          <w:rFonts w:ascii="Times New Roman" w:hAnsi="Times New Roman" w:cs="Times New Roman"/>
          <w:spacing w:val="-3"/>
          <w:sz w:val="21"/>
          <w:lang w:eastAsia="zh-CN"/>
        </w:rPr>
        <w:t>若</w:t>
      </w:r>
      <w:r>
        <w:rPr>
          <w:rFonts w:ascii="Times New Roman" w:hAnsi="Times New Roman" w:cs="Times New Roman"/>
          <w:sz w:val="21"/>
          <w:lang w:eastAsia="zh-CN"/>
        </w:rPr>
        <w:t>将</w:t>
      </w:r>
      <w:r>
        <w:rPr>
          <w:rFonts w:ascii="Times New Roman" w:hAnsi="Times New Roman" w:cs="Times New Roman"/>
          <w:spacing w:val="-50"/>
          <w:sz w:val="21"/>
          <w:lang w:eastAsia="zh-CN"/>
        </w:rPr>
        <w:t xml:space="preserve"> </w:t>
      </w:r>
      <w:r>
        <w:rPr>
          <w:rFonts w:ascii="Times New Roman" w:hAnsi="Times New Roman" w:cs="Times New Roman"/>
          <w:sz w:val="21"/>
          <w:lang w:eastAsia="zh-CN"/>
        </w:rPr>
        <w:t>R</w:t>
      </w:r>
      <w:r>
        <w:rPr>
          <w:rFonts w:ascii="Times New Roman" w:hAnsi="Times New Roman" w:cs="Times New Roman"/>
          <w:spacing w:val="-53"/>
          <w:sz w:val="21"/>
          <w:lang w:eastAsia="zh-CN"/>
        </w:rPr>
        <w:t xml:space="preserve"> </w:t>
      </w:r>
      <w:r>
        <w:rPr>
          <w:rFonts w:ascii="Times New Roman" w:hAnsi="Times New Roman" w:cs="Times New Roman"/>
          <w:sz w:val="21"/>
          <w:lang w:eastAsia="zh-CN"/>
        </w:rPr>
        <w:t>和</w:t>
      </w:r>
      <w:r>
        <w:rPr>
          <w:rFonts w:ascii="Times New Roman" w:hAnsi="Times New Roman" w:cs="Times New Roman"/>
          <w:spacing w:val="-51"/>
          <w:sz w:val="21"/>
          <w:lang w:eastAsia="zh-CN"/>
        </w:rPr>
        <w:t xml:space="preserve"> </w:t>
      </w:r>
      <w:r>
        <w:rPr>
          <w:rFonts w:ascii="Times New Roman" w:hAnsi="Times New Roman" w:cs="Times New Roman"/>
          <w:sz w:val="21"/>
          <w:lang w:eastAsia="zh-CN"/>
        </w:rPr>
        <w:t>L</w:t>
      </w:r>
      <w:r>
        <w:rPr>
          <w:rFonts w:ascii="Times New Roman" w:hAnsi="Times New Roman" w:cs="Times New Roman"/>
          <w:spacing w:val="-50"/>
          <w:sz w:val="21"/>
          <w:lang w:eastAsia="zh-CN"/>
        </w:rPr>
        <w:t xml:space="preserve"> </w:t>
      </w:r>
      <w:r>
        <w:rPr>
          <w:rFonts w:ascii="Times New Roman" w:hAnsi="Times New Roman" w:cs="Times New Roman"/>
          <w:spacing w:val="-3"/>
          <w:sz w:val="21"/>
          <w:lang w:eastAsia="zh-CN"/>
        </w:rPr>
        <w:t>串</w:t>
      </w:r>
      <w:r>
        <w:rPr>
          <w:rFonts w:ascii="Times New Roman" w:hAnsi="Times New Roman" w:cs="Times New Roman"/>
          <w:sz w:val="21"/>
          <w:lang w:eastAsia="zh-CN"/>
        </w:rPr>
        <w:t>联</w:t>
      </w:r>
      <w:r>
        <w:rPr>
          <w:rFonts w:ascii="Times New Roman" w:hAnsi="Times New Roman" w:cs="Times New Roman"/>
          <w:spacing w:val="-3"/>
          <w:sz w:val="21"/>
          <w:lang w:eastAsia="zh-CN"/>
        </w:rPr>
        <w:t>后接</w:t>
      </w:r>
      <w:r>
        <w:rPr>
          <w:rFonts w:ascii="Times New Roman" w:hAnsi="Times New Roman" w:cs="Times New Roman"/>
          <w:sz w:val="21"/>
          <w:lang w:eastAsia="zh-CN"/>
        </w:rPr>
        <w:t>在</w:t>
      </w:r>
      <w:r>
        <w:rPr>
          <w:rFonts w:ascii="Times New Roman" w:hAnsi="Times New Roman" w:cs="Times New Roman"/>
          <w:spacing w:val="-53"/>
          <w:sz w:val="21"/>
          <w:lang w:eastAsia="zh-CN"/>
        </w:rPr>
        <w:t xml:space="preserve"> </w:t>
      </w:r>
      <w:r>
        <w:rPr>
          <w:rFonts w:ascii="Times New Roman" w:hAnsi="Times New Roman" w:cs="Times New Roman"/>
          <w:sz w:val="21"/>
          <w:lang w:eastAsia="zh-CN"/>
        </w:rPr>
        <w:t>8V</w:t>
      </w:r>
      <w:r>
        <w:rPr>
          <w:rFonts w:ascii="Times New Roman" w:hAnsi="Times New Roman" w:cs="Times New Roman"/>
          <w:spacing w:val="-51"/>
          <w:sz w:val="21"/>
          <w:lang w:eastAsia="zh-CN"/>
        </w:rPr>
        <w:t xml:space="preserve"> </w:t>
      </w:r>
      <w:r>
        <w:rPr>
          <w:rFonts w:ascii="Times New Roman" w:hAnsi="Times New Roman" w:cs="Times New Roman"/>
          <w:spacing w:val="-3"/>
          <w:sz w:val="21"/>
          <w:lang w:eastAsia="zh-CN"/>
        </w:rPr>
        <w:t>的</w:t>
      </w:r>
      <w:r>
        <w:rPr>
          <w:rFonts w:ascii="Times New Roman" w:hAnsi="Times New Roman" w:cs="Times New Roman"/>
          <w:sz w:val="21"/>
          <w:lang w:eastAsia="zh-CN"/>
        </w:rPr>
        <w:t>电</w:t>
      </w:r>
      <w:r>
        <w:rPr>
          <w:rFonts w:ascii="Times New Roman" w:hAnsi="Times New Roman" w:cs="Times New Roman"/>
          <w:spacing w:val="-3"/>
          <w:sz w:val="21"/>
          <w:lang w:eastAsia="zh-CN"/>
        </w:rPr>
        <w:t>源</w:t>
      </w:r>
      <w:r>
        <w:rPr>
          <w:rFonts w:ascii="Times New Roman" w:hAnsi="Times New Roman" w:cs="Times New Roman"/>
          <w:sz w:val="21"/>
          <w:lang w:eastAsia="zh-CN"/>
        </w:rPr>
        <w:t>上</w:t>
      </w:r>
      <w:r>
        <w:rPr>
          <w:rFonts w:ascii="Times New Roman" w:hAnsi="Times New Roman" w:cs="Times New Roman"/>
          <w:spacing w:val="-3"/>
          <w:sz w:val="21"/>
          <w:lang w:eastAsia="zh-CN"/>
        </w:rPr>
        <w:t>，</w:t>
      </w:r>
      <w:r>
        <w:rPr>
          <w:rFonts w:ascii="Times New Roman" w:hAnsi="Times New Roman" w:cs="Times New Roman"/>
          <w:sz w:val="21"/>
          <w:lang w:eastAsia="zh-CN"/>
        </w:rPr>
        <w:t>则</w:t>
      </w:r>
      <w:r>
        <w:rPr>
          <w:rFonts w:ascii="Times New Roman" w:hAnsi="Times New Roman" w:cs="Times New Roman"/>
          <w:spacing w:val="-50"/>
          <w:sz w:val="21"/>
          <w:lang w:eastAsia="zh-CN"/>
        </w:rPr>
        <w:t xml:space="preserve"> </w:t>
      </w:r>
      <w:r>
        <w:rPr>
          <w:rFonts w:ascii="Times New Roman" w:hAnsi="Times New Roman" w:cs="Times New Roman"/>
          <w:sz w:val="21"/>
          <w:lang w:eastAsia="zh-CN"/>
        </w:rPr>
        <w:t>L</w:t>
      </w:r>
      <w:r>
        <w:rPr>
          <w:rFonts w:ascii="Times New Roman" w:hAnsi="Times New Roman" w:cs="Times New Roman"/>
          <w:spacing w:val="-53"/>
          <w:sz w:val="21"/>
          <w:lang w:eastAsia="zh-CN"/>
        </w:rPr>
        <w:t xml:space="preserve"> </w:t>
      </w:r>
      <w:r>
        <w:rPr>
          <w:rFonts w:ascii="Times New Roman" w:hAnsi="Times New Roman" w:cs="Times New Roman"/>
          <w:sz w:val="21"/>
          <w:lang w:eastAsia="zh-CN"/>
        </w:rPr>
        <w:t>的</w:t>
      </w:r>
      <w:r>
        <w:rPr>
          <w:rFonts w:ascii="Times New Roman" w:hAnsi="Times New Roman" w:cs="Times New Roman"/>
          <w:spacing w:val="-3"/>
          <w:sz w:val="21"/>
          <w:lang w:eastAsia="zh-CN"/>
        </w:rPr>
        <w:t>电功</w:t>
      </w:r>
      <w:r>
        <w:rPr>
          <w:rFonts w:ascii="Times New Roman" w:hAnsi="Times New Roman" w:cs="Times New Roman"/>
          <w:sz w:val="21"/>
          <w:lang w:eastAsia="zh-CN"/>
        </w:rPr>
        <w:t>率为</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lang w:eastAsia="zh-CN"/>
        </w:rPr>
        <w:t xml:space="preserve">W </w:t>
      </w:r>
    </w:p>
    <w:p w:rsidR="00087160" w:rsidRDefault="00087160" w:rsidP="00087160">
      <w:pPr>
        <w:spacing w:before="65"/>
        <w:ind w:left="383"/>
        <w:rPr>
          <w:rFonts w:ascii="Times New Roman" w:hAnsi="Times New Roman" w:cs="Times New Roman"/>
          <w:sz w:val="24"/>
        </w:rPr>
      </w:pPr>
      <w:r>
        <w:rPr>
          <w:rFonts w:ascii="Times New Roman" w:hAnsi="Times New Roman" w:cs="Times New Roman"/>
          <w:noProof/>
        </w:rPr>
        <w:drawing>
          <wp:inline distT="0" distB="0" distL="0" distR="0" wp14:anchorId="73DC779D" wp14:editId="6BE5BC8A">
            <wp:extent cx="1958975" cy="1301750"/>
            <wp:effectExtent l="0" t="0" r="9525" b="6350"/>
            <wp:docPr id="38"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173204" name="image15.jpeg"/>
                    <pic:cNvPicPr>
                      <a:picLocks noChangeAspect="1"/>
                    </pic:cNvPicPr>
                  </pic:nvPicPr>
                  <pic:blipFill>
                    <a:blip r:embed="rId25" cstate="print"/>
                    <a:stretch>
                      <a:fillRect/>
                    </a:stretch>
                  </pic:blipFill>
                  <pic:spPr>
                    <a:xfrm>
                      <a:off x="0" y="0"/>
                      <a:ext cx="1958978" cy="1302245"/>
                    </a:xfrm>
                    <a:prstGeom prst="rect">
                      <a:avLst/>
                    </a:prstGeom>
                  </pic:spPr>
                </pic:pic>
              </a:graphicData>
            </a:graphic>
          </wp:inline>
        </w:drawing>
      </w:r>
      <w:r>
        <w:rPr>
          <w:rFonts w:ascii="Times New Roman" w:hAnsi="Times New Roman" w:cs="Times New Roman"/>
          <w:sz w:val="20"/>
        </w:rPr>
        <w:t xml:space="preserve">     </w:t>
      </w:r>
      <w:r>
        <w:rPr>
          <w:rFonts w:ascii="Times New Roman" w:hAnsi="Times New Roman" w:cs="Times New Roman"/>
          <w:spacing w:val="20"/>
          <w:sz w:val="20"/>
        </w:rPr>
        <w:t xml:space="preserve"> </w:t>
      </w:r>
      <w:r>
        <w:rPr>
          <w:rFonts w:ascii="Times New Roman" w:hAnsi="Times New Roman" w:cs="Times New Roman"/>
          <w:sz w:val="24"/>
        </w:rPr>
        <w:t xml:space="preserve"> </w:t>
      </w:r>
    </w:p>
    <w:p w:rsidR="00087160" w:rsidRDefault="00087160" w:rsidP="00087160">
      <w:pPr>
        <w:pStyle w:val="a5"/>
        <w:spacing w:before="105"/>
        <w:ind w:left="140"/>
        <w:rPr>
          <w:rFonts w:ascii="Times New Roman" w:hAnsi="Times New Roman" w:cs="Times New Roman"/>
          <w:lang w:eastAsia="zh-CN"/>
        </w:rPr>
      </w:pPr>
      <w:r>
        <w:rPr>
          <w:rFonts w:ascii="Times New Roman" w:hAnsi="Times New Roman" w:cs="Times New Roman"/>
          <w:lang w:eastAsia="zh-CN"/>
        </w:rPr>
        <w:t>三、作图题：本题共</w:t>
      </w:r>
      <w:r>
        <w:rPr>
          <w:rFonts w:ascii="Times New Roman" w:hAnsi="Times New Roman" w:cs="Times New Roman"/>
          <w:lang w:eastAsia="zh-CN"/>
        </w:rPr>
        <w:t xml:space="preserve"> 2 </w:t>
      </w:r>
      <w:r>
        <w:rPr>
          <w:rFonts w:ascii="Times New Roman" w:hAnsi="Times New Roman" w:cs="Times New Roman"/>
          <w:lang w:eastAsia="zh-CN"/>
        </w:rPr>
        <w:t>小题，每小题</w:t>
      </w:r>
      <w:r>
        <w:rPr>
          <w:rFonts w:ascii="Times New Roman" w:hAnsi="Times New Roman" w:cs="Times New Roman"/>
          <w:lang w:eastAsia="zh-CN"/>
        </w:rPr>
        <w:t xml:space="preserve"> 2 </w:t>
      </w:r>
      <w:r>
        <w:rPr>
          <w:rFonts w:ascii="Times New Roman" w:hAnsi="Times New Roman" w:cs="Times New Roman"/>
          <w:lang w:eastAsia="zh-CN"/>
        </w:rPr>
        <w:t>分，共</w:t>
      </w:r>
      <w:r>
        <w:rPr>
          <w:rFonts w:ascii="Times New Roman" w:hAnsi="Times New Roman" w:cs="Times New Roman"/>
          <w:lang w:eastAsia="zh-CN"/>
        </w:rPr>
        <w:t xml:space="preserve"> 4 </w:t>
      </w:r>
      <w:r>
        <w:rPr>
          <w:rFonts w:ascii="Times New Roman" w:hAnsi="Times New Roman" w:cs="Times New Roman"/>
          <w:lang w:eastAsia="zh-CN"/>
        </w:rPr>
        <w:t>分。</w:t>
      </w:r>
      <w:r>
        <w:rPr>
          <w:rFonts w:ascii="Times New Roman" w:hAnsi="Times New Roman" w:cs="Times New Roman"/>
          <w:w w:val="99"/>
          <w:lang w:eastAsia="zh-CN"/>
        </w:rPr>
        <w:t xml:space="preserve"> </w:t>
      </w:r>
    </w:p>
    <w:p w:rsidR="00087160" w:rsidRDefault="00087160" w:rsidP="00087160">
      <w:pPr>
        <w:pStyle w:val="a6"/>
        <w:numPr>
          <w:ilvl w:val="0"/>
          <w:numId w:val="14"/>
        </w:numPr>
        <w:tabs>
          <w:tab w:val="left" w:pos="458"/>
        </w:tabs>
        <w:spacing w:before="105" w:after="0" w:line="240" w:lineRule="auto"/>
        <w:ind w:left="457" w:right="0" w:hanging="318"/>
        <w:rPr>
          <w:rFonts w:ascii="Times New Roman" w:hAnsi="Times New Roman" w:cs="Times New Roman"/>
          <w:sz w:val="21"/>
          <w:lang w:eastAsia="zh-CN"/>
        </w:rPr>
      </w:pPr>
      <w:r>
        <w:rPr>
          <w:rFonts w:ascii="Times New Roman" w:hAnsi="Times New Roman" w:cs="Times New Roman"/>
          <w:spacing w:val="-3"/>
          <w:sz w:val="21"/>
          <w:lang w:eastAsia="zh-CN"/>
        </w:rPr>
        <w:t>如图所示，在圆圈内选填电流表或电压表的符号，当开关闭合时电路正常工作。</w:t>
      </w:r>
      <w:r>
        <w:rPr>
          <w:rFonts w:ascii="Times New Roman" w:hAnsi="Times New Roman" w:cs="Times New Roman"/>
          <w:sz w:val="21"/>
          <w:lang w:eastAsia="zh-CN"/>
        </w:rPr>
        <w:t xml:space="preserve"> </w:t>
      </w:r>
    </w:p>
    <w:p w:rsidR="00087160" w:rsidRDefault="00087160" w:rsidP="00087160">
      <w:pPr>
        <w:pStyle w:val="a5"/>
        <w:spacing w:before="7"/>
        <w:rPr>
          <w:rFonts w:ascii="Times New Roman" w:hAnsi="Times New Roman" w:cs="Times New Roman"/>
          <w:b/>
          <w:sz w:val="3"/>
          <w:lang w:eastAsia="zh-CN"/>
        </w:rPr>
      </w:pPr>
    </w:p>
    <w:p w:rsidR="00087160" w:rsidRDefault="00087160" w:rsidP="00087160">
      <w:pPr>
        <w:pStyle w:val="a5"/>
        <w:spacing w:line="20" w:lineRule="exact"/>
        <w:ind w:left="103"/>
        <w:rPr>
          <w:rFonts w:ascii="Times New Roman" w:hAnsi="Times New Roman" w:cs="Times New Roman"/>
          <w:b/>
          <w:sz w:val="2"/>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spacing w:before="1"/>
        <w:rPr>
          <w:rFonts w:ascii="Times New Roman" w:hAnsi="Times New Roman" w:cs="Times New Roman"/>
          <w:b/>
          <w:sz w:val="19"/>
          <w:lang w:eastAsia="zh-CN"/>
        </w:rPr>
      </w:pPr>
    </w:p>
    <w:p w:rsidR="00087160" w:rsidRDefault="00087160" w:rsidP="00087160">
      <w:pPr>
        <w:ind w:left="2804"/>
        <w:rPr>
          <w:rFonts w:ascii="Times New Roman" w:hAnsi="Times New Roman" w:cs="Times New Roman"/>
        </w:rPr>
      </w:pPr>
      <w:r>
        <w:rPr>
          <w:rFonts w:ascii="Times New Roman" w:hAnsi="Times New Roman" w:cs="Times New Roman"/>
          <w:noProof/>
        </w:rPr>
        <w:drawing>
          <wp:anchor distT="0" distB="0" distL="0" distR="0" simplePos="0" relativeHeight="251672576" behindDoc="0" locked="0" layoutInCell="1" allowOverlap="1" wp14:anchorId="09232274" wp14:editId="23ED825A">
            <wp:simplePos x="0" y="0"/>
            <wp:positionH relativeFrom="page">
              <wp:posOffset>786130</wp:posOffset>
            </wp:positionH>
            <wp:positionV relativeFrom="paragraph">
              <wp:posOffset>-855980</wp:posOffset>
            </wp:positionV>
            <wp:extent cx="1358265" cy="965200"/>
            <wp:effectExtent l="0" t="0" r="635" b="0"/>
            <wp:wrapNone/>
            <wp:docPr id="39"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821136" name="image16.jpeg"/>
                    <pic:cNvPicPr>
                      <a:picLocks noChangeAspect="1"/>
                    </pic:cNvPicPr>
                  </pic:nvPicPr>
                  <pic:blipFill>
                    <a:blip r:embed="rId26" cstate="print"/>
                    <a:stretch>
                      <a:fillRect/>
                    </a:stretch>
                  </pic:blipFill>
                  <pic:spPr>
                    <a:xfrm>
                      <a:off x="0" y="0"/>
                      <a:ext cx="1358497" cy="965177"/>
                    </a:xfrm>
                    <a:prstGeom prst="rect">
                      <a:avLst/>
                    </a:prstGeom>
                  </pic:spPr>
                </pic:pic>
              </a:graphicData>
            </a:graphic>
          </wp:anchor>
        </w:drawing>
      </w:r>
      <w:r>
        <w:rPr>
          <w:rFonts w:ascii="Times New Roman" w:hAnsi="Times New Roman" w:cs="Times New Roman"/>
        </w:rPr>
        <w:t xml:space="preserve"> </w:t>
      </w:r>
    </w:p>
    <w:p w:rsidR="00087160" w:rsidRDefault="00087160" w:rsidP="00087160">
      <w:pPr>
        <w:pStyle w:val="a6"/>
        <w:numPr>
          <w:ilvl w:val="0"/>
          <w:numId w:val="14"/>
        </w:numPr>
        <w:tabs>
          <w:tab w:val="left" w:pos="458"/>
        </w:tabs>
        <w:spacing w:before="106" w:after="0" w:line="333" w:lineRule="auto"/>
        <w:ind w:left="140" w:right="922" w:firstLine="0"/>
        <w:rPr>
          <w:rFonts w:ascii="Times New Roman" w:hAnsi="Times New Roman" w:cs="Times New Roman"/>
          <w:sz w:val="21"/>
          <w:lang w:eastAsia="zh-CN"/>
        </w:rPr>
      </w:pPr>
      <w:r>
        <w:rPr>
          <w:rFonts w:ascii="Times New Roman" w:hAnsi="Times New Roman" w:cs="Times New Roman"/>
          <w:noProof/>
        </w:rPr>
        <w:drawing>
          <wp:anchor distT="0" distB="0" distL="0" distR="0" simplePos="0" relativeHeight="251673600" behindDoc="0" locked="0" layoutInCell="1" allowOverlap="1" wp14:anchorId="644E3E98" wp14:editId="28C42C61">
            <wp:simplePos x="0" y="0"/>
            <wp:positionH relativeFrom="page">
              <wp:posOffset>869315</wp:posOffset>
            </wp:positionH>
            <wp:positionV relativeFrom="paragraph">
              <wp:posOffset>605155</wp:posOffset>
            </wp:positionV>
            <wp:extent cx="1913255" cy="1015365"/>
            <wp:effectExtent l="0" t="0" r="4445" b="635"/>
            <wp:wrapNone/>
            <wp:docPr id="40"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88978" name="image18.jpeg"/>
                    <pic:cNvPicPr>
                      <a:picLocks noChangeAspect="1"/>
                    </pic:cNvPicPr>
                  </pic:nvPicPr>
                  <pic:blipFill>
                    <a:blip r:embed="rId27" cstate="print"/>
                    <a:stretch>
                      <a:fillRect/>
                    </a:stretch>
                  </pic:blipFill>
                  <pic:spPr>
                    <a:xfrm>
                      <a:off x="0" y="0"/>
                      <a:ext cx="1913309" cy="1015364"/>
                    </a:xfrm>
                    <a:prstGeom prst="rect">
                      <a:avLst/>
                    </a:prstGeom>
                  </pic:spPr>
                </pic:pic>
              </a:graphicData>
            </a:graphic>
          </wp:anchor>
        </w:drawing>
      </w:r>
      <w:r>
        <w:rPr>
          <w:rFonts w:ascii="Times New Roman" w:hAnsi="Times New Roman" w:cs="Times New Roman"/>
          <w:spacing w:val="-3"/>
          <w:sz w:val="21"/>
          <w:lang w:eastAsia="zh-CN"/>
        </w:rPr>
        <w:t>教室里采用多盏</w:t>
      </w:r>
      <w:r>
        <w:rPr>
          <w:rFonts w:ascii="Times New Roman" w:hAnsi="Times New Roman" w:cs="Times New Roman"/>
          <w:spacing w:val="-3"/>
          <w:sz w:val="21"/>
          <w:lang w:eastAsia="zh-CN"/>
        </w:rPr>
        <w:t>“</w:t>
      </w:r>
      <w:r>
        <w:rPr>
          <w:rFonts w:ascii="Times New Roman" w:hAnsi="Times New Roman" w:cs="Times New Roman"/>
          <w:sz w:val="21"/>
          <w:lang w:eastAsia="zh-CN"/>
        </w:rPr>
        <w:t>220V</w:t>
      </w:r>
      <w:r>
        <w:rPr>
          <w:rFonts w:ascii="Times New Roman" w:hAnsi="Times New Roman" w:cs="Times New Roman"/>
          <w:spacing w:val="18"/>
          <w:sz w:val="21"/>
          <w:lang w:eastAsia="zh-CN"/>
        </w:rPr>
        <w:t xml:space="preserve"> </w:t>
      </w:r>
      <w:r>
        <w:rPr>
          <w:rFonts w:ascii="Times New Roman" w:hAnsi="Times New Roman" w:cs="Times New Roman"/>
          <w:sz w:val="21"/>
          <w:lang w:eastAsia="zh-CN"/>
        </w:rPr>
        <w:t>26W</w:t>
      </w:r>
      <w:r>
        <w:rPr>
          <w:rFonts w:ascii="Times New Roman" w:hAnsi="Times New Roman" w:cs="Times New Roman"/>
          <w:spacing w:val="-17"/>
          <w:sz w:val="21"/>
          <w:lang w:eastAsia="zh-CN"/>
        </w:rPr>
        <w:t>”</w:t>
      </w:r>
      <w:r>
        <w:rPr>
          <w:rFonts w:ascii="Times New Roman" w:hAnsi="Times New Roman" w:cs="Times New Roman"/>
          <w:spacing w:val="-17"/>
          <w:sz w:val="21"/>
          <w:lang w:eastAsia="zh-CN"/>
        </w:rPr>
        <w:t>的</w:t>
      </w:r>
      <w:r>
        <w:rPr>
          <w:rFonts w:ascii="Times New Roman" w:hAnsi="Times New Roman" w:cs="Times New Roman"/>
          <w:spacing w:val="-17"/>
          <w:sz w:val="21"/>
          <w:lang w:eastAsia="zh-CN"/>
        </w:rPr>
        <w:t xml:space="preserve"> </w:t>
      </w:r>
      <w:r>
        <w:rPr>
          <w:rFonts w:ascii="Times New Roman" w:hAnsi="Times New Roman" w:cs="Times New Roman"/>
          <w:sz w:val="21"/>
          <w:lang w:eastAsia="zh-CN"/>
        </w:rPr>
        <w:t>LED</w:t>
      </w:r>
      <w:r>
        <w:rPr>
          <w:rFonts w:ascii="Times New Roman" w:hAnsi="Times New Roman" w:cs="Times New Roman"/>
          <w:spacing w:val="-11"/>
          <w:sz w:val="21"/>
          <w:lang w:eastAsia="zh-CN"/>
        </w:rPr>
        <w:t xml:space="preserve"> </w:t>
      </w:r>
      <w:r>
        <w:rPr>
          <w:rFonts w:ascii="Times New Roman" w:hAnsi="Times New Roman" w:cs="Times New Roman"/>
          <w:spacing w:val="-11"/>
          <w:sz w:val="21"/>
          <w:lang w:eastAsia="zh-CN"/>
        </w:rPr>
        <w:t>灯进行照明，提供适切的光照强度和均匀度。将应中的</w:t>
      </w:r>
      <w:r>
        <w:rPr>
          <w:rFonts w:ascii="Times New Roman" w:hAnsi="Times New Roman" w:cs="Times New Roman"/>
          <w:spacing w:val="-11"/>
          <w:sz w:val="21"/>
          <w:lang w:eastAsia="zh-CN"/>
        </w:rPr>
        <w:t xml:space="preserve"> </w:t>
      </w:r>
      <w:r>
        <w:rPr>
          <w:rFonts w:ascii="Times New Roman" w:hAnsi="Times New Roman" w:cs="Times New Roman"/>
          <w:sz w:val="21"/>
          <w:lang w:eastAsia="zh-CN"/>
        </w:rPr>
        <w:t>LED</w:t>
      </w:r>
      <w:r>
        <w:rPr>
          <w:rFonts w:ascii="Times New Roman" w:hAnsi="Times New Roman" w:cs="Times New Roman"/>
          <w:spacing w:val="-19"/>
          <w:sz w:val="21"/>
          <w:lang w:eastAsia="zh-CN"/>
        </w:rPr>
        <w:t xml:space="preserve"> </w:t>
      </w:r>
      <w:r>
        <w:rPr>
          <w:rFonts w:ascii="Times New Roman" w:hAnsi="Times New Roman" w:cs="Times New Roman"/>
          <w:spacing w:val="-19"/>
          <w:sz w:val="21"/>
          <w:lang w:eastAsia="zh-CN"/>
        </w:rPr>
        <w:t>灯和</w:t>
      </w:r>
      <w:r>
        <w:rPr>
          <w:rFonts w:ascii="Times New Roman" w:hAnsi="Times New Roman" w:cs="Times New Roman"/>
          <w:spacing w:val="-3"/>
          <w:sz w:val="21"/>
          <w:lang w:eastAsia="zh-CN"/>
        </w:rPr>
        <w:t>开关接入电路，使开关同时控制两盏灯正常工作。</w:t>
      </w:r>
      <w:r>
        <w:rPr>
          <w:rFonts w:ascii="Times New Roman" w:hAnsi="Times New Roman" w:cs="Times New Roman"/>
          <w:sz w:val="21"/>
          <w:lang w:eastAsia="zh-CN"/>
        </w:rPr>
        <w:t xml:space="preserve"> </w:t>
      </w: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spacing w:before="5"/>
        <w:rPr>
          <w:rFonts w:ascii="Times New Roman" w:hAnsi="Times New Roman" w:cs="Times New Roman"/>
          <w:b/>
          <w:sz w:val="17"/>
          <w:lang w:eastAsia="zh-CN"/>
        </w:rPr>
      </w:pPr>
    </w:p>
    <w:p w:rsidR="00087160" w:rsidRDefault="00087160" w:rsidP="00087160">
      <w:pPr>
        <w:pStyle w:val="1"/>
        <w:ind w:left="3921"/>
      </w:pPr>
      <w:r>
        <w:t xml:space="preserve"> </w:t>
      </w:r>
    </w:p>
    <w:p w:rsidR="00087160" w:rsidRDefault="00087160" w:rsidP="00087160">
      <w:pPr>
        <w:pStyle w:val="a5"/>
        <w:spacing w:before="106"/>
        <w:ind w:left="140"/>
        <w:rPr>
          <w:rFonts w:ascii="Times New Roman" w:hAnsi="Times New Roman" w:cs="Times New Roman"/>
          <w:lang w:eastAsia="zh-CN"/>
        </w:rPr>
      </w:pPr>
      <w:r>
        <w:rPr>
          <w:rFonts w:ascii="Times New Roman" w:hAnsi="Times New Roman" w:cs="Times New Roman"/>
          <w:lang w:eastAsia="zh-CN"/>
        </w:rPr>
        <w:t>四、简答题：本题共</w:t>
      </w:r>
      <w:r>
        <w:rPr>
          <w:rFonts w:ascii="Times New Roman" w:hAnsi="Times New Roman" w:cs="Times New Roman"/>
          <w:lang w:eastAsia="zh-CN"/>
        </w:rPr>
        <w:t xml:space="preserve"> 1 </w:t>
      </w:r>
      <w:r>
        <w:rPr>
          <w:rFonts w:ascii="Times New Roman" w:hAnsi="Times New Roman" w:cs="Times New Roman"/>
          <w:lang w:eastAsia="zh-CN"/>
        </w:rPr>
        <w:t>小题，共</w:t>
      </w:r>
      <w:r>
        <w:rPr>
          <w:rFonts w:ascii="Times New Roman" w:hAnsi="Times New Roman" w:cs="Times New Roman"/>
          <w:lang w:eastAsia="zh-CN"/>
        </w:rPr>
        <w:t xml:space="preserve"> 4 </w:t>
      </w:r>
      <w:r>
        <w:rPr>
          <w:rFonts w:ascii="Times New Roman" w:hAnsi="Times New Roman" w:cs="Times New Roman"/>
          <w:lang w:eastAsia="zh-CN"/>
        </w:rPr>
        <w:t>分。</w:t>
      </w:r>
      <w:r>
        <w:rPr>
          <w:rFonts w:ascii="Times New Roman" w:hAnsi="Times New Roman" w:cs="Times New Roman"/>
          <w:w w:val="99"/>
          <w:lang w:eastAsia="zh-CN"/>
        </w:rPr>
        <w:t xml:space="preserve"> </w:t>
      </w:r>
    </w:p>
    <w:p w:rsidR="00087160" w:rsidRDefault="00087160" w:rsidP="00087160">
      <w:pPr>
        <w:pStyle w:val="a6"/>
        <w:numPr>
          <w:ilvl w:val="0"/>
          <w:numId w:val="14"/>
        </w:numPr>
        <w:tabs>
          <w:tab w:val="left" w:pos="458"/>
        </w:tabs>
        <w:spacing w:before="105" w:after="0" w:line="240" w:lineRule="auto"/>
        <w:ind w:left="457" w:right="0" w:hanging="318"/>
        <w:rPr>
          <w:rFonts w:ascii="Times New Roman" w:hAnsi="Times New Roman" w:cs="Times New Roman"/>
          <w:lang w:eastAsia="zh-CN"/>
        </w:rPr>
      </w:pPr>
      <w:r>
        <w:rPr>
          <w:rFonts w:ascii="Times New Roman" w:hAnsi="Times New Roman" w:cs="Times New Roman"/>
          <w:spacing w:val="-3"/>
          <w:sz w:val="21"/>
          <w:lang w:eastAsia="zh-CN"/>
        </w:rPr>
        <w:t>小鹭把校服洗净，用手拧出校服上的水。请写出两种使校服更快变干的方法及对应的物理知识。</w:t>
      </w:r>
      <w:r>
        <w:rPr>
          <w:rFonts w:ascii="Times New Roman" w:hAnsi="Times New Roman" w:cs="Times New Roman"/>
          <w:sz w:val="21"/>
          <w:lang w:eastAsia="zh-CN"/>
        </w:rPr>
        <w:t xml:space="preserve"> </w:t>
      </w:r>
    </w:p>
    <w:p w:rsidR="00087160" w:rsidRDefault="00087160" w:rsidP="00087160">
      <w:pPr>
        <w:pStyle w:val="a5"/>
        <w:spacing w:before="105"/>
        <w:ind w:left="140"/>
        <w:rPr>
          <w:rFonts w:ascii="Times New Roman" w:hAnsi="Times New Roman" w:cs="Times New Roman"/>
          <w:lang w:eastAsia="zh-CN"/>
        </w:rPr>
      </w:pPr>
      <w:r>
        <w:rPr>
          <w:rFonts w:ascii="Times New Roman" w:hAnsi="Times New Roman" w:cs="Times New Roman"/>
          <w:lang w:eastAsia="zh-CN"/>
        </w:rPr>
        <w:t>五、实验题</w:t>
      </w:r>
      <w:r>
        <w:rPr>
          <w:rFonts w:ascii="Times New Roman" w:hAnsi="Times New Roman" w:cs="Times New Roman"/>
          <w:lang w:eastAsia="zh-CN"/>
        </w:rPr>
        <w:t>:</w:t>
      </w:r>
      <w:r>
        <w:rPr>
          <w:rFonts w:ascii="Times New Roman" w:hAnsi="Times New Roman" w:cs="Times New Roman"/>
          <w:lang w:eastAsia="zh-CN"/>
        </w:rPr>
        <w:t>本题共</w:t>
      </w:r>
      <w:r>
        <w:rPr>
          <w:rFonts w:ascii="Times New Roman" w:hAnsi="Times New Roman" w:cs="Times New Roman"/>
          <w:lang w:eastAsia="zh-CN"/>
        </w:rPr>
        <w:t xml:space="preserve"> 5 </w:t>
      </w:r>
      <w:r>
        <w:rPr>
          <w:rFonts w:ascii="Times New Roman" w:hAnsi="Times New Roman" w:cs="Times New Roman"/>
          <w:lang w:eastAsia="zh-CN"/>
        </w:rPr>
        <w:t>题，共</w:t>
      </w:r>
      <w:r>
        <w:rPr>
          <w:rFonts w:ascii="Times New Roman" w:hAnsi="Times New Roman" w:cs="Times New Roman"/>
          <w:lang w:eastAsia="zh-CN"/>
        </w:rPr>
        <w:t xml:space="preserve"> 28 </w:t>
      </w:r>
      <w:r>
        <w:rPr>
          <w:rFonts w:ascii="Times New Roman" w:hAnsi="Times New Roman" w:cs="Times New Roman"/>
          <w:lang w:eastAsia="zh-CN"/>
        </w:rPr>
        <w:t>分。</w:t>
      </w:r>
      <w:r>
        <w:rPr>
          <w:rFonts w:ascii="Times New Roman" w:hAnsi="Times New Roman" w:cs="Times New Roman"/>
          <w:w w:val="99"/>
          <w:lang w:eastAsia="zh-CN"/>
        </w:rPr>
        <w:t xml:space="preserve"> </w:t>
      </w:r>
    </w:p>
    <w:p w:rsidR="00087160" w:rsidRDefault="00087160" w:rsidP="00087160">
      <w:pPr>
        <w:pStyle w:val="a6"/>
        <w:numPr>
          <w:ilvl w:val="0"/>
          <w:numId w:val="14"/>
        </w:numPr>
        <w:tabs>
          <w:tab w:val="left" w:pos="564"/>
        </w:tabs>
        <w:spacing w:before="53" w:after="0" w:line="240" w:lineRule="auto"/>
        <w:ind w:left="563" w:right="0" w:hanging="424"/>
        <w:rPr>
          <w:rFonts w:ascii="Times New Roman" w:hAnsi="Times New Roman" w:cs="Times New Roman"/>
          <w:sz w:val="21"/>
          <w:lang w:eastAsia="zh-CN"/>
        </w:rPr>
      </w:pPr>
      <w:r>
        <w:rPr>
          <w:rFonts w:ascii="Times New Roman" w:hAnsi="Times New Roman" w:cs="Times New Roman"/>
          <w:noProof/>
        </w:rPr>
        <w:lastRenderedPageBreak/>
        <w:drawing>
          <wp:anchor distT="0" distB="0" distL="0" distR="0" simplePos="0" relativeHeight="251659264" behindDoc="0" locked="0" layoutInCell="1" allowOverlap="1" wp14:anchorId="4D1BE833" wp14:editId="42A7D859">
            <wp:simplePos x="0" y="0"/>
            <wp:positionH relativeFrom="page">
              <wp:posOffset>797560</wp:posOffset>
            </wp:positionH>
            <wp:positionV relativeFrom="paragraph">
              <wp:posOffset>240030</wp:posOffset>
            </wp:positionV>
            <wp:extent cx="4838700" cy="1612900"/>
            <wp:effectExtent l="0" t="0" r="0" b="0"/>
            <wp:wrapTopAndBottom/>
            <wp:docPr id="41"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263636" name="image20.jpeg"/>
                    <pic:cNvPicPr>
                      <a:picLocks noChangeAspect="1"/>
                    </pic:cNvPicPr>
                  </pic:nvPicPr>
                  <pic:blipFill>
                    <a:blip r:embed="rId28" cstate="print"/>
                    <a:stretch>
                      <a:fillRect/>
                    </a:stretch>
                  </pic:blipFill>
                  <pic:spPr>
                    <a:xfrm>
                      <a:off x="0" y="0"/>
                      <a:ext cx="4838888" cy="1613153"/>
                    </a:xfrm>
                    <a:prstGeom prst="rect">
                      <a:avLst/>
                    </a:prstGeom>
                  </pic:spPr>
                </pic:pic>
              </a:graphicData>
            </a:graphic>
          </wp:anchor>
        </w:drawing>
      </w:r>
      <w:r>
        <w:rPr>
          <w:rFonts w:ascii="Times New Roman" w:hAnsi="Times New Roman" w:cs="Times New Roman"/>
          <w:spacing w:val="-6"/>
          <w:sz w:val="21"/>
          <w:lang w:eastAsia="zh-CN"/>
        </w:rPr>
        <w:t>在探</w:t>
      </w:r>
      <w:r>
        <w:rPr>
          <w:rFonts w:ascii="Times New Roman" w:hAnsi="Times New Roman" w:cs="Times New Roman"/>
          <w:spacing w:val="-6"/>
          <w:sz w:val="21"/>
          <w:lang w:eastAsia="zh-CN"/>
        </w:rPr>
        <w:t>“</w:t>
      </w:r>
      <w:r>
        <w:rPr>
          <w:rFonts w:ascii="Times New Roman" w:hAnsi="Times New Roman" w:cs="Times New Roman"/>
          <w:spacing w:val="-6"/>
          <w:sz w:val="21"/>
          <w:lang w:eastAsia="zh-CN"/>
        </w:rPr>
        <w:t>探究水的沸腾</w:t>
      </w:r>
      <w:r>
        <w:rPr>
          <w:rFonts w:ascii="Times New Roman" w:hAnsi="Times New Roman" w:cs="Times New Roman"/>
          <w:spacing w:val="-6"/>
          <w:sz w:val="21"/>
          <w:lang w:eastAsia="zh-CN"/>
        </w:rPr>
        <w:t>”</w:t>
      </w:r>
      <w:r>
        <w:rPr>
          <w:rFonts w:ascii="Times New Roman" w:hAnsi="Times New Roman" w:cs="Times New Roman"/>
          <w:spacing w:val="-6"/>
          <w:sz w:val="21"/>
          <w:lang w:eastAsia="zh-CN"/>
        </w:rPr>
        <w:t>实验中，用图</w:t>
      </w:r>
      <w:r>
        <w:rPr>
          <w:rFonts w:ascii="Times New Roman" w:hAnsi="Times New Roman" w:cs="Times New Roman"/>
          <w:spacing w:val="-6"/>
          <w:sz w:val="21"/>
          <w:lang w:eastAsia="zh-CN"/>
        </w:rPr>
        <w:t xml:space="preserve"> </w:t>
      </w:r>
      <w:r>
        <w:rPr>
          <w:rFonts w:ascii="Times New Roman" w:hAnsi="Times New Roman" w:cs="Times New Roman"/>
          <w:sz w:val="21"/>
          <w:lang w:eastAsia="zh-CN"/>
        </w:rPr>
        <w:t>15</w:t>
      </w:r>
      <w:r>
        <w:rPr>
          <w:rFonts w:ascii="Times New Roman" w:hAnsi="Times New Roman" w:cs="Times New Roman"/>
          <w:spacing w:val="-8"/>
          <w:sz w:val="21"/>
          <w:lang w:eastAsia="zh-CN"/>
        </w:rPr>
        <w:t xml:space="preserve"> </w:t>
      </w:r>
      <w:r>
        <w:rPr>
          <w:rFonts w:ascii="Times New Roman" w:hAnsi="Times New Roman" w:cs="Times New Roman"/>
          <w:spacing w:val="-8"/>
          <w:sz w:val="21"/>
          <w:lang w:eastAsia="zh-CN"/>
        </w:rPr>
        <w:t>装置进行实验，记录的数据如下表：</w:t>
      </w:r>
      <w:r>
        <w:rPr>
          <w:rFonts w:ascii="Times New Roman" w:hAnsi="Times New Roman" w:cs="Times New Roman"/>
          <w:sz w:val="21"/>
          <w:lang w:eastAsia="zh-CN"/>
        </w:rPr>
        <w:t xml:space="preserve"> </w:t>
      </w:r>
    </w:p>
    <w:p w:rsidR="00087160" w:rsidRDefault="00087160" w:rsidP="00087160">
      <w:pPr>
        <w:pStyle w:val="1"/>
        <w:keepNext w:val="0"/>
        <w:numPr>
          <w:ilvl w:val="0"/>
          <w:numId w:val="15"/>
        </w:numPr>
        <w:tabs>
          <w:tab w:val="left" w:pos="670"/>
          <w:tab w:val="left" w:pos="6066"/>
        </w:tabs>
        <w:autoSpaceDE w:val="0"/>
        <w:autoSpaceDN w:val="0"/>
        <w:spacing w:before="52" w:after="0" w:line="240" w:lineRule="auto"/>
        <w:rPr>
          <w:sz w:val="21"/>
        </w:rPr>
      </w:pPr>
      <w:proofErr w:type="spellStart"/>
      <w:r>
        <w:t>实验时记录数据外还需观察</w:t>
      </w:r>
      <w:proofErr w:type="spellEnd"/>
      <w:r>
        <w:rPr>
          <w:u w:val="single"/>
        </w:rPr>
        <w:t xml:space="preserve"> </w:t>
      </w:r>
      <w:r>
        <w:rPr>
          <w:u w:val="single"/>
        </w:rPr>
        <w:tab/>
      </w:r>
      <w:r>
        <w:rPr>
          <w:sz w:val="21"/>
        </w:rPr>
        <w:t>。</w:t>
      </w:r>
      <w:r>
        <w:rPr>
          <w:sz w:val="21"/>
        </w:rPr>
        <w:t xml:space="preserve"> </w:t>
      </w:r>
    </w:p>
    <w:p w:rsidR="00087160" w:rsidRDefault="00087160" w:rsidP="00087160">
      <w:pPr>
        <w:pStyle w:val="a6"/>
        <w:numPr>
          <w:ilvl w:val="0"/>
          <w:numId w:val="15"/>
        </w:numPr>
        <w:tabs>
          <w:tab w:val="left" w:pos="670"/>
          <w:tab w:val="left" w:pos="5286"/>
        </w:tabs>
        <w:spacing w:before="97" w:after="0" w:line="240" w:lineRule="auto"/>
        <w:ind w:right="0"/>
        <w:rPr>
          <w:rFonts w:ascii="Times New Roman" w:hAnsi="Times New Roman" w:cs="Times New Roman"/>
          <w:sz w:val="21"/>
          <w:lang w:eastAsia="zh-CN"/>
        </w:rPr>
      </w:pPr>
      <w:r>
        <w:rPr>
          <w:rFonts w:ascii="Times New Roman" w:hAnsi="Times New Roman" w:cs="Times New Roman"/>
          <w:sz w:val="21"/>
          <w:lang w:eastAsia="zh-CN"/>
        </w:rPr>
        <w:t>实验</w:t>
      </w:r>
      <w:r>
        <w:rPr>
          <w:rFonts w:ascii="Times New Roman" w:hAnsi="Times New Roman" w:cs="Times New Roman"/>
          <w:spacing w:val="-3"/>
          <w:sz w:val="21"/>
          <w:lang w:eastAsia="zh-CN"/>
        </w:rPr>
        <w:t>中</w:t>
      </w:r>
      <w:r>
        <w:rPr>
          <w:rFonts w:ascii="Times New Roman" w:hAnsi="Times New Roman" w:cs="Times New Roman"/>
          <w:sz w:val="21"/>
          <w:lang w:eastAsia="zh-CN"/>
        </w:rPr>
        <w:t>塑</w:t>
      </w:r>
      <w:r>
        <w:rPr>
          <w:rFonts w:ascii="Times New Roman" w:hAnsi="Times New Roman" w:cs="Times New Roman"/>
          <w:spacing w:val="-3"/>
          <w:sz w:val="21"/>
          <w:lang w:eastAsia="zh-CN"/>
        </w:rPr>
        <w:t>料</w:t>
      </w:r>
      <w:r>
        <w:rPr>
          <w:rFonts w:ascii="Times New Roman" w:hAnsi="Times New Roman" w:cs="Times New Roman"/>
          <w:sz w:val="21"/>
          <w:lang w:eastAsia="zh-CN"/>
        </w:rPr>
        <w:t>片</w:t>
      </w:r>
      <w:r>
        <w:rPr>
          <w:rFonts w:ascii="Times New Roman" w:hAnsi="Times New Roman" w:cs="Times New Roman"/>
          <w:spacing w:val="-3"/>
          <w:sz w:val="21"/>
          <w:lang w:eastAsia="zh-CN"/>
        </w:rPr>
        <w:t>的</w:t>
      </w:r>
      <w:r>
        <w:rPr>
          <w:rFonts w:ascii="Times New Roman" w:hAnsi="Times New Roman" w:cs="Times New Roman"/>
          <w:sz w:val="21"/>
          <w:lang w:eastAsia="zh-CN"/>
        </w:rPr>
        <w:t>作</w:t>
      </w:r>
      <w:r>
        <w:rPr>
          <w:rFonts w:ascii="Times New Roman" w:hAnsi="Times New Roman" w:cs="Times New Roman"/>
          <w:spacing w:val="-3"/>
          <w:sz w:val="21"/>
          <w:lang w:eastAsia="zh-CN"/>
        </w:rPr>
        <w:t>用</w:t>
      </w:r>
      <w:r>
        <w:rPr>
          <w:rFonts w:ascii="Times New Roman" w:hAnsi="Times New Roman" w:cs="Times New Roman"/>
          <w:sz w:val="21"/>
          <w:lang w:eastAsia="zh-CN"/>
        </w:rPr>
        <w:t>是</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lang w:eastAsia="zh-CN"/>
        </w:rPr>
        <w:t>。</w:t>
      </w:r>
      <w:r>
        <w:rPr>
          <w:rFonts w:ascii="Times New Roman" w:hAnsi="Times New Roman" w:cs="Times New Roman"/>
          <w:sz w:val="21"/>
          <w:lang w:eastAsia="zh-CN"/>
        </w:rPr>
        <w:t xml:space="preserve"> </w:t>
      </w:r>
    </w:p>
    <w:p w:rsidR="00087160" w:rsidRDefault="00087160" w:rsidP="00087160">
      <w:pPr>
        <w:pStyle w:val="a6"/>
        <w:numPr>
          <w:ilvl w:val="0"/>
          <w:numId w:val="15"/>
        </w:numPr>
        <w:tabs>
          <w:tab w:val="left" w:pos="670"/>
          <w:tab w:val="left" w:pos="3380"/>
          <w:tab w:val="left" w:pos="3471"/>
        </w:tabs>
        <w:spacing w:before="63" w:after="0" w:line="288" w:lineRule="auto"/>
        <w:ind w:left="140" w:right="836" w:firstLine="0"/>
        <w:rPr>
          <w:rFonts w:ascii="Times New Roman" w:hAnsi="Times New Roman" w:cs="Times New Roman"/>
          <w:sz w:val="21"/>
          <w:lang w:eastAsia="zh-CN"/>
        </w:rPr>
      </w:pPr>
      <w:r>
        <w:rPr>
          <w:rFonts w:ascii="Times New Roman" w:hAnsi="Times New Roman" w:cs="Times New Roman"/>
          <w:sz w:val="21"/>
          <w:lang w:eastAsia="zh-CN"/>
        </w:rPr>
        <w:t>由数</w:t>
      </w:r>
      <w:r>
        <w:rPr>
          <w:rFonts w:ascii="Times New Roman" w:hAnsi="Times New Roman" w:cs="Times New Roman"/>
          <w:spacing w:val="-3"/>
          <w:sz w:val="21"/>
          <w:lang w:eastAsia="zh-CN"/>
        </w:rPr>
        <w:t>据</w:t>
      </w:r>
      <w:r>
        <w:rPr>
          <w:rFonts w:ascii="Times New Roman" w:hAnsi="Times New Roman" w:cs="Times New Roman"/>
          <w:sz w:val="21"/>
          <w:lang w:eastAsia="zh-CN"/>
        </w:rPr>
        <w:t>可</w:t>
      </w:r>
      <w:r>
        <w:rPr>
          <w:rFonts w:ascii="Times New Roman" w:hAnsi="Times New Roman" w:cs="Times New Roman"/>
          <w:spacing w:val="-3"/>
          <w:sz w:val="21"/>
          <w:lang w:eastAsia="zh-CN"/>
        </w:rPr>
        <w:t>知</w:t>
      </w:r>
      <w:r>
        <w:rPr>
          <w:rFonts w:ascii="Times New Roman" w:hAnsi="Times New Roman" w:cs="Times New Roman"/>
          <w:sz w:val="21"/>
          <w:lang w:eastAsia="zh-CN"/>
        </w:rPr>
        <w:t>，</w:t>
      </w:r>
      <w:r>
        <w:rPr>
          <w:rFonts w:ascii="Times New Roman" w:hAnsi="Times New Roman" w:cs="Times New Roman"/>
          <w:spacing w:val="-3"/>
          <w:sz w:val="21"/>
          <w:lang w:eastAsia="zh-CN"/>
        </w:rPr>
        <w:t>水</w:t>
      </w:r>
      <w:r>
        <w:rPr>
          <w:rFonts w:ascii="Times New Roman" w:hAnsi="Times New Roman" w:cs="Times New Roman"/>
          <w:sz w:val="21"/>
          <w:lang w:eastAsia="zh-CN"/>
        </w:rPr>
        <w:t>的</w:t>
      </w:r>
      <w:r>
        <w:rPr>
          <w:rFonts w:ascii="Times New Roman" w:hAnsi="Times New Roman" w:cs="Times New Roman"/>
          <w:spacing w:val="-3"/>
          <w:sz w:val="21"/>
          <w:lang w:eastAsia="zh-CN"/>
        </w:rPr>
        <w:t>沸</w:t>
      </w:r>
      <w:r>
        <w:rPr>
          <w:rFonts w:ascii="Times New Roman" w:hAnsi="Times New Roman" w:cs="Times New Roman"/>
          <w:sz w:val="21"/>
          <w:lang w:eastAsia="zh-CN"/>
        </w:rPr>
        <w:t>点是</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u w:val="single"/>
          <w:lang w:eastAsia="zh-CN"/>
        </w:rPr>
        <w:tab/>
      </w:r>
      <w:r>
        <w:rPr>
          <w:rFonts w:ascii="Times New Roman" w:hAnsi="Times New Roman" w:cs="Times New Roman"/>
          <w:spacing w:val="9"/>
          <w:sz w:val="23"/>
          <w:lang w:eastAsia="zh-CN"/>
        </w:rPr>
        <w:t>℃</w:t>
      </w:r>
      <w:r>
        <w:rPr>
          <w:rFonts w:ascii="Times New Roman" w:hAnsi="Times New Roman" w:cs="Times New Roman"/>
          <w:sz w:val="24"/>
          <w:lang w:eastAsia="zh-CN"/>
        </w:rPr>
        <w:t>。实验室大气压为</w:t>
      </w:r>
      <w:r>
        <w:rPr>
          <w:rFonts w:ascii="Times New Roman" w:hAnsi="Times New Roman" w:cs="Times New Roman"/>
          <w:spacing w:val="-33"/>
          <w:sz w:val="24"/>
          <w:lang w:eastAsia="zh-CN"/>
        </w:rPr>
        <w:t xml:space="preserve"> </w:t>
      </w:r>
      <w:r>
        <w:rPr>
          <w:rFonts w:ascii="Times New Roman" w:hAnsi="Times New Roman" w:cs="Times New Roman"/>
          <w:sz w:val="24"/>
          <w:lang w:eastAsia="zh-CN"/>
        </w:rPr>
        <w:t>1</w:t>
      </w:r>
      <w:r>
        <w:rPr>
          <w:rFonts w:ascii="Times New Roman" w:hAnsi="Times New Roman" w:cs="Times New Roman"/>
          <w:spacing w:val="-32"/>
          <w:sz w:val="24"/>
          <w:lang w:eastAsia="zh-CN"/>
        </w:rPr>
        <w:t xml:space="preserve"> </w:t>
      </w:r>
      <w:r>
        <w:rPr>
          <w:rFonts w:ascii="Times New Roman" w:hAnsi="Times New Roman" w:cs="Times New Roman"/>
          <w:sz w:val="24"/>
          <w:lang w:eastAsia="zh-CN"/>
        </w:rPr>
        <w:t>个标准大气压，水的沸点不等</w:t>
      </w:r>
      <w:r>
        <w:rPr>
          <w:rFonts w:ascii="Times New Roman" w:hAnsi="Times New Roman" w:cs="Times New Roman"/>
          <w:spacing w:val="7"/>
          <w:sz w:val="24"/>
          <w:lang w:eastAsia="zh-CN"/>
        </w:rPr>
        <w:t>于</w:t>
      </w:r>
      <w:r>
        <w:rPr>
          <w:rFonts w:ascii="Times New Roman" w:eastAsia="Times New Roman" w:hAnsi="Times New Roman" w:cs="Times New Roman"/>
          <w:spacing w:val="-12"/>
          <w:sz w:val="25"/>
          <w:lang w:eastAsia="zh-CN"/>
        </w:rPr>
        <w:t>100</w:t>
      </w:r>
      <w:r>
        <w:rPr>
          <w:rFonts w:ascii="Times New Roman" w:hAnsi="Times New Roman" w:cs="Times New Roman"/>
          <w:spacing w:val="-12"/>
          <w:sz w:val="25"/>
          <w:lang w:eastAsia="zh-CN"/>
        </w:rPr>
        <w:t xml:space="preserve">℃ </w:t>
      </w:r>
      <w:r>
        <w:rPr>
          <w:rFonts w:ascii="Times New Roman" w:hAnsi="Times New Roman" w:cs="Times New Roman"/>
          <w:sz w:val="24"/>
          <w:lang w:eastAsia="zh-CN"/>
        </w:rPr>
        <w:t>是因为</w:t>
      </w:r>
      <w:r>
        <w:rPr>
          <w:rFonts w:ascii="Times New Roman" w:hAnsi="Times New Roman" w:cs="Times New Roman"/>
          <w:sz w:val="24"/>
          <w:u w:val="single"/>
          <w:lang w:eastAsia="zh-CN"/>
        </w:rPr>
        <w:t xml:space="preserve"> </w:t>
      </w:r>
      <w:r>
        <w:rPr>
          <w:rFonts w:ascii="Times New Roman" w:hAnsi="Times New Roman" w:cs="Times New Roman"/>
          <w:sz w:val="24"/>
          <w:u w:val="single"/>
          <w:lang w:eastAsia="zh-CN"/>
        </w:rPr>
        <w:tab/>
      </w:r>
      <w:r>
        <w:rPr>
          <w:rFonts w:ascii="Times New Roman" w:hAnsi="Times New Roman" w:cs="Times New Roman"/>
          <w:sz w:val="21"/>
          <w:lang w:eastAsia="zh-CN"/>
        </w:rPr>
        <w:t>。</w:t>
      </w:r>
      <w:r>
        <w:rPr>
          <w:rFonts w:ascii="Times New Roman" w:hAnsi="Times New Roman" w:cs="Times New Roman"/>
          <w:sz w:val="21"/>
          <w:lang w:eastAsia="zh-CN"/>
        </w:rPr>
        <w:t xml:space="preserve"> </w:t>
      </w:r>
    </w:p>
    <w:p w:rsidR="00087160" w:rsidRDefault="00087160" w:rsidP="00087160">
      <w:pPr>
        <w:pStyle w:val="a6"/>
        <w:numPr>
          <w:ilvl w:val="0"/>
          <w:numId w:val="15"/>
        </w:numPr>
        <w:tabs>
          <w:tab w:val="left" w:pos="670"/>
          <w:tab w:val="left" w:pos="6758"/>
        </w:tabs>
        <w:spacing w:before="33" w:after="0" w:line="240" w:lineRule="auto"/>
        <w:ind w:right="0"/>
        <w:rPr>
          <w:rFonts w:ascii="Times New Roman" w:hAnsi="Times New Roman" w:cs="Times New Roman"/>
          <w:sz w:val="21"/>
          <w:lang w:eastAsia="zh-CN"/>
        </w:rPr>
      </w:pPr>
      <w:r>
        <w:rPr>
          <w:rFonts w:ascii="Times New Roman" w:hAnsi="Times New Roman" w:cs="Times New Roman"/>
          <w:sz w:val="21"/>
          <w:lang w:eastAsia="zh-CN"/>
        </w:rPr>
        <w:t>沸腾</w:t>
      </w:r>
      <w:r>
        <w:rPr>
          <w:rFonts w:ascii="Times New Roman" w:hAnsi="Times New Roman" w:cs="Times New Roman"/>
          <w:spacing w:val="-3"/>
          <w:sz w:val="21"/>
          <w:lang w:eastAsia="zh-CN"/>
        </w:rPr>
        <w:t>前</w:t>
      </w:r>
      <w:r>
        <w:rPr>
          <w:rFonts w:ascii="Times New Roman" w:hAnsi="Times New Roman" w:cs="Times New Roman"/>
          <w:sz w:val="21"/>
          <w:lang w:eastAsia="zh-CN"/>
        </w:rPr>
        <w:t>，</w:t>
      </w:r>
      <w:r>
        <w:rPr>
          <w:rFonts w:ascii="Times New Roman" w:hAnsi="Times New Roman" w:cs="Times New Roman"/>
          <w:spacing w:val="-3"/>
          <w:sz w:val="21"/>
          <w:lang w:eastAsia="zh-CN"/>
        </w:rPr>
        <w:t>水</w:t>
      </w:r>
      <w:r>
        <w:rPr>
          <w:rFonts w:ascii="Times New Roman" w:hAnsi="Times New Roman" w:cs="Times New Roman"/>
          <w:sz w:val="21"/>
          <w:lang w:eastAsia="zh-CN"/>
        </w:rPr>
        <w:t>温</w:t>
      </w:r>
      <w:r>
        <w:rPr>
          <w:rFonts w:ascii="Times New Roman" w:hAnsi="Times New Roman" w:cs="Times New Roman"/>
          <w:spacing w:val="-3"/>
          <w:sz w:val="21"/>
          <w:lang w:eastAsia="zh-CN"/>
        </w:rPr>
        <w:t>升</w:t>
      </w:r>
      <w:r>
        <w:rPr>
          <w:rFonts w:ascii="Times New Roman" w:hAnsi="Times New Roman" w:cs="Times New Roman"/>
          <w:sz w:val="21"/>
          <w:lang w:eastAsia="zh-CN"/>
        </w:rPr>
        <w:t>高</w:t>
      </w:r>
      <w:r>
        <w:rPr>
          <w:rFonts w:ascii="Times New Roman" w:hAnsi="Times New Roman" w:cs="Times New Roman"/>
          <w:spacing w:val="-3"/>
          <w:sz w:val="21"/>
          <w:lang w:eastAsia="zh-CN"/>
        </w:rPr>
        <w:t>的</w:t>
      </w:r>
      <w:r>
        <w:rPr>
          <w:rFonts w:ascii="Times New Roman" w:hAnsi="Times New Roman" w:cs="Times New Roman"/>
          <w:sz w:val="21"/>
          <w:lang w:eastAsia="zh-CN"/>
        </w:rPr>
        <w:t>越</w:t>
      </w:r>
      <w:r>
        <w:rPr>
          <w:rFonts w:ascii="Times New Roman" w:hAnsi="Times New Roman" w:cs="Times New Roman"/>
          <w:spacing w:val="-3"/>
          <w:sz w:val="21"/>
          <w:lang w:eastAsia="zh-CN"/>
        </w:rPr>
        <w:t>来</w:t>
      </w:r>
      <w:r>
        <w:rPr>
          <w:rFonts w:ascii="Times New Roman" w:hAnsi="Times New Roman" w:cs="Times New Roman"/>
          <w:sz w:val="21"/>
          <w:lang w:eastAsia="zh-CN"/>
        </w:rPr>
        <w:t>越慢</w:t>
      </w:r>
      <w:r>
        <w:rPr>
          <w:rFonts w:ascii="Times New Roman" w:hAnsi="Times New Roman" w:cs="Times New Roman"/>
          <w:spacing w:val="-3"/>
          <w:sz w:val="21"/>
          <w:lang w:eastAsia="zh-CN"/>
        </w:rPr>
        <w:t>的</w:t>
      </w:r>
      <w:r>
        <w:rPr>
          <w:rFonts w:ascii="Times New Roman" w:hAnsi="Times New Roman" w:cs="Times New Roman"/>
          <w:sz w:val="21"/>
          <w:lang w:eastAsia="zh-CN"/>
        </w:rPr>
        <w:t>原</w:t>
      </w:r>
      <w:r>
        <w:rPr>
          <w:rFonts w:ascii="Times New Roman" w:hAnsi="Times New Roman" w:cs="Times New Roman"/>
          <w:spacing w:val="-3"/>
          <w:sz w:val="21"/>
          <w:lang w:eastAsia="zh-CN"/>
        </w:rPr>
        <w:t>因</w:t>
      </w:r>
      <w:r>
        <w:rPr>
          <w:rFonts w:ascii="Times New Roman" w:hAnsi="Times New Roman" w:cs="Times New Roman"/>
          <w:sz w:val="21"/>
          <w:lang w:eastAsia="zh-CN"/>
        </w:rPr>
        <w:t>是</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lang w:eastAsia="zh-CN"/>
        </w:rPr>
        <w:t>。</w:t>
      </w:r>
      <w:r>
        <w:rPr>
          <w:rFonts w:ascii="Times New Roman" w:hAnsi="Times New Roman" w:cs="Times New Roman"/>
          <w:sz w:val="21"/>
          <w:lang w:eastAsia="zh-CN"/>
        </w:rPr>
        <w:t xml:space="preserve"> </w:t>
      </w:r>
    </w:p>
    <w:p w:rsidR="00087160" w:rsidRDefault="00087160" w:rsidP="00087160">
      <w:pPr>
        <w:pStyle w:val="a6"/>
        <w:numPr>
          <w:ilvl w:val="0"/>
          <w:numId w:val="14"/>
        </w:numPr>
        <w:tabs>
          <w:tab w:val="left" w:pos="564"/>
        </w:tabs>
        <w:spacing w:before="57" w:after="0" w:line="290" w:lineRule="auto"/>
        <w:ind w:left="140" w:right="831" w:firstLine="0"/>
        <w:rPr>
          <w:rFonts w:ascii="Times New Roman" w:hAnsi="Times New Roman" w:cs="Times New Roman"/>
          <w:sz w:val="21"/>
          <w:lang w:eastAsia="zh-CN"/>
        </w:rPr>
      </w:pPr>
      <w:r>
        <w:rPr>
          <w:rFonts w:ascii="Times New Roman" w:hAnsi="Times New Roman" w:cs="Times New Roman"/>
          <w:spacing w:val="-11"/>
          <w:sz w:val="21"/>
          <w:lang w:eastAsia="zh-CN"/>
        </w:rPr>
        <w:t>如图</w:t>
      </w:r>
      <w:r>
        <w:rPr>
          <w:rFonts w:ascii="Times New Roman" w:hAnsi="Times New Roman" w:cs="Times New Roman"/>
          <w:spacing w:val="-11"/>
          <w:sz w:val="21"/>
          <w:lang w:eastAsia="zh-CN"/>
        </w:rPr>
        <w:t xml:space="preserve"> </w:t>
      </w:r>
      <w:r>
        <w:rPr>
          <w:rFonts w:ascii="Times New Roman" w:hAnsi="Times New Roman" w:cs="Times New Roman"/>
          <w:sz w:val="21"/>
          <w:lang w:eastAsia="zh-CN"/>
        </w:rPr>
        <w:t>16</w:t>
      </w:r>
      <w:r>
        <w:rPr>
          <w:rFonts w:ascii="Times New Roman" w:hAnsi="Times New Roman" w:cs="Times New Roman"/>
          <w:spacing w:val="-8"/>
          <w:sz w:val="21"/>
          <w:lang w:eastAsia="zh-CN"/>
        </w:rPr>
        <w:t xml:space="preserve"> </w:t>
      </w:r>
      <w:r>
        <w:rPr>
          <w:rFonts w:ascii="Times New Roman" w:hAnsi="Times New Roman" w:cs="Times New Roman"/>
          <w:spacing w:val="-8"/>
          <w:sz w:val="21"/>
          <w:lang w:eastAsia="zh-CN"/>
        </w:rPr>
        <w:t>为</w:t>
      </w:r>
      <w:r>
        <w:rPr>
          <w:rFonts w:ascii="Times New Roman" w:hAnsi="Times New Roman" w:cs="Times New Roman"/>
          <w:spacing w:val="-8"/>
          <w:sz w:val="21"/>
          <w:lang w:eastAsia="zh-CN"/>
        </w:rPr>
        <w:t>“</w:t>
      </w:r>
      <w:r>
        <w:rPr>
          <w:rFonts w:ascii="Times New Roman" w:hAnsi="Times New Roman" w:cs="Times New Roman"/>
          <w:spacing w:val="-8"/>
          <w:sz w:val="21"/>
          <w:lang w:eastAsia="zh-CN"/>
        </w:rPr>
        <w:t>探究水的凝固</w:t>
      </w:r>
      <w:r>
        <w:rPr>
          <w:rFonts w:ascii="Times New Roman" w:hAnsi="Times New Roman" w:cs="Times New Roman"/>
          <w:spacing w:val="-8"/>
          <w:sz w:val="21"/>
          <w:lang w:eastAsia="zh-CN"/>
        </w:rPr>
        <w:t>”</w:t>
      </w:r>
      <w:r>
        <w:rPr>
          <w:rFonts w:ascii="Times New Roman" w:hAnsi="Times New Roman" w:cs="Times New Roman"/>
          <w:spacing w:val="-8"/>
          <w:sz w:val="21"/>
          <w:lang w:eastAsia="zh-CN"/>
        </w:rPr>
        <w:t>的实验装置，烧杯中是正在熔化的用盐水制成的冰块，将装有水的试管放入烧杯中，温度计甲的示数变化如图像</w:t>
      </w:r>
      <w:r>
        <w:rPr>
          <w:rFonts w:ascii="Times New Roman" w:hAnsi="Times New Roman" w:cs="Times New Roman"/>
          <w:spacing w:val="-8"/>
          <w:sz w:val="21"/>
          <w:lang w:eastAsia="zh-CN"/>
        </w:rPr>
        <w:t xml:space="preserve"> </w:t>
      </w:r>
      <w:r>
        <w:rPr>
          <w:rFonts w:ascii="Times New Roman" w:hAnsi="Times New Roman" w:cs="Times New Roman"/>
          <w:spacing w:val="-3"/>
          <w:sz w:val="21"/>
          <w:lang w:eastAsia="zh-CN"/>
        </w:rPr>
        <w:t>17</w:t>
      </w:r>
      <w:r>
        <w:rPr>
          <w:rFonts w:ascii="Times New Roman" w:hAnsi="Times New Roman" w:cs="Times New Roman"/>
          <w:sz w:val="21"/>
          <w:lang w:eastAsia="zh-CN"/>
        </w:rPr>
        <w:t xml:space="preserve"> </w:t>
      </w:r>
    </w:p>
    <w:p w:rsidR="00087160" w:rsidRDefault="00087160" w:rsidP="00087160">
      <w:pPr>
        <w:spacing w:before="2" w:line="2408" w:lineRule="exact"/>
        <w:ind w:left="140"/>
        <w:rPr>
          <w:rFonts w:ascii="Times New Roman" w:hAnsi="Times New Roman" w:cs="Times New Roman"/>
          <w:sz w:val="24"/>
        </w:rPr>
      </w:pPr>
      <w:r>
        <w:rPr>
          <w:rFonts w:ascii="Times New Roman" w:hAnsi="Times New Roman" w:cs="Times New Roman"/>
          <w:noProof/>
          <w:position w:val="1"/>
        </w:rPr>
        <w:drawing>
          <wp:inline distT="0" distB="0" distL="0" distR="0" wp14:anchorId="339C92AA" wp14:editId="18B34506">
            <wp:extent cx="4485640" cy="1480820"/>
            <wp:effectExtent l="0" t="0" r="10160" b="5080"/>
            <wp:docPr id="42"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555482" name="image21.jpeg"/>
                    <pic:cNvPicPr>
                      <a:picLocks noChangeAspect="1"/>
                    </pic:cNvPicPr>
                  </pic:nvPicPr>
                  <pic:blipFill>
                    <a:blip r:embed="rId29" cstate="print"/>
                    <a:stretch>
                      <a:fillRect/>
                    </a:stretch>
                  </pic:blipFill>
                  <pic:spPr>
                    <a:xfrm>
                      <a:off x="0" y="0"/>
                      <a:ext cx="4486046" cy="1481328"/>
                    </a:xfrm>
                    <a:prstGeom prst="rect">
                      <a:avLst/>
                    </a:prstGeom>
                  </pic:spPr>
                </pic:pic>
              </a:graphicData>
            </a:graphic>
          </wp:inline>
        </w:drawing>
      </w:r>
      <w:r>
        <w:rPr>
          <w:rFonts w:ascii="Times New Roman" w:hAnsi="Times New Roman" w:cs="Times New Roman"/>
          <w:sz w:val="20"/>
        </w:rPr>
        <w:t xml:space="preserve"> </w:t>
      </w:r>
      <w:r>
        <w:rPr>
          <w:rFonts w:ascii="Times New Roman" w:hAnsi="Times New Roman" w:cs="Times New Roman"/>
          <w:spacing w:val="-24"/>
          <w:sz w:val="20"/>
        </w:rPr>
        <w:t xml:space="preserve"> </w:t>
      </w:r>
      <w:r>
        <w:rPr>
          <w:rFonts w:ascii="Times New Roman" w:hAnsi="Times New Roman" w:cs="Times New Roman"/>
          <w:sz w:val="24"/>
        </w:rPr>
        <w:t xml:space="preserve"> </w:t>
      </w:r>
    </w:p>
    <w:p w:rsidR="00087160" w:rsidRDefault="00087160" w:rsidP="00087160">
      <w:pPr>
        <w:pStyle w:val="1"/>
        <w:keepNext w:val="0"/>
        <w:numPr>
          <w:ilvl w:val="0"/>
          <w:numId w:val="16"/>
        </w:numPr>
        <w:tabs>
          <w:tab w:val="left" w:pos="670"/>
          <w:tab w:val="left" w:pos="8467"/>
        </w:tabs>
        <w:autoSpaceDE w:val="0"/>
        <w:autoSpaceDN w:val="0"/>
        <w:spacing w:after="0" w:line="306" w:lineRule="exact"/>
        <w:rPr>
          <w:sz w:val="21"/>
        </w:rPr>
      </w:pPr>
      <w:proofErr w:type="spellStart"/>
      <w:r>
        <w:t>由图像可知，在水的凝固过程中，温度变化规律</w:t>
      </w:r>
      <w:proofErr w:type="spellEnd"/>
      <w:r>
        <w:t>：</w:t>
      </w:r>
      <w:r>
        <w:rPr>
          <w:u w:val="single"/>
        </w:rPr>
        <w:t xml:space="preserve"> </w:t>
      </w:r>
      <w:r>
        <w:rPr>
          <w:u w:val="single"/>
        </w:rPr>
        <w:tab/>
      </w:r>
      <w:r>
        <w:rPr>
          <w:sz w:val="21"/>
        </w:rPr>
        <w:t>。</w:t>
      </w:r>
      <w:r>
        <w:rPr>
          <w:sz w:val="21"/>
        </w:rPr>
        <w:t xml:space="preserve"> </w:t>
      </w:r>
    </w:p>
    <w:p w:rsidR="00087160" w:rsidRDefault="00087160" w:rsidP="00087160">
      <w:pPr>
        <w:pStyle w:val="a6"/>
        <w:numPr>
          <w:ilvl w:val="0"/>
          <w:numId w:val="16"/>
        </w:numPr>
        <w:tabs>
          <w:tab w:val="left" w:pos="670"/>
          <w:tab w:val="left" w:pos="6213"/>
        </w:tabs>
        <w:spacing w:before="94" w:after="0" w:line="240" w:lineRule="auto"/>
        <w:ind w:right="0"/>
        <w:rPr>
          <w:rFonts w:ascii="Times New Roman" w:hAnsi="Times New Roman" w:cs="Times New Roman"/>
          <w:sz w:val="21"/>
          <w:lang w:eastAsia="zh-CN"/>
        </w:rPr>
      </w:pPr>
      <w:r>
        <w:rPr>
          <w:rFonts w:ascii="Times New Roman" w:hAnsi="Times New Roman" w:cs="Times New Roman"/>
          <w:sz w:val="21"/>
          <w:lang w:eastAsia="zh-CN"/>
        </w:rPr>
        <w:t>BC</w:t>
      </w:r>
      <w:r>
        <w:rPr>
          <w:rFonts w:ascii="Times New Roman" w:hAnsi="Times New Roman" w:cs="Times New Roman"/>
          <w:spacing w:val="-6"/>
          <w:sz w:val="21"/>
          <w:lang w:eastAsia="zh-CN"/>
        </w:rPr>
        <w:t xml:space="preserve"> </w:t>
      </w:r>
      <w:r>
        <w:rPr>
          <w:rFonts w:ascii="Times New Roman" w:hAnsi="Times New Roman" w:cs="Times New Roman"/>
          <w:spacing w:val="-3"/>
          <w:sz w:val="21"/>
          <w:lang w:eastAsia="zh-CN"/>
        </w:rPr>
        <w:t>段</w:t>
      </w:r>
      <w:r>
        <w:rPr>
          <w:rFonts w:ascii="Times New Roman" w:hAnsi="Times New Roman" w:cs="Times New Roman"/>
          <w:sz w:val="21"/>
          <w:lang w:eastAsia="zh-CN"/>
        </w:rPr>
        <w:t>试</w:t>
      </w:r>
      <w:r>
        <w:rPr>
          <w:rFonts w:ascii="Times New Roman" w:hAnsi="Times New Roman" w:cs="Times New Roman"/>
          <w:spacing w:val="-3"/>
          <w:sz w:val="21"/>
          <w:lang w:eastAsia="zh-CN"/>
        </w:rPr>
        <w:t>管</w:t>
      </w:r>
      <w:r>
        <w:rPr>
          <w:rFonts w:ascii="Times New Roman" w:hAnsi="Times New Roman" w:cs="Times New Roman"/>
          <w:sz w:val="21"/>
          <w:lang w:eastAsia="zh-CN"/>
        </w:rPr>
        <w:t>内</w:t>
      </w:r>
      <w:r>
        <w:rPr>
          <w:rFonts w:ascii="Times New Roman" w:hAnsi="Times New Roman" w:cs="Times New Roman"/>
          <w:spacing w:val="-3"/>
          <w:sz w:val="21"/>
          <w:lang w:eastAsia="zh-CN"/>
        </w:rPr>
        <w:t>的</w:t>
      </w:r>
      <w:r>
        <w:rPr>
          <w:rFonts w:ascii="Times New Roman" w:hAnsi="Times New Roman" w:cs="Times New Roman"/>
          <w:sz w:val="21"/>
          <w:lang w:eastAsia="zh-CN"/>
        </w:rPr>
        <w:t>冰</w:t>
      </w:r>
      <w:r>
        <w:rPr>
          <w:rFonts w:ascii="Times New Roman" w:hAnsi="Times New Roman" w:cs="Times New Roman"/>
          <w:spacing w:val="-3"/>
          <w:sz w:val="21"/>
          <w:lang w:eastAsia="zh-CN"/>
        </w:rPr>
        <w:t>水</w:t>
      </w:r>
      <w:r>
        <w:rPr>
          <w:rFonts w:ascii="Times New Roman" w:hAnsi="Times New Roman" w:cs="Times New Roman"/>
          <w:sz w:val="21"/>
          <w:lang w:eastAsia="zh-CN"/>
        </w:rPr>
        <w:t>混合</w:t>
      </w:r>
      <w:r>
        <w:rPr>
          <w:rFonts w:ascii="Times New Roman" w:hAnsi="Times New Roman" w:cs="Times New Roman"/>
          <w:spacing w:val="-3"/>
          <w:sz w:val="21"/>
          <w:lang w:eastAsia="zh-CN"/>
        </w:rPr>
        <w:t>物</w:t>
      </w:r>
      <w:r>
        <w:rPr>
          <w:rFonts w:ascii="Times New Roman" w:hAnsi="Times New Roman" w:cs="Times New Roman"/>
          <w:sz w:val="21"/>
          <w:lang w:eastAsia="zh-CN"/>
        </w:rPr>
        <w:t>的</w:t>
      </w:r>
      <w:r>
        <w:rPr>
          <w:rFonts w:ascii="Times New Roman" w:hAnsi="Times New Roman" w:cs="Times New Roman"/>
          <w:spacing w:val="-3"/>
          <w:sz w:val="21"/>
          <w:lang w:eastAsia="zh-CN"/>
        </w:rPr>
        <w:t>内</w:t>
      </w:r>
      <w:r>
        <w:rPr>
          <w:rFonts w:ascii="Times New Roman" w:hAnsi="Times New Roman" w:cs="Times New Roman"/>
          <w:sz w:val="21"/>
          <w:lang w:eastAsia="zh-CN"/>
        </w:rPr>
        <w:t>能</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lang w:eastAsia="zh-CN"/>
        </w:rPr>
        <w:t>（填</w:t>
      </w:r>
      <w:r>
        <w:rPr>
          <w:rFonts w:ascii="Times New Roman" w:hAnsi="Times New Roman" w:cs="Times New Roman"/>
          <w:spacing w:val="-3"/>
          <w:sz w:val="21"/>
          <w:lang w:eastAsia="zh-CN"/>
        </w:rPr>
        <w:t>“</w:t>
      </w:r>
      <w:r>
        <w:rPr>
          <w:rFonts w:ascii="Times New Roman" w:hAnsi="Times New Roman" w:cs="Times New Roman"/>
          <w:spacing w:val="-3"/>
          <w:sz w:val="21"/>
          <w:lang w:eastAsia="zh-CN"/>
        </w:rPr>
        <w:t>变</w:t>
      </w:r>
      <w:r>
        <w:rPr>
          <w:rFonts w:ascii="Times New Roman" w:hAnsi="Times New Roman" w:cs="Times New Roman"/>
          <w:sz w:val="21"/>
          <w:lang w:eastAsia="zh-CN"/>
        </w:rPr>
        <w:t>大</w:t>
      </w:r>
      <w:r>
        <w:rPr>
          <w:rFonts w:ascii="Times New Roman" w:hAnsi="Times New Roman" w:cs="Times New Roman"/>
          <w:sz w:val="21"/>
          <w:lang w:eastAsia="zh-CN"/>
        </w:rPr>
        <w:t>”</w:t>
      </w:r>
      <w:r>
        <w:rPr>
          <w:rFonts w:ascii="Times New Roman" w:hAnsi="Times New Roman" w:cs="Times New Roman"/>
          <w:sz w:val="21"/>
          <w:lang w:eastAsia="zh-CN"/>
        </w:rPr>
        <w:t>，</w:t>
      </w:r>
      <w:r>
        <w:rPr>
          <w:rFonts w:ascii="Times New Roman" w:hAnsi="Times New Roman" w:cs="Times New Roman"/>
          <w:sz w:val="21"/>
          <w:lang w:eastAsia="zh-CN"/>
        </w:rPr>
        <w:t>“</w:t>
      </w:r>
      <w:r>
        <w:rPr>
          <w:rFonts w:ascii="Times New Roman" w:hAnsi="Times New Roman" w:cs="Times New Roman"/>
          <w:spacing w:val="-3"/>
          <w:sz w:val="21"/>
          <w:lang w:eastAsia="zh-CN"/>
        </w:rPr>
        <w:t>变</w:t>
      </w:r>
      <w:r>
        <w:rPr>
          <w:rFonts w:ascii="Times New Roman" w:hAnsi="Times New Roman" w:cs="Times New Roman"/>
          <w:sz w:val="21"/>
          <w:lang w:eastAsia="zh-CN"/>
        </w:rPr>
        <w:t>小</w:t>
      </w:r>
      <w:r>
        <w:rPr>
          <w:rFonts w:ascii="Times New Roman" w:hAnsi="Times New Roman" w:cs="Times New Roman"/>
          <w:spacing w:val="-3"/>
          <w:sz w:val="21"/>
          <w:lang w:eastAsia="zh-CN"/>
        </w:rPr>
        <w:t>”</w:t>
      </w:r>
      <w:r>
        <w:rPr>
          <w:rFonts w:ascii="Times New Roman" w:hAnsi="Times New Roman" w:cs="Times New Roman"/>
          <w:sz w:val="21"/>
          <w:lang w:eastAsia="zh-CN"/>
        </w:rPr>
        <w:t>或</w:t>
      </w:r>
      <w:r>
        <w:rPr>
          <w:rFonts w:ascii="Times New Roman" w:hAnsi="Times New Roman" w:cs="Times New Roman"/>
          <w:spacing w:val="-3"/>
          <w:sz w:val="21"/>
          <w:lang w:eastAsia="zh-CN"/>
        </w:rPr>
        <w:t>“</w:t>
      </w:r>
      <w:r>
        <w:rPr>
          <w:rFonts w:ascii="Times New Roman" w:hAnsi="Times New Roman" w:cs="Times New Roman"/>
          <w:sz w:val="21"/>
          <w:lang w:eastAsia="zh-CN"/>
        </w:rPr>
        <w:t>不</w:t>
      </w:r>
      <w:r>
        <w:rPr>
          <w:rFonts w:ascii="Times New Roman" w:hAnsi="Times New Roman" w:cs="Times New Roman"/>
          <w:spacing w:val="-3"/>
          <w:sz w:val="21"/>
          <w:lang w:eastAsia="zh-CN"/>
        </w:rPr>
        <w:t>变</w:t>
      </w:r>
      <w:r>
        <w:rPr>
          <w:rFonts w:ascii="Times New Roman" w:hAnsi="Times New Roman" w:cs="Times New Roman"/>
          <w:sz w:val="21"/>
          <w:lang w:eastAsia="zh-CN"/>
        </w:rPr>
        <w:t>”</w:t>
      </w:r>
      <w:r>
        <w:rPr>
          <w:rFonts w:ascii="Times New Roman" w:hAnsi="Times New Roman" w:cs="Times New Roman"/>
          <w:sz w:val="21"/>
          <w:lang w:eastAsia="zh-CN"/>
        </w:rPr>
        <w:t>）</w:t>
      </w:r>
      <w:r>
        <w:rPr>
          <w:rFonts w:ascii="Times New Roman" w:hAnsi="Times New Roman" w:cs="Times New Roman"/>
          <w:spacing w:val="-111"/>
          <w:sz w:val="21"/>
          <w:lang w:eastAsia="zh-CN"/>
        </w:rPr>
        <w:t>。</w:t>
      </w:r>
      <w:r>
        <w:rPr>
          <w:rFonts w:ascii="Times New Roman" w:hAnsi="Times New Roman" w:cs="Times New Roman"/>
          <w:sz w:val="21"/>
          <w:lang w:eastAsia="zh-CN"/>
        </w:rPr>
        <w:t xml:space="preserve"> </w:t>
      </w:r>
    </w:p>
    <w:p w:rsidR="00087160" w:rsidRDefault="00087160" w:rsidP="00087160">
      <w:pPr>
        <w:pStyle w:val="a6"/>
        <w:numPr>
          <w:ilvl w:val="0"/>
          <w:numId w:val="16"/>
        </w:numPr>
        <w:tabs>
          <w:tab w:val="left" w:pos="670"/>
          <w:tab w:val="left" w:pos="4775"/>
        </w:tabs>
        <w:spacing w:before="76" w:after="0" w:line="240" w:lineRule="auto"/>
        <w:ind w:right="0"/>
        <w:rPr>
          <w:rFonts w:ascii="Times New Roman" w:hAnsi="Times New Roman" w:cs="Times New Roman"/>
          <w:sz w:val="21"/>
          <w:lang w:eastAsia="zh-CN"/>
        </w:rPr>
      </w:pPr>
      <w:r>
        <w:rPr>
          <w:rFonts w:ascii="Times New Roman" w:hAnsi="Times New Roman" w:cs="Times New Roman"/>
          <w:sz w:val="21"/>
          <w:lang w:eastAsia="zh-CN"/>
        </w:rPr>
        <w:t>由</w:t>
      </w:r>
      <w:r>
        <w:rPr>
          <w:rFonts w:ascii="Times New Roman" w:hAnsi="Times New Roman" w:cs="Times New Roman"/>
          <w:spacing w:val="-3"/>
          <w:sz w:val="21"/>
          <w:lang w:eastAsia="zh-CN"/>
        </w:rPr>
        <w:t>图</w:t>
      </w:r>
      <w:r>
        <w:rPr>
          <w:rFonts w:ascii="Times New Roman" w:hAnsi="Times New Roman" w:cs="Times New Roman"/>
          <w:sz w:val="21"/>
          <w:lang w:eastAsia="zh-CN"/>
        </w:rPr>
        <w:t>像</w:t>
      </w:r>
      <w:r>
        <w:rPr>
          <w:rFonts w:ascii="Times New Roman" w:hAnsi="Times New Roman" w:cs="Times New Roman"/>
          <w:spacing w:val="-3"/>
          <w:sz w:val="21"/>
          <w:lang w:eastAsia="zh-CN"/>
        </w:rPr>
        <w:t>可</w:t>
      </w:r>
      <w:r>
        <w:rPr>
          <w:rFonts w:ascii="Times New Roman" w:hAnsi="Times New Roman" w:cs="Times New Roman"/>
          <w:sz w:val="21"/>
          <w:lang w:eastAsia="zh-CN"/>
        </w:rPr>
        <w:t>知</w:t>
      </w:r>
      <w:r>
        <w:rPr>
          <w:rFonts w:ascii="Times New Roman" w:hAnsi="Times New Roman" w:cs="Times New Roman"/>
          <w:spacing w:val="-3"/>
          <w:sz w:val="21"/>
          <w:lang w:eastAsia="zh-CN"/>
        </w:rPr>
        <w:t>，</w:t>
      </w:r>
      <w:r>
        <w:rPr>
          <w:rFonts w:ascii="Times New Roman" w:hAnsi="Times New Roman" w:cs="Times New Roman"/>
          <w:sz w:val="21"/>
          <w:lang w:eastAsia="zh-CN"/>
        </w:rPr>
        <w:t>水</w:t>
      </w:r>
      <w:r>
        <w:rPr>
          <w:rFonts w:ascii="Times New Roman" w:hAnsi="Times New Roman" w:cs="Times New Roman"/>
          <w:spacing w:val="-3"/>
          <w:sz w:val="21"/>
          <w:lang w:eastAsia="zh-CN"/>
        </w:rPr>
        <w:t>的比</w:t>
      </w:r>
      <w:r>
        <w:rPr>
          <w:rFonts w:ascii="Times New Roman" w:hAnsi="Times New Roman" w:cs="Times New Roman"/>
          <w:sz w:val="21"/>
          <w:lang w:eastAsia="zh-CN"/>
        </w:rPr>
        <w:t>热容</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4"/>
          <w:lang w:eastAsia="zh-CN"/>
        </w:rPr>
        <w:t>冰的比热容。</w:t>
      </w:r>
      <w:r>
        <w:rPr>
          <w:rFonts w:ascii="Times New Roman" w:hAnsi="Times New Roman" w:cs="Times New Roman"/>
          <w:sz w:val="21"/>
          <w:lang w:eastAsia="zh-CN"/>
        </w:rPr>
        <w:t xml:space="preserve"> </w:t>
      </w:r>
    </w:p>
    <w:p w:rsidR="00087160" w:rsidRDefault="00087160" w:rsidP="00087160">
      <w:pPr>
        <w:pStyle w:val="a6"/>
        <w:numPr>
          <w:ilvl w:val="0"/>
          <w:numId w:val="16"/>
        </w:numPr>
        <w:tabs>
          <w:tab w:val="left" w:pos="670"/>
          <w:tab w:val="left" w:pos="6546"/>
        </w:tabs>
        <w:spacing w:before="94" w:after="0" w:line="240" w:lineRule="auto"/>
        <w:ind w:right="0"/>
        <w:rPr>
          <w:rFonts w:ascii="Times New Roman" w:hAnsi="Times New Roman" w:cs="Times New Roman"/>
          <w:sz w:val="21"/>
          <w:lang w:eastAsia="zh-CN"/>
        </w:rPr>
      </w:pPr>
      <w:r>
        <w:rPr>
          <w:rFonts w:ascii="Times New Roman" w:hAnsi="Times New Roman" w:cs="Times New Roman"/>
          <w:sz w:val="21"/>
          <w:lang w:eastAsia="zh-CN"/>
        </w:rPr>
        <w:t>实</w:t>
      </w:r>
      <w:r>
        <w:rPr>
          <w:rFonts w:ascii="Times New Roman" w:hAnsi="Times New Roman" w:cs="Times New Roman"/>
          <w:spacing w:val="-3"/>
          <w:sz w:val="21"/>
          <w:lang w:eastAsia="zh-CN"/>
        </w:rPr>
        <w:t>验</w:t>
      </w:r>
      <w:r>
        <w:rPr>
          <w:rFonts w:ascii="Times New Roman" w:hAnsi="Times New Roman" w:cs="Times New Roman"/>
          <w:sz w:val="21"/>
          <w:lang w:eastAsia="zh-CN"/>
        </w:rPr>
        <w:t>过</w:t>
      </w:r>
      <w:r>
        <w:rPr>
          <w:rFonts w:ascii="Times New Roman" w:hAnsi="Times New Roman" w:cs="Times New Roman"/>
          <w:spacing w:val="-3"/>
          <w:sz w:val="21"/>
          <w:lang w:eastAsia="zh-CN"/>
        </w:rPr>
        <w:t>程</w:t>
      </w:r>
      <w:r>
        <w:rPr>
          <w:rFonts w:ascii="Times New Roman" w:hAnsi="Times New Roman" w:cs="Times New Roman"/>
          <w:sz w:val="21"/>
          <w:lang w:eastAsia="zh-CN"/>
        </w:rPr>
        <w:t>中</w:t>
      </w:r>
      <w:r>
        <w:rPr>
          <w:rFonts w:ascii="Times New Roman" w:hAnsi="Times New Roman" w:cs="Times New Roman"/>
          <w:spacing w:val="-3"/>
          <w:sz w:val="21"/>
          <w:lang w:eastAsia="zh-CN"/>
        </w:rPr>
        <w:t>，</w:t>
      </w:r>
      <w:r>
        <w:rPr>
          <w:rFonts w:ascii="Times New Roman" w:hAnsi="Times New Roman" w:cs="Times New Roman"/>
          <w:sz w:val="21"/>
          <w:lang w:eastAsia="zh-CN"/>
        </w:rPr>
        <w:t>温</w:t>
      </w:r>
      <w:r>
        <w:rPr>
          <w:rFonts w:ascii="Times New Roman" w:hAnsi="Times New Roman" w:cs="Times New Roman"/>
          <w:spacing w:val="-3"/>
          <w:sz w:val="21"/>
          <w:lang w:eastAsia="zh-CN"/>
        </w:rPr>
        <w:t>度计</w:t>
      </w:r>
      <w:r>
        <w:rPr>
          <w:rFonts w:ascii="Times New Roman" w:hAnsi="Times New Roman" w:cs="Times New Roman"/>
          <w:sz w:val="21"/>
          <w:lang w:eastAsia="zh-CN"/>
        </w:rPr>
        <w:t>乙的</w:t>
      </w:r>
      <w:r>
        <w:rPr>
          <w:rFonts w:ascii="Times New Roman" w:hAnsi="Times New Roman" w:cs="Times New Roman"/>
          <w:spacing w:val="-3"/>
          <w:sz w:val="21"/>
          <w:lang w:eastAsia="zh-CN"/>
        </w:rPr>
        <w:t>示</w:t>
      </w:r>
      <w:r>
        <w:rPr>
          <w:rFonts w:ascii="Times New Roman" w:hAnsi="Times New Roman" w:cs="Times New Roman"/>
          <w:sz w:val="21"/>
          <w:lang w:eastAsia="zh-CN"/>
        </w:rPr>
        <w:t>数</w:t>
      </w:r>
      <w:r>
        <w:rPr>
          <w:rFonts w:ascii="Times New Roman" w:hAnsi="Times New Roman" w:cs="Times New Roman"/>
          <w:spacing w:val="-3"/>
          <w:sz w:val="21"/>
          <w:lang w:eastAsia="zh-CN"/>
        </w:rPr>
        <w:t>变</w:t>
      </w:r>
      <w:r>
        <w:rPr>
          <w:rFonts w:ascii="Times New Roman" w:hAnsi="Times New Roman" w:cs="Times New Roman"/>
          <w:sz w:val="21"/>
          <w:lang w:eastAsia="zh-CN"/>
        </w:rPr>
        <w:t>化为</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lang w:eastAsia="zh-CN"/>
        </w:rPr>
        <w:t>。</w:t>
      </w:r>
      <w:r>
        <w:rPr>
          <w:rFonts w:ascii="Times New Roman" w:hAnsi="Times New Roman" w:cs="Times New Roman"/>
          <w:sz w:val="21"/>
          <w:lang w:eastAsia="zh-CN"/>
        </w:rPr>
        <w:t xml:space="preserve"> </w:t>
      </w:r>
    </w:p>
    <w:p w:rsidR="00087160" w:rsidRDefault="00087160" w:rsidP="00087160">
      <w:pPr>
        <w:pStyle w:val="a6"/>
        <w:numPr>
          <w:ilvl w:val="0"/>
          <w:numId w:val="16"/>
        </w:numPr>
        <w:tabs>
          <w:tab w:val="left" w:pos="670"/>
          <w:tab w:val="left" w:pos="7806"/>
        </w:tabs>
        <w:spacing w:before="105" w:after="0" w:line="240" w:lineRule="auto"/>
        <w:ind w:right="0"/>
        <w:rPr>
          <w:rFonts w:ascii="Times New Roman" w:hAnsi="Times New Roman" w:cs="Times New Roman"/>
          <w:sz w:val="21"/>
          <w:lang w:eastAsia="zh-CN"/>
        </w:rPr>
      </w:pPr>
      <w:r>
        <w:rPr>
          <w:rFonts w:ascii="Times New Roman" w:hAnsi="Times New Roman" w:cs="Times New Roman"/>
          <w:sz w:val="21"/>
          <w:lang w:eastAsia="zh-CN"/>
        </w:rPr>
        <w:t>试</w:t>
      </w:r>
      <w:r>
        <w:rPr>
          <w:rFonts w:ascii="Times New Roman" w:hAnsi="Times New Roman" w:cs="Times New Roman"/>
          <w:spacing w:val="-3"/>
          <w:sz w:val="21"/>
          <w:lang w:eastAsia="zh-CN"/>
        </w:rPr>
        <w:t>猜</w:t>
      </w:r>
      <w:r>
        <w:rPr>
          <w:rFonts w:ascii="Times New Roman" w:hAnsi="Times New Roman" w:cs="Times New Roman"/>
          <w:sz w:val="21"/>
          <w:lang w:eastAsia="zh-CN"/>
        </w:rPr>
        <w:t>想</w:t>
      </w:r>
      <w:r>
        <w:rPr>
          <w:rFonts w:ascii="Times New Roman" w:hAnsi="Times New Roman" w:cs="Times New Roman"/>
          <w:spacing w:val="-3"/>
          <w:sz w:val="21"/>
          <w:lang w:eastAsia="zh-CN"/>
        </w:rPr>
        <w:t>北</w:t>
      </w:r>
      <w:r>
        <w:rPr>
          <w:rFonts w:ascii="Times New Roman" w:hAnsi="Times New Roman" w:cs="Times New Roman"/>
          <w:sz w:val="21"/>
          <w:lang w:eastAsia="zh-CN"/>
        </w:rPr>
        <w:t>极</w:t>
      </w:r>
      <w:r>
        <w:rPr>
          <w:rFonts w:ascii="Times New Roman" w:hAnsi="Times New Roman" w:cs="Times New Roman"/>
          <w:spacing w:val="-3"/>
          <w:sz w:val="21"/>
          <w:lang w:eastAsia="zh-CN"/>
        </w:rPr>
        <w:t>严</w:t>
      </w:r>
      <w:r>
        <w:rPr>
          <w:rFonts w:ascii="Times New Roman" w:hAnsi="Times New Roman" w:cs="Times New Roman"/>
          <w:sz w:val="21"/>
          <w:lang w:eastAsia="zh-CN"/>
        </w:rPr>
        <w:t>寒</w:t>
      </w:r>
      <w:r>
        <w:rPr>
          <w:rFonts w:ascii="Times New Roman" w:hAnsi="Times New Roman" w:cs="Times New Roman"/>
          <w:spacing w:val="-3"/>
          <w:sz w:val="21"/>
          <w:lang w:eastAsia="zh-CN"/>
        </w:rPr>
        <w:t>地区</w:t>
      </w:r>
      <w:r>
        <w:rPr>
          <w:rFonts w:ascii="Times New Roman" w:hAnsi="Times New Roman" w:cs="Times New Roman"/>
          <w:sz w:val="21"/>
          <w:lang w:eastAsia="zh-CN"/>
        </w:rPr>
        <w:t>植物</w:t>
      </w:r>
      <w:r>
        <w:rPr>
          <w:rFonts w:ascii="Times New Roman" w:hAnsi="Times New Roman" w:cs="Times New Roman"/>
          <w:spacing w:val="-3"/>
          <w:sz w:val="21"/>
          <w:lang w:eastAsia="zh-CN"/>
        </w:rPr>
        <w:t>的</w:t>
      </w:r>
      <w:r>
        <w:rPr>
          <w:rFonts w:ascii="Times New Roman" w:hAnsi="Times New Roman" w:cs="Times New Roman"/>
          <w:sz w:val="21"/>
          <w:lang w:eastAsia="zh-CN"/>
        </w:rPr>
        <w:t>汁</w:t>
      </w:r>
      <w:r>
        <w:rPr>
          <w:rFonts w:ascii="Times New Roman" w:hAnsi="Times New Roman" w:cs="Times New Roman"/>
          <w:spacing w:val="-3"/>
          <w:sz w:val="21"/>
          <w:lang w:eastAsia="zh-CN"/>
        </w:rPr>
        <w:t>液</w:t>
      </w:r>
      <w:r>
        <w:rPr>
          <w:rFonts w:ascii="Times New Roman" w:hAnsi="Times New Roman" w:cs="Times New Roman"/>
          <w:sz w:val="21"/>
          <w:lang w:eastAsia="zh-CN"/>
        </w:rPr>
        <w:t>不</w:t>
      </w:r>
      <w:r>
        <w:rPr>
          <w:rFonts w:ascii="Times New Roman" w:hAnsi="Times New Roman" w:cs="Times New Roman"/>
          <w:spacing w:val="-3"/>
          <w:sz w:val="21"/>
          <w:lang w:eastAsia="zh-CN"/>
        </w:rPr>
        <w:t>会</w:t>
      </w:r>
      <w:r>
        <w:rPr>
          <w:rFonts w:ascii="Times New Roman" w:hAnsi="Times New Roman" w:cs="Times New Roman"/>
          <w:sz w:val="21"/>
          <w:lang w:eastAsia="zh-CN"/>
        </w:rPr>
        <w:t>凝</w:t>
      </w:r>
      <w:r>
        <w:rPr>
          <w:rFonts w:ascii="Times New Roman" w:hAnsi="Times New Roman" w:cs="Times New Roman"/>
          <w:spacing w:val="-3"/>
          <w:sz w:val="21"/>
          <w:lang w:eastAsia="zh-CN"/>
        </w:rPr>
        <w:t>固</w:t>
      </w:r>
      <w:r>
        <w:rPr>
          <w:rFonts w:ascii="Times New Roman" w:hAnsi="Times New Roman" w:cs="Times New Roman"/>
          <w:sz w:val="21"/>
          <w:lang w:eastAsia="zh-CN"/>
        </w:rPr>
        <w:t>的</w:t>
      </w:r>
      <w:r>
        <w:rPr>
          <w:rFonts w:ascii="Times New Roman" w:hAnsi="Times New Roman" w:cs="Times New Roman"/>
          <w:spacing w:val="-3"/>
          <w:sz w:val="21"/>
          <w:lang w:eastAsia="zh-CN"/>
        </w:rPr>
        <w:t>原</w:t>
      </w:r>
      <w:r>
        <w:rPr>
          <w:rFonts w:ascii="Times New Roman" w:hAnsi="Times New Roman" w:cs="Times New Roman"/>
          <w:sz w:val="21"/>
          <w:lang w:eastAsia="zh-CN"/>
        </w:rPr>
        <w:t>因：</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lang w:eastAsia="zh-CN"/>
        </w:rPr>
        <w:t>。</w:t>
      </w:r>
      <w:r>
        <w:rPr>
          <w:rFonts w:ascii="Times New Roman" w:hAnsi="Times New Roman" w:cs="Times New Roman"/>
          <w:sz w:val="21"/>
          <w:lang w:eastAsia="zh-CN"/>
        </w:rPr>
        <w:t xml:space="preserve"> </w:t>
      </w:r>
    </w:p>
    <w:p w:rsidR="00087160" w:rsidRDefault="00087160" w:rsidP="00087160">
      <w:pPr>
        <w:pStyle w:val="a5"/>
        <w:spacing w:before="7"/>
        <w:rPr>
          <w:rFonts w:ascii="Times New Roman" w:hAnsi="Times New Roman" w:cs="Times New Roman"/>
          <w:b/>
          <w:sz w:val="3"/>
          <w:lang w:eastAsia="zh-CN"/>
        </w:rPr>
      </w:pPr>
    </w:p>
    <w:p w:rsidR="00087160" w:rsidRDefault="00087160" w:rsidP="00087160">
      <w:pPr>
        <w:pStyle w:val="a5"/>
        <w:spacing w:line="20" w:lineRule="exact"/>
        <w:ind w:left="103"/>
        <w:rPr>
          <w:rFonts w:ascii="Times New Roman" w:hAnsi="Times New Roman" w:cs="Times New Roman"/>
          <w:lang w:eastAsia="zh-CN"/>
        </w:rPr>
      </w:pPr>
      <w:r>
        <w:rPr>
          <w:rFonts w:ascii="Times New Roman" w:hAnsi="Times New Roman" w:cs="Times New Roman"/>
          <w:lang w:eastAsia="zh-CN"/>
        </w:rPr>
        <w:t xml:space="preserve"> </w:t>
      </w:r>
    </w:p>
    <w:p w:rsidR="00087160" w:rsidRDefault="00087160" w:rsidP="00087160">
      <w:pPr>
        <w:pStyle w:val="a6"/>
        <w:numPr>
          <w:ilvl w:val="0"/>
          <w:numId w:val="14"/>
        </w:numPr>
        <w:tabs>
          <w:tab w:val="left" w:pos="458"/>
        </w:tabs>
        <w:spacing w:before="82" w:after="0" w:line="240" w:lineRule="auto"/>
        <w:ind w:left="457" w:right="0" w:hanging="318"/>
        <w:rPr>
          <w:rFonts w:ascii="Times New Roman" w:hAnsi="Times New Roman" w:cs="Times New Roman"/>
          <w:sz w:val="21"/>
          <w:lang w:eastAsia="zh-CN"/>
        </w:rPr>
      </w:pPr>
      <w:r>
        <w:rPr>
          <w:rFonts w:ascii="Times New Roman" w:hAnsi="Times New Roman" w:cs="Times New Roman"/>
          <w:spacing w:val="-5"/>
          <w:sz w:val="21"/>
          <w:lang w:eastAsia="zh-CN"/>
        </w:rPr>
        <w:t>“</w:t>
      </w:r>
      <w:r>
        <w:rPr>
          <w:rFonts w:ascii="Times New Roman" w:hAnsi="Times New Roman" w:cs="Times New Roman"/>
          <w:spacing w:val="-5"/>
          <w:sz w:val="21"/>
          <w:lang w:eastAsia="zh-CN"/>
        </w:rPr>
        <w:t>探究电流与电阻的关系</w:t>
      </w:r>
      <w:r>
        <w:rPr>
          <w:rFonts w:ascii="Times New Roman" w:hAnsi="Times New Roman" w:cs="Times New Roman"/>
          <w:spacing w:val="-5"/>
          <w:sz w:val="21"/>
          <w:lang w:eastAsia="zh-CN"/>
        </w:rPr>
        <w:t>”</w:t>
      </w:r>
      <w:r>
        <w:rPr>
          <w:rFonts w:ascii="Times New Roman" w:hAnsi="Times New Roman" w:cs="Times New Roman"/>
          <w:spacing w:val="-5"/>
          <w:sz w:val="21"/>
          <w:lang w:eastAsia="zh-CN"/>
        </w:rPr>
        <w:t>的实验中，选用器材</w:t>
      </w:r>
      <w:r>
        <w:rPr>
          <w:rFonts w:ascii="Times New Roman" w:hAnsi="Times New Roman" w:cs="Times New Roman"/>
          <w:spacing w:val="-5"/>
          <w:sz w:val="21"/>
          <w:lang w:eastAsia="zh-CN"/>
        </w:rPr>
        <w:t>:</w:t>
      </w:r>
      <w:r>
        <w:rPr>
          <w:rFonts w:ascii="Times New Roman" w:hAnsi="Times New Roman" w:cs="Times New Roman"/>
          <w:spacing w:val="-5"/>
          <w:sz w:val="21"/>
          <w:lang w:eastAsia="zh-CN"/>
        </w:rPr>
        <w:t>电源、电流表、电压表、定值电阻三</w:t>
      </w:r>
      <w:r>
        <w:rPr>
          <w:rFonts w:ascii="Times New Roman" w:hAnsi="Times New Roman" w:cs="Times New Roman"/>
          <w:spacing w:val="-5"/>
          <w:sz w:val="21"/>
          <w:lang w:eastAsia="zh-CN"/>
        </w:rPr>
        <w:t xml:space="preserve"> </w:t>
      </w:r>
      <w:r>
        <w:rPr>
          <w:rFonts w:ascii="Times New Roman" w:hAnsi="Times New Roman" w:cs="Times New Roman"/>
          <w:spacing w:val="-5"/>
          <w:sz w:val="21"/>
          <w:lang w:eastAsia="zh-CN"/>
        </w:rPr>
        <w:t>个</w:t>
      </w:r>
      <w:r>
        <w:rPr>
          <w:rFonts w:ascii="Times New Roman" w:hAnsi="Times New Roman" w:cs="Times New Roman"/>
          <w:spacing w:val="-5"/>
          <w:sz w:val="21"/>
          <w:lang w:eastAsia="zh-CN"/>
        </w:rPr>
        <w:t>(</w:t>
      </w:r>
      <w:r>
        <w:rPr>
          <w:rFonts w:ascii="Times New Roman" w:hAnsi="Times New Roman" w:cs="Times New Roman"/>
          <w:spacing w:val="-5"/>
          <w:sz w:val="21"/>
          <w:lang w:eastAsia="zh-CN"/>
        </w:rPr>
        <w:t>阻值为</w:t>
      </w:r>
      <w:r>
        <w:rPr>
          <w:rFonts w:ascii="Times New Roman" w:hAnsi="Times New Roman" w:cs="Times New Roman"/>
          <w:spacing w:val="-5"/>
          <w:sz w:val="21"/>
          <w:lang w:eastAsia="zh-CN"/>
        </w:rPr>
        <w:t xml:space="preserve"> </w:t>
      </w:r>
      <w:r>
        <w:rPr>
          <w:rFonts w:ascii="Times New Roman" w:hAnsi="Times New Roman" w:cs="Times New Roman"/>
          <w:sz w:val="21"/>
          <w:lang w:eastAsia="zh-CN"/>
        </w:rPr>
        <w:t>5</w:t>
      </w:r>
    </w:p>
    <w:p w:rsidR="00087160" w:rsidRDefault="00087160" w:rsidP="00087160">
      <w:pPr>
        <w:spacing w:before="26" w:line="271" w:lineRule="auto"/>
        <w:ind w:left="140" w:right="4280" w:firstLine="32"/>
        <w:rPr>
          <w:rFonts w:ascii="Times New Roman" w:hAnsi="Times New Roman" w:cs="Times New Roman"/>
        </w:rPr>
      </w:pPr>
      <w:r>
        <w:rPr>
          <w:rFonts w:ascii="Times New Roman" w:eastAsia="Symbol" w:hAnsi="Times New Roman" w:cs="Times New Roman"/>
          <w:sz w:val="23"/>
        </w:rPr>
        <w:t></w:t>
      </w:r>
      <w:r>
        <w:rPr>
          <w:rFonts w:ascii="Times New Roman" w:eastAsia="Times New Roman" w:hAnsi="Times New Roman" w:cs="Times New Roman"/>
          <w:sz w:val="23"/>
        </w:rPr>
        <w:t xml:space="preserve"> </w:t>
      </w:r>
      <w:r>
        <w:rPr>
          <w:rFonts w:ascii="Times New Roman" w:hAnsi="Times New Roman" w:cs="Times New Roman"/>
        </w:rPr>
        <w:t>、</w:t>
      </w:r>
      <w:r>
        <w:rPr>
          <w:rFonts w:ascii="Times New Roman" w:hAnsi="Times New Roman" w:cs="Times New Roman"/>
        </w:rPr>
        <w:t>10</w:t>
      </w:r>
      <w:r>
        <w:rPr>
          <w:rFonts w:ascii="Times New Roman" w:hAnsi="Times New Roman" w:cs="Times New Roman"/>
          <w:spacing w:val="-52"/>
        </w:rPr>
        <w:t xml:space="preserve"> </w:t>
      </w:r>
      <w:r>
        <w:rPr>
          <w:rFonts w:ascii="Times New Roman" w:eastAsia="Symbol" w:hAnsi="Times New Roman" w:cs="Times New Roman"/>
          <w:sz w:val="23"/>
        </w:rPr>
        <w:t></w:t>
      </w:r>
      <w:r>
        <w:rPr>
          <w:rFonts w:ascii="Times New Roman" w:eastAsia="Times New Roman" w:hAnsi="Times New Roman" w:cs="Times New Roman"/>
          <w:sz w:val="23"/>
        </w:rPr>
        <w:t xml:space="preserve"> </w:t>
      </w:r>
      <w:r>
        <w:rPr>
          <w:rFonts w:ascii="Times New Roman" w:hAnsi="Times New Roman" w:cs="Times New Roman"/>
        </w:rPr>
        <w:t>、</w:t>
      </w:r>
      <w:r>
        <w:rPr>
          <w:rFonts w:ascii="Times New Roman" w:hAnsi="Times New Roman" w:cs="Times New Roman"/>
        </w:rPr>
        <w:t>20</w:t>
      </w:r>
      <w:r>
        <w:rPr>
          <w:rFonts w:ascii="Times New Roman" w:hAnsi="Times New Roman" w:cs="Times New Roman"/>
          <w:spacing w:val="-52"/>
        </w:rPr>
        <w:t xml:space="preserve"> </w:t>
      </w:r>
      <w:r>
        <w:rPr>
          <w:rFonts w:ascii="Times New Roman" w:eastAsia="Symbol" w:hAnsi="Times New Roman" w:cs="Times New Roman"/>
          <w:sz w:val="23"/>
        </w:rPr>
        <w:t></w:t>
      </w:r>
      <w:r>
        <w:rPr>
          <w:rFonts w:ascii="Times New Roman" w:eastAsia="Times New Roman" w:hAnsi="Times New Roman" w:cs="Times New Roman"/>
          <w:sz w:val="23"/>
        </w:rPr>
        <w:t xml:space="preserve"> </w:t>
      </w:r>
      <w:r>
        <w:rPr>
          <w:rFonts w:ascii="Times New Roman" w:hAnsi="Times New Roman" w:cs="Times New Roman"/>
          <w:spacing w:val="-2"/>
        </w:rPr>
        <w:t>)</w:t>
      </w:r>
      <w:r>
        <w:rPr>
          <w:rFonts w:ascii="Times New Roman" w:hAnsi="Times New Roman" w:cs="Times New Roman"/>
          <w:spacing w:val="-2"/>
        </w:rPr>
        <w:t>、滑动变阻器</w:t>
      </w:r>
      <w:r>
        <w:rPr>
          <w:rFonts w:ascii="Times New Roman" w:hAnsi="Times New Roman" w:cs="Times New Roman"/>
        </w:rPr>
        <w:t xml:space="preserve">(10 </w:t>
      </w:r>
      <w:r>
        <w:rPr>
          <w:rFonts w:ascii="Times New Roman" w:eastAsia="Symbol" w:hAnsi="Times New Roman" w:cs="Times New Roman"/>
          <w:sz w:val="23"/>
        </w:rPr>
        <w:t></w:t>
      </w:r>
      <w:r>
        <w:rPr>
          <w:rFonts w:ascii="Times New Roman" w:eastAsia="Times New Roman" w:hAnsi="Times New Roman" w:cs="Times New Roman"/>
          <w:spacing w:val="2"/>
          <w:sz w:val="23"/>
        </w:rPr>
        <w:t xml:space="preserve">   </w:t>
      </w:r>
      <w:r>
        <w:rPr>
          <w:rFonts w:ascii="Times New Roman" w:hAnsi="Times New Roman" w:cs="Times New Roman"/>
        </w:rPr>
        <w:t>2A</w:t>
      </w:r>
      <w:r>
        <w:rPr>
          <w:rFonts w:ascii="Times New Roman" w:hAnsi="Times New Roman" w:cs="Times New Roman"/>
          <w:spacing w:val="-3"/>
        </w:rPr>
        <w:t>)</w:t>
      </w:r>
      <w:r>
        <w:rPr>
          <w:rFonts w:ascii="Times New Roman" w:hAnsi="Times New Roman" w:cs="Times New Roman"/>
          <w:spacing w:val="-3"/>
        </w:rPr>
        <w:t>、开关、导线若干。</w:t>
      </w:r>
      <w:r>
        <w:rPr>
          <w:rFonts w:ascii="Times New Roman" w:hAnsi="Times New Roman" w:cs="Times New Roman"/>
        </w:rPr>
        <w:t>(1)</w:t>
      </w:r>
      <w:r>
        <w:rPr>
          <w:rFonts w:ascii="Times New Roman" w:hAnsi="Times New Roman" w:cs="Times New Roman"/>
          <w:spacing w:val="-3"/>
        </w:rPr>
        <w:t>如图电路还有一条导线未连接，请用笔划线代替导线补充完整。</w:t>
      </w:r>
      <w:r>
        <w:rPr>
          <w:rFonts w:ascii="Times New Roman" w:hAnsi="Times New Roman" w:cs="Times New Roman"/>
        </w:rPr>
        <w:t xml:space="preserve"> </w:t>
      </w:r>
    </w:p>
    <w:p w:rsidR="00087160" w:rsidRDefault="00087160" w:rsidP="00087160">
      <w:pPr>
        <w:pStyle w:val="a5"/>
        <w:ind w:left="351"/>
        <w:rPr>
          <w:rFonts w:ascii="Times New Roman" w:hAnsi="Times New Roman" w:cs="Times New Roman"/>
          <w:b/>
          <w:sz w:val="20"/>
        </w:rPr>
      </w:pPr>
      <w:r>
        <w:rPr>
          <w:rFonts w:ascii="Times New Roman" w:hAnsi="Times New Roman" w:cs="Times New Roman"/>
          <w:b/>
          <w:noProof/>
          <w:sz w:val="20"/>
        </w:rPr>
        <w:drawing>
          <wp:inline distT="0" distB="0" distL="0" distR="0" wp14:anchorId="39FFF567" wp14:editId="2B763295">
            <wp:extent cx="1809115" cy="1030605"/>
            <wp:effectExtent l="0" t="0" r="6985" b="10795"/>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22070" name="image22.png"/>
                    <pic:cNvPicPr>
                      <a:picLocks noChangeAspect="1"/>
                    </pic:cNvPicPr>
                  </pic:nvPicPr>
                  <pic:blipFill>
                    <a:blip r:embed="rId30" cstate="print"/>
                    <a:stretch>
                      <a:fillRect/>
                    </a:stretch>
                  </pic:blipFill>
                  <pic:spPr>
                    <a:xfrm>
                      <a:off x="0" y="0"/>
                      <a:ext cx="1809352" cy="1030985"/>
                    </a:xfrm>
                    <a:prstGeom prst="rect">
                      <a:avLst/>
                    </a:prstGeom>
                  </pic:spPr>
                </pic:pic>
              </a:graphicData>
            </a:graphic>
          </wp:inline>
        </w:drawing>
      </w:r>
    </w:p>
    <w:p w:rsidR="00087160" w:rsidRDefault="00087160" w:rsidP="00087160">
      <w:pPr>
        <w:spacing w:before="60" w:line="261" w:lineRule="auto"/>
        <w:ind w:left="140" w:right="814"/>
        <w:rPr>
          <w:rFonts w:ascii="Times New Roman" w:hAnsi="Times New Roman" w:cs="Times New Roman"/>
        </w:rPr>
      </w:pPr>
      <w:r>
        <w:rPr>
          <w:rFonts w:ascii="Times New Roman" w:hAnsi="Times New Roman" w:cs="Times New Roman"/>
        </w:rPr>
        <w:t>(2)</w:t>
      </w:r>
      <w:r>
        <w:rPr>
          <w:rFonts w:ascii="Times New Roman" w:hAnsi="Times New Roman" w:cs="Times New Roman"/>
          <w:spacing w:val="-3"/>
        </w:rPr>
        <w:t>连接电路时</w:t>
      </w:r>
      <w:r>
        <w:rPr>
          <w:rFonts w:ascii="Times New Roman" w:hAnsi="Times New Roman" w:cs="Times New Roman"/>
          <w:spacing w:val="-3"/>
        </w:rPr>
        <w:t>.</w:t>
      </w:r>
      <w:r>
        <w:rPr>
          <w:rFonts w:ascii="Times New Roman" w:hAnsi="Times New Roman" w:cs="Times New Roman"/>
          <w:spacing w:val="-3"/>
        </w:rPr>
        <w:t>开关应处于</w:t>
      </w:r>
      <w:r>
        <w:rPr>
          <w:rFonts w:ascii="Times New Roman" w:hAnsi="Times New Roman" w:cs="Times New Roman"/>
          <w:u w:val="single"/>
        </w:rPr>
        <w:t xml:space="preserve">         </w:t>
      </w:r>
      <w:r>
        <w:rPr>
          <w:rFonts w:ascii="Times New Roman" w:hAnsi="Times New Roman" w:cs="Times New Roman"/>
          <w:spacing w:val="-8"/>
        </w:rPr>
        <w:t xml:space="preserve"> </w:t>
      </w:r>
      <w:r>
        <w:rPr>
          <w:rFonts w:ascii="Times New Roman" w:hAnsi="Times New Roman" w:cs="Times New Roman"/>
          <w:spacing w:val="-8"/>
        </w:rPr>
        <w:t>状态，滑动变阻器滑片</w:t>
      </w:r>
      <w:r>
        <w:rPr>
          <w:rFonts w:ascii="Times New Roman" w:hAnsi="Times New Roman" w:cs="Times New Roman"/>
          <w:spacing w:val="-8"/>
        </w:rPr>
        <w:t xml:space="preserve"> </w:t>
      </w:r>
      <w:r>
        <w:rPr>
          <w:rFonts w:ascii="Times New Roman" w:hAnsi="Times New Roman" w:cs="Times New Roman"/>
        </w:rPr>
        <w:t>P</w:t>
      </w:r>
      <w:r>
        <w:rPr>
          <w:rFonts w:ascii="Times New Roman" w:hAnsi="Times New Roman" w:cs="Times New Roman"/>
          <w:spacing w:val="-9"/>
        </w:rPr>
        <w:t xml:space="preserve"> </w:t>
      </w:r>
      <w:r>
        <w:rPr>
          <w:rFonts w:ascii="Times New Roman" w:hAnsi="Times New Roman" w:cs="Times New Roman"/>
          <w:spacing w:val="-9"/>
        </w:rPr>
        <w:t>移至最右端，这是为了</w:t>
      </w:r>
      <w:r>
        <w:rPr>
          <w:rFonts w:ascii="Times New Roman" w:hAnsi="Times New Roman" w:cs="Times New Roman"/>
          <w:spacing w:val="-3"/>
          <w:u w:val="single"/>
        </w:rPr>
        <w:t xml:space="preserve">            </w:t>
      </w:r>
      <w:r>
        <w:rPr>
          <w:rFonts w:ascii="Times New Roman" w:hAnsi="Times New Roman" w:cs="Times New Roman"/>
          <w:spacing w:val="25"/>
        </w:rPr>
        <w:t xml:space="preserve"> </w:t>
      </w:r>
      <w:r>
        <w:rPr>
          <w:rFonts w:ascii="Times New Roman" w:hAnsi="Times New Roman" w:cs="Times New Roman"/>
          <w:spacing w:val="25"/>
        </w:rPr>
        <w:t>。</w:t>
      </w:r>
      <w:r>
        <w:rPr>
          <w:rFonts w:ascii="Times New Roman" w:hAnsi="Times New Roman" w:cs="Times New Roman"/>
        </w:rPr>
        <w:t>(3)</w:t>
      </w:r>
      <w:r>
        <w:rPr>
          <w:rFonts w:ascii="Times New Roman" w:hAnsi="Times New Roman" w:cs="Times New Roman"/>
          <w:spacing w:val="-25"/>
        </w:rPr>
        <w:t>在</w:t>
      </w:r>
      <w:r>
        <w:rPr>
          <w:rFonts w:ascii="Times New Roman" w:hAnsi="Times New Roman" w:cs="Times New Roman"/>
          <w:spacing w:val="-25"/>
        </w:rPr>
        <w:t xml:space="preserve"> </w:t>
      </w:r>
      <w:r>
        <w:rPr>
          <w:rFonts w:ascii="Times New Roman" w:hAnsi="Times New Roman" w:cs="Times New Roman"/>
        </w:rPr>
        <w:t>AB</w:t>
      </w:r>
      <w:r>
        <w:rPr>
          <w:rFonts w:ascii="Times New Roman" w:hAnsi="Times New Roman" w:cs="Times New Roman"/>
          <w:spacing w:val="-22"/>
        </w:rPr>
        <w:t xml:space="preserve"> </w:t>
      </w:r>
      <w:r>
        <w:rPr>
          <w:rFonts w:ascii="Times New Roman" w:hAnsi="Times New Roman" w:cs="Times New Roman"/>
          <w:spacing w:val="-22"/>
        </w:rPr>
        <w:t>间接入</w:t>
      </w:r>
      <w:r>
        <w:rPr>
          <w:rFonts w:ascii="Times New Roman" w:hAnsi="Times New Roman" w:cs="Times New Roman"/>
          <w:spacing w:val="-22"/>
        </w:rPr>
        <w:t xml:space="preserve"> </w:t>
      </w:r>
      <w:r>
        <w:rPr>
          <w:rFonts w:ascii="Times New Roman" w:hAnsi="Times New Roman" w:cs="Times New Roman"/>
        </w:rPr>
        <w:t>5</w:t>
      </w:r>
      <w:r>
        <w:rPr>
          <w:rFonts w:ascii="Times New Roman" w:hAnsi="Times New Roman" w:cs="Times New Roman"/>
          <w:spacing w:val="-73"/>
        </w:rPr>
        <w:t xml:space="preserve"> </w:t>
      </w:r>
      <w:r>
        <w:rPr>
          <w:rFonts w:ascii="Times New Roman" w:eastAsia="Symbol" w:hAnsi="Times New Roman" w:cs="Times New Roman"/>
          <w:sz w:val="23"/>
        </w:rPr>
        <w:t></w:t>
      </w:r>
      <w:r>
        <w:rPr>
          <w:rFonts w:ascii="Times New Roman" w:eastAsia="Times New Roman" w:hAnsi="Times New Roman" w:cs="Times New Roman"/>
          <w:spacing w:val="-7"/>
          <w:sz w:val="23"/>
        </w:rPr>
        <w:t xml:space="preserve"> </w:t>
      </w:r>
      <w:r>
        <w:rPr>
          <w:rFonts w:ascii="Times New Roman" w:hAnsi="Times New Roman" w:cs="Times New Roman"/>
          <w:spacing w:val="-6"/>
        </w:rPr>
        <w:t>的定值电阻，闭合开关，调节滑动变阻器滑片</w:t>
      </w:r>
      <w:r>
        <w:rPr>
          <w:rFonts w:ascii="Times New Roman" w:hAnsi="Times New Roman" w:cs="Times New Roman"/>
          <w:spacing w:val="-6"/>
        </w:rPr>
        <w:t xml:space="preserve"> </w:t>
      </w:r>
      <w:r>
        <w:rPr>
          <w:rFonts w:ascii="Times New Roman" w:hAnsi="Times New Roman" w:cs="Times New Roman"/>
        </w:rPr>
        <w:t>P</w:t>
      </w:r>
      <w:r>
        <w:rPr>
          <w:rFonts w:ascii="Times New Roman" w:hAnsi="Times New Roman" w:cs="Times New Roman"/>
          <w:spacing w:val="-13"/>
        </w:rPr>
        <w:t xml:space="preserve"> </w:t>
      </w:r>
      <w:r>
        <w:rPr>
          <w:rFonts w:ascii="Times New Roman" w:hAnsi="Times New Roman" w:cs="Times New Roman"/>
          <w:spacing w:val="-13"/>
        </w:rPr>
        <w:t>使电压表示数为</w:t>
      </w:r>
      <w:r>
        <w:rPr>
          <w:rFonts w:ascii="Times New Roman" w:hAnsi="Times New Roman" w:cs="Times New Roman"/>
          <w:spacing w:val="-13"/>
        </w:rPr>
        <w:t xml:space="preserve"> </w:t>
      </w:r>
      <w:r>
        <w:rPr>
          <w:rFonts w:ascii="Times New Roman" w:hAnsi="Times New Roman" w:cs="Times New Roman"/>
        </w:rPr>
        <w:t>1.5V</w:t>
      </w:r>
      <w:r>
        <w:rPr>
          <w:rFonts w:ascii="Times New Roman" w:hAnsi="Times New Roman" w:cs="Times New Roman"/>
          <w:spacing w:val="-3"/>
        </w:rPr>
        <w:t>，记录电流表示数</w:t>
      </w:r>
      <w:r>
        <w:rPr>
          <w:rFonts w:ascii="Times New Roman" w:hAnsi="Times New Roman" w:cs="Times New Roman"/>
          <w:spacing w:val="-7"/>
        </w:rPr>
        <w:t xml:space="preserve"> </w:t>
      </w:r>
      <w:r>
        <w:rPr>
          <w:rFonts w:ascii="Times New Roman" w:hAnsi="Times New Roman" w:cs="Times New Roman"/>
          <w:spacing w:val="-7"/>
        </w:rPr>
        <w:t>。断开开关，将</w:t>
      </w:r>
      <w:r>
        <w:rPr>
          <w:rFonts w:ascii="Times New Roman" w:hAnsi="Times New Roman" w:cs="Times New Roman"/>
          <w:spacing w:val="-7"/>
        </w:rPr>
        <w:t xml:space="preserve"> </w:t>
      </w:r>
      <w:r>
        <w:rPr>
          <w:rFonts w:ascii="Times New Roman" w:hAnsi="Times New Roman" w:cs="Times New Roman"/>
        </w:rPr>
        <w:t>AB</w:t>
      </w:r>
      <w:r>
        <w:rPr>
          <w:rFonts w:ascii="Times New Roman" w:hAnsi="Times New Roman" w:cs="Times New Roman"/>
          <w:spacing w:val="-36"/>
        </w:rPr>
        <w:t xml:space="preserve"> </w:t>
      </w:r>
      <w:r>
        <w:rPr>
          <w:rFonts w:ascii="Times New Roman" w:hAnsi="Times New Roman" w:cs="Times New Roman"/>
          <w:spacing w:val="-36"/>
        </w:rPr>
        <w:t>间</w:t>
      </w:r>
      <w:r>
        <w:rPr>
          <w:rFonts w:ascii="Times New Roman" w:hAnsi="Times New Roman" w:cs="Times New Roman"/>
          <w:spacing w:val="-36"/>
        </w:rPr>
        <w:t xml:space="preserve"> </w:t>
      </w:r>
      <w:r>
        <w:rPr>
          <w:rFonts w:ascii="Times New Roman" w:hAnsi="Times New Roman" w:cs="Times New Roman"/>
        </w:rPr>
        <w:t>5</w:t>
      </w:r>
      <w:r>
        <w:rPr>
          <w:rFonts w:ascii="Times New Roman" w:hAnsi="Times New Roman" w:cs="Times New Roman"/>
          <w:spacing w:val="-75"/>
        </w:rPr>
        <w:t xml:space="preserve"> </w:t>
      </w:r>
      <w:r>
        <w:rPr>
          <w:rFonts w:ascii="Times New Roman" w:eastAsia="Symbol" w:hAnsi="Times New Roman" w:cs="Times New Roman"/>
          <w:sz w:val="23"/>
        </w:rPr>
        <w:t></w:t>
      </w:r>
      <w:r>
        <w:rPr>
          <w:rFonts w:ascii="Times New Roman" w:eastAsia="Times New Roman" w:hAnsi="Times New Roman" w:cs="Times New Roman"/>
          <w:spacing w:val="-12"/>
          <w:sz w:val="23"/>
        </w:rPr>
        <w:t xml:space="preserve"> </w:t>
      </w:r>
      <w:r>
        <w:rPr>
          <w:rFonts w:ascii="Times New Roman" w:hAnsi="Times New Roman" w:cs="Times New Roman"/>
          <w:spacing w:val="-12"/>
        </w:rPr>
        <w:t>电阻换成</w:t>
      </w:r>
      <w:r>
        <w:rPr>
          <w:rFonts w:ascii="Times New Roman" w:hAnsi="Times New Roman" w:cs="Times New Roman"/>
          <w:spacing w:val="-12"/>
        </w:rPr>
        <w:t xml:space="preserve"> </w:t>
      </w:r>
      <w:r>
        <w:rPr>
          <w:rFonts w:ascii="Times New Roman" w:hAnsi="Times New Roman" w:cs="Times New Roman"/>
        </w:rPr>
        <w:t>10</w:t>
      </w:r>
      <w:r>
        <w:rPr>
          <w:rFonts w:ascii="Times New Roman" w:hAnsi="Times New Roman" w:cs="Times New Roman"/>
          <w:spacing w:val="-76"/>
        </w:rPr>
        <w:t xml:space="preserve"> </w:t>
      </w:r>
      <w:r>
        <w:rPr>
          <w:rFonts w:ascii="Times New Roman" w:eastAsia="Symbol" w:hAnsi="Times New Roman" w:cs="Times New Roman"/>
          <w:sz w:val="23"/>
        </w:rPr>
        <w:t></w:t>
      </w:r>
      <w:r>
        <w:rPr>
          <w:rFonts w:ascii="Times New Roman" w:eastAsia="Times New Roman" w:hAnsi="Times New Roman" w:cs="Times New Roman"/>
          <w:spacing w:val="-10"/>
          <w:sz w:val="23"/>
        </w:rPr>
        <w:t xml:space="preserve"> </w:t>
      </w:r>
      <w:r>
        <w:rPr>
          <w:rFonts w:ascii="Times New Roman" w:hAnsi="Times New Roman" w:cs="Times New Roman"/>
          <w:spacing w:val="-3"/>
        </w:rPr>
        <w:t>，闭合开关，发现电压表示数</w:t>
      </w:r>
      <w:r>
        <w:rPr>
          <w:rFonts w:ascii="Times New Roman" w:hAnsi="Times New Roman" w:cs="Times New Roman"/>
          <w:spacing w:val="-3"/>
        </w:rPr>
        <w:t xml:space="preserve"> </w:t>
      </w:r>
    </w:p>
    <w:p w:rsidR="00087160" w:rsidRDefault="00087160" w:rsidP="00087160">
      <w:pPr>
        <w:spacing w:before="11"/>
        <w:ind w:left="140"/>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填</w:t>
      </w:r>
      <w:r>
        <w:rPr>
          <w:rFonts w:ascii="Times New Roman" w:hAnsi="Times New Roman" w:cs="Times New Roman"/>
        </w:rPr>
        <w:t>“</w:t>
      </w:r>
      <w:r>
        <w:rPr>
          <w:rFonts w:ascii="Times New Roman" w:hAnsi="Times New Roman" w:cs="Times New Roman"/>
        </w:rPr>
        <w:t>变大</w:t>
      </w:r>
      <w:r>
        <w:rPr>
          <w:rFonts w:ascii="Times New Roman" w:hAnsi="Times New Roman" w:cs="Times New Roman"/>
        </w:rPr>
        <w:t>“</w:t>
      </w:r>
      <w:r>
        <w:rPr>
          <w:rFonts w:ascii="Times New Roman" w:hAnsi="Times New Roman" w:cs="Times New Roman"/>
        </w:rPr>
        <w:t>变小</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不变</w:t>
      </w:r>
      <w:r>
        <w:rPr>
          <w:rFonts w:ascii="Times New Roman" w:hAnsi="Times New Roman" w:cs="Times New Roman"/>
        </w:rPr>
        <w:t>")</w:t>
      </w:r>
      <w:r>
        <w:rPr>
          <w:rFonts w:ascii="Times New Roman" w:hAnsi="Times New Roman" w:cs="Times New Roman"/>
        </w:rPr>
        <w:t>，调节滑片</w:t>
      </w:r>
      <w:r>
        <w:rPr>
          <w:rFonts w:ascii="Times New Roman" w:hAnsi="Times New Roman" w:cs="Times New Roman"/>
        </w:rPr>
        <w:t xml:space="preserve"> P </w:t>
      </w:r>
      <w:r>
        <w:rPr>
          <w:rFonts w:ascii="Times New Roman" w:hAnsi="Times New Roman" w:cs="Times New Roman"/>
        </w:rPr>
        <w:t>直至</w:t>
      </w:r>
      <w:r>
        <w:rPr>
          <w:rFonts w:ascii="Times New Roman" w:hAnsi="Times New Roman" w:cs="Times New Roman"/>
          <w:u w:val="single"/>
        </w:rPr>
        <w:t xml:space="preserve"> </w:t>
      </w:r>
      <w:r>
        <w:rPr>
          <w:rFonts w:ascii="Times New Roman" w:hAnsi="Times New Roman" w:cs="Times New Roman"/>
        </w:rPr>
        <w:t>再次记录数据。</w:t>
      </w:r>
      <w:r>
        <w:rPr>
          <w:rFonts w:ascii="Times New Roman" w:hAnsi="Times New Roman" w:cs="Times New Roman"/>
        </w:rPr>
        <w:t xml:space="preserve"> </w:t>
      </w:r>
    </w:p>
    <w:p w:rsidR="00087160" w:rsidRDefault="00087160" w:rsidP="00087160">
      <w:pPr>
        <w:pStyle w:val="a5"/>
        <w:spacing w:before="70"/>
        <w:ind w:left="140"/>
        <w:rPr>
          <w:rFonts w:ascii="Times New Roman" w:hAnsi="Times New Roman" w:cs="Times New Roman"/>
          <w:b/>
          <w:bCs/>
          <w:lang w:eastAsia="zh-CN"/>
        </w:rPr>
      </w:pPr>
      <w:r>
        <w:rPr>
          <w:rFonts w:ascii="Times New Roman" w:hAnsi="Times New Roman" w:cs="Times New Roman"/>
          <w:lang w:eastAsia="zh-CN"/>
        </w:rPr>
        <w:t>(4)</w:t>
      </w:r>
      <w:r>
        <w:rPr>
          <w:rFonts w:ascii="Times New Roman" w:hAnsi="Times New Roman" w:cs="Times New Roman"/>
          <w:spacing w:val="-28"/>
          <w:lang w:eastAsia="zh-CN"/>
        </w:rPr>
        <w:t>当</w:t>
      </w:r>
      <w:r>
        <w:rPr>
          <w:rFonts w:ascii="Times New Roman" w:hAnsi="Times New Roman" w:cs="Times New Roman"/>
          <w:spacing w:val="-28"/>
          <w:lang w:eastAsia="zh-CN"/>
        </w:rPr>
        <w:t xml:space="preserve"> </w:t>
      </w:r>
      <w:r>
        <w:rPr>
          <w:rFonts w:ascii="Times New Roman" w:hAnsi="Times New Roman" w:cs="Times New Roman"/>
          <w:lang w:eastAsia="zh-CN"/>
        </w:rPr>
        <w:t>AB</w:t>
      </w:r>
      <w:r>
        <w:rPr>
          <w:rFonts w:ascii="Times New Roman" w:hAnsi="Times New Roman" w:cs="Times New Roman"/>
          <w:spacing w:val="-23"/>
          <w:lang w:eastAsia="zh-CN"/>
        </w:rPr>
        <w:t xml:space="preserve"> </w:t>
      </w:r>
      <w:r>
        <w:rPr>
          <w:rFonts w:ascii="Times New Roman" w:hAnsi="Times New Roman" w:cs="Times New Roman"/>
          <w:spacing w:val="-23"/>
          <w:lang w:eastAsia="zh-CN"/>
        </w:rPr>
        <w:t>间换成</w:t>
      </w:r>
      <w:r>
        <w:rPr>
          <w:rFonts w:ascii="Times New Roman" w:hAnsi="Times New Roman" w:cs="Times New Roman"/>
          <w:spacing w:val="-23"/>
          <w:lang w:eastAsia="zh-CN"/>
        </w:rPr>
        <w:t xml:space="preserve"> </w:t>
      </w:r>
      <w:r>
        <w:rPr>
          <w:rFonts w:ascii="Times New Roman" w:hAnsi="Times New Roman" w:cs="Times New Roman"/>
          <w:lang w:eastAsia="zh-CN"/>
        </w:rPr>
        <w:t>20</w:t>
      </w:r>
      <w:r>
        <w:rPr>
          <w:rFonts w:ascii="Times New Roman" w:hAnsi="Times New Roman" w:cs="Times New Roman"/>
          <w:spacing w:val="-74"/>
          <w:lang w:eastAsia="zh-CN"/>
        </w:rPr>
        <w:t xml:space="preserve"> </w:t>
      </w:r>
      <w:r>
        <w:rPr>
          <w:rFonts w:ascii="Times New Roman" w:eastAsia="Symbol" w:hAnsi="Times New Roman" w:cs="Times New Roman"/>
          <w:sz w:val="23"/>
          <w:lang w:eastAsia="zh-CN"/>
        </w:rPr>
        <w:t></w:t>
      </w:r>
      <w:r>
        <w:rPr>
          <w:rFonts w:ascii="Times New Roman" w:eastAsia="Times New Roman" w:hAnsi="Times New Roman" w:cs="Times New Roman"/>
          <w:sz w:val="23"/>
          <w:lang w:eastAsia="zh-CN"/>
        </w:rPr>
        <w:t xml:space="preserve"> </w:t>
      </w:r>
      <w:r>
        <w:rPr>
          <w:rFonts w:ascii="Times New Roman" w:hAnsi="Times New Roman" w:cs="Times New Roman"/>
          <w:spacing w:val="-7"/>
          <w:lang w:eastAsia="zh-CN"/>
        </w:rPr>
        <w:t>的电阻时，无论怎样移动滑片</w:t>
      </w:r>
      <w:r>
        <w:rPr>
          <w:rFonts w:ascii="Times New Roman" w:hAnsi="Times New Roman" w:cs="Times New Roman"/>
          <w:spacing w:val="-7"/>
          <w:lang w:eastAsia="zh-CN"/>
        </w:rPr>
        <w:t xml:space="preserve"> </w:t>
      </w:r>
      <w:r>
        <w:rPr>
          <w:rFonts w:ascii="Times New Roman" w:hAnsi="Times New Roman" w:cs="Times New Roman"/>
          <w:spacing w:val="-3"/>
          <w:lang w:eastAsia="zh-CN"/>
        </w:rPr>
        <w:t>P.</w:t>
      </w:r>
      <w:r>
        <w:rPr>
          <w:rFonts w:ascii="Times New Roman" w:hAnsi="Times New Roman" w:cs="Times New Roman"/>
          <w:spacing w:val="-3"/>
          <w:lang w:eastAsia="zh-CN"/>
        </w:rPr>
        <w:t>都无法完成实验，原因是</w:t>
      </w:r>
      <w:r>
        <w:rPr>
          <w:rFonts w:ascii="Times New Roman" w:hAnsi="Times New Roman" w:cs="Times New Roman"/>
          <w:spacing w:val="-3"/>
          <w:u w:val="single"/>
          <w:lang w:eastAsia="zh-CN"/>
        </w:rPr>
        <w:t xml:space="preserve">                   </w:t>
      </w:r>
      <w:r>
        <w:rPr>
          <w:rFonts w:ascii="Times New Roman" w:hAnsi="Times New Roman" w:cs="Times New Roman"/>
          <w:spacing w:val="44"/>
          <w:lang w:eastAsia="zh-CN"/>
        </w:rPr>
        <w:t xml:space="preserve"> </w:t>
      </w:r>
      <w:r>
        <w:rPr>
          <w:rFonts w:ascii="Times New Roman" w:hAnsi="Times New Roman" w:cs="Times New Roman"/>
          <w:spacing w:val="44"/>
          <w:lang w:eastAsia="zh-CN"/>
        </w:rPr>
        <w:t>。</w:t>
      </w:r>
    </w:p>
    <w:p w:rsidR="00087160" w:rsidRDefault="00087160" w:rsidP="00087160">
      <w:pPr>
        <w:pStyle w:val="a6"/>
        <w:numPr>
          <w:ilvl w:val="0"/>
          <w:numId w:val="14"/>
        </w:numPr>
        <w:tabs>
          <w:tab w:val="left" w:pos="458"/>
        </w:tabs>
        <w:spacing w:before="74" w:after="0" w:line="278" w:lineRule="auto"/>
        <w:ind w:left="140" w:right="869" w:firstLine="0"/>
        <w:rPr>
          <w:rFonts w:ascii="Times New Roman" w:hAnsi="Times New Roman" w:cs="Times New Roman"/>
          <w:sz w:val="21"/>
        </w:rPr>
      </w:pPr>
      <w:r>
        <w:rPr>
          <w:rFonts w:ascii="Times New Roman" w:hAnsi="Times New Roman" w:cs="Times New Roman"/>
          <w:noProof/>
        </w:rPr>
        <w:drawing>
          <wp:anchor distT="0" distB="0" distL="0" distR="0" simplePos="0" relativeHeight="251660288" behindDoc="0" locked="0" layoutInCell="1" allowOverlap="1" wp14:anchorId="434EFF90" wp14:editId="48AF0816">
            <wp:simplePos x="0" y="0"/>
            <wp:positionH relativeFrom="page">
              <wp:posOffset>793750</wp:posOffset>
            </wp:positionH>
            <wp:positionV relativeFrom="paragraph">
              <wp:posOffset>783590</wp:posOffset>
            </wp:positionV>
            <wp:extent cx="1517015" cy="770890"/>
            <wp:effectExtent l="0" t="0" r="6985" b="3810"/>
            <wp:wrapTopAndBottom/>
            <wp:docPr id="4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477015" name="image24.png"/>
                    <pic:cNvPicPr>
                      <a:picLocks noChangeAspect="1"/>
                    </pic:cNvPicPr>
                  </pic:nvPicPr>
                  <pic:blipFill>
                    <a:blip r:embed="rId31" cstate="print"/>
                    <a:stretch>
                      <a:fillRect/>
                    </a:stretch>
                  </pic:blipFill>
                  <pic:spPr>
                    <a:xfrm>
                      <a:off x="0" y="0"/>
                      <a:ext cx="1516720" cy="771144"/>
                    </a:xfrm>
                    <a:prstGeom prst="rect">
                      <a:avLst/>
                    </a:prstGeom>
                  </pic:spPr>
                </pic:pic>
              </a:graphicData>
            </a:graphic>
          </wp:anchor>
        </w:drawing>
      </w:r>
      <w:r>
        <w:rPr>
          <w:rFonts w:ascii="Times New Roman" w:hAnsi="Times New Roman" w:cs="Times New Roman"/>
          <w:noProof/>
        </w:rPr>
        <w:drawing>
          <wp:anchor distT="0" distB="0" distL="0" distR="0" simplePos="0" relativeHeight="251661312" behindDoc="0" locked="0" layoutInCell="1" allowOverlap="1" wp14:anchorId="7DD6067C" wp14:editId="16C3C2BA">
            <wp:simplePos x="0" y="0"/>
            <wp:positionH relativeFrom="page">
              <wp:posOffset>2547620</wp:posOffset>
            </wp:positionH>
            <wp:positionV relativeFrom="paragraph">
              <wp:posOffset>682625</wp:posOffset>
            </wp:positionV>
            <wp:extent cx="2325370" cy="804545"/>
            <wp:effectExtent l="0" t="0" r="11430" b="8255"/>
            <wp:wrapTopAndBottom/>
            <wp:docPr id="49"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647124" name="image25.jpeg"/>
                    <pic:cNvPicPr>
                      <a:picLocks noChangeAspect="1"/>
                    </pic:cNvPicPr>
                  </pic:nvPicPr>
                  <pic:blipFill>
                    <a:blip r:embed="rId32" cstate="print"/>
                    <a:stretch>
                      <a:fillRect/>
                    </a:stretch>
                  </pic:blipFill>
                  <pic:spPr>
                    <a:xfrm>
                      <a:off x="0" y="0"/>
                      <a:ext cx="2325246" cy="804672"/>
                    </a:xfrm>
                    <a:prstGeom prst="rect">
                      <a:avLst/>
                    </a:prstGeom>
                  </pic:spPr>
                </pic:pic>
              </a:graphicData>
            </a:graphic>
          </wp:anchor>
        </w:drawing>
      </w:r>
      <w:r>
        <w:rPr>
          <w:rFonts w:ascii="Times New Roman" w:hAnsi="Times New Roman" w:cs="Times New Roman"/>
          <w:spacing w:val="-11"/>
          <w:sz w:val="21"/>
          <w:lang w:eastAsia="zh-CN"/>
        </w:rPr>
        <w:t>用一根长</w:t>
      </w:r>
      <w:r>
        <w:rPr>
          <w:rFonts w:ascii="Times New Roman" w:hAnsi="Times New Roman" w:cs="Times New Roman"/>
          <w:spacing w:val="-11"/>
          <w:sz w:val="21"/>
          <w:lang w:eastAsia="zh-CN"/>
        </w:rPr>
        <w:t xml:space="preserve"> </w:t>
      </w:r>
      <w:r>
        <w:rPr>
          <w:rFonts w:ascii="Times New Roman" w:hAnsi="Times New Roman" w:cs="Times New Roman"/>
          <w:sz w:val="21"/>
          <w:lang w:eastAsia="zh-CN"/>
        </w:rPr>
        <w:t>15cm</w:t>
      </w:r>
      <w:r>
        <w:rPr>
          <w:rFonts w:ascii="Times New Roman" w:hAnsi="Times New Roman" w:cs="Times New Roman"/>
          <w:spacing w:val="-9"/>
          <w:sz w:val="21"/>
          <w:lang w:eastAsia="zh-CN"/>
        </w:rPr>
        <w:t xml:space="preserve"> </w:t>
      </w:r>
      <w:r>
        <w:rPr>
          <w:rFonts w:ascii="Times New Roman" w:hAnsi="Times New Roman" w:cs="Times New Roman"/>
          <w:spacing w:val="-9"/>
          <w:sz w:val="21"/>
          <w:lang w:eastAsia="zh-CN"/>
        </w:rPr>
        <w:t>粗细均匀的铅笔芯</w:t>
      </w:r>
      <w:r>
        <w:rPr>
          <w:rFonts w:ascii="Times New Roman" w:hAnsi="Times New Roman" w:cs="Times New Roman"/>
          <w:spacing w:val="-9"/>
          <w:sz w:val="21"/>
          <w:lang w:eastAsia="zh-CN"/>
        </w:rPr>
        <w:t>.</w:t>
      </w:r>
      <w:r>
        <w:rPr>
          <w:rFonts w:ascii="Times New Roman" w:hAnsi="Times New Roman" w:cs="Times New Roman"/>
          <w:spacing w:val="-9"/>
          <w:sz w:val="21"/>
          <w:lang w:eastAsia="zh-CN"/>
        </w:rPr>
        <w:t>探究</w:t>
      </w:r>
      <w:r>
        <w:rPr>
          <w:rFonts w:ascii="Times New Roman" w:hAnsi="Times New Roman" w:cs="Times New Roman"/>
          <w:spacing w:val="-9"/>
          <w:sz w:val="21"/>
          <w:lang w:eastAsia="zh-CN"/>
        </w:rPr>
        <w:t>“</w:t>
      </w:r>
      <w:r>
        <w:rPr>
          <w:rFonts w:ascii="Times New Roman" w:hAnsi="Times New Roman" w:cs="Times New Roman"/>
          <w:spacing w:val="-9"/>
          <w:sz w:val="21"/>
          <w:lang w:eastAsia="zh-CN"/>
        </w:rPr>
        <w:t>电阻大小与长度的关系</w:t>
      </w:r>
      <w:r>
        <w:rPr>
          <w:rFonts w:ascii="Times New Roman" w:hAnsi="Times New Roman" w:cs="Times New Roman"/>
          <w:spacing w:val="-9"/>
          <w:sz w:val="21"/>
          <w:lang w:eastAsia="zh-CN"/>
        </w:rPr>
        <w:t>"</w:t>
      </w:r>
      <w:r>
        <w:rPr>
          <w:rFonts w:ascii="Times New Roman" w:hAnsi="Times New Roman" w:cs="Times New Roman"/>
          <w:spacing w:val="-9"/>
          <w:sz w:val="21"/>
          <w:lang w:eastAsia="zh-CN"/>
        </w:rPr>
        <w:t>。实验电路如图电源电压恒为</w:t>
      </w:r>
      <w:r>
        <w:rPr>
          <w:rFonts w:ascii="Times New Roman" w:hAnsi="Times New Roman" w:cs="Times New Roman"/>
          <w:spacing w:val="-9"/>
          <w:sz w:val="21"/>
          <w:lang w:eastAsia="zh-CN"/>
        </w:rPr>
        <w:t xml:space="preserve"> </w:t>
      </w:r>
      <w:r>
        <w:rPr>
          <w:rFonts w:ascii="Times New Roman" w:hAnsi="Times New Roman" w:cs="Times New Roman"/>
          <w:sz w:val="21"/>
          <w:lang w:eastAsia="zh-CN"/>
        </w:rPr>
        <w:t>3V</w:t>
      </w:r>
      <w:r>
        <w:rPr>
          <w:rFonts w:ascii="Times New Roman" w:hAnsi="Times New Roman" w:cs="Times New Roman"/>
          <w:sz w:val="21"/>
          <w:lang w:eastAsia="zh-CN"/>
        </w:rPr>
        <w:t>，</w:t>
      </w:r>
      <w:r>
        <w:rPr>
          <w:rFonts w:ascii="Times New Roman" w:hAnsi="Times New Roman" w:cs="Times New Roman"/>
          <w:sz w:val="21"/>
          <w:lang w:eastAsia="zh-CN"/>
        </w:rPr>
        <w:t xml:space="preserve">AB </w:t>
      </w:r>
      <w:r>
        <w:rPr>
          <w:rFonts w:ascii="Times New Roman" w:hAnsi="Times New Roman" w:cs="Times New Roman"/>
          <w:spacing w:val="-1"/>
          <w:sz w:val="21"/>
          <w:lang w:eastAsia="zh-CN"/>
        </w:rPr>
        <w:t>为铅笔芯，</w:t>
      </w:r>
      <w:r>
        <w:rPr>
          <w:rFonts w:ascii="Times New Roman" w:hAnsi="Times New Roman" w:cs="Times New Roman"/>
          <w:sz w:val="21"/>
          <w:lang w:eastAsia="zh-CN"/>
        </w:rPr>
        <w:t>P</w:t>
      </w:r>
      <w:r>
        <w:rPr>
          <w:rFonts w:ascii="Times New Roman" w:hAnsi="Times New Roman" w:cs="Times New Roman"/>
          <w:spacing w:val="-10"/>
          <w:sz w:val="21"/>
          <w:lang w:eastAsia="zh-CN"/>
        </w:rPr>
        <w:t xml:space="preserve"> </w:t>
      </w:r>
      <w:r>
        <w:rPr>
          <w:rFonts w:ascii="Times New Roman" w:hAnsi="Times New Roman" w:cs="Times New Roman"/>
          <w:spacing w:val="-10"/>
          <w:sz w:val="21"/>
          <w:lang w:eastAsia="zh-CN"/>
        </w:rPr>
        <w:t>为鳄鱼夹。移动鳄鱼夹</w:t>
      </w:r>
      <w:r>
        <w:rPr>
          <w:rFonts w:ascii="Times New Roman" w:hAnsi="Times New Roman" w:cs="Times New Roman"/>
          <w:spacing w:val="-10"/>
          <w:sz w:val="21"/>
          <w:lang w:eastAsia="zh-CN"/>
        </w:rPr>
        <w:t xml:space="preserve"> </w:t>
      </w:r>
      <w:r>
        <w:rPr>
          <w:rFonts w:ascii="Times New Roman" w:hAnsi="Times New Roman" w:cs="Times New Roman"/>
          <w:sz w:val="21"/>
          <w:lang w:eastAsia="zh-CN"/>
        </w:rPr>
        <w:t>P</w:t>
      </w:r>
      <w:r>
        <w:rPr>
          <w:rFonts w:ascii="Times New Roman" w:hAnsi="Times New Roman" w:cs="Times New Roman"/>
          <w:spacing w:val="-7"/>
          <w:sz w:val="21"/>
          <w:lang w:eastAsia="zh-CN"/>
        </w:rPr>
        <w:t>.</w:t>
      </w:r>
      <w:r>
        <w:rPr>
          <w:rFonts w:ascii="Times New Roman" w:hAnsi="Times New Roman" w:cs="Times New Roman"/>
          <w:spacing w:val="-7"/>
          <w:sz w:val="21"/>
          <w:lang w:eastAsia="zh-CN"/>
        </w:rPr>
        <w:t>用刻度尺测量铅笔芯</w:t>
      </w:r>
      <w:r>
        <w:rPr>
          <w:rFonts w:ascii="Times New Roman" w:hAnsi="Times New Roman" w:cs="Times New Roman"/>
          <w:spacing w:val="-7"/>
          <w:sz w:val="21"/>
          <w:lang w:eastAsia="zh-CN"/>
        </w:rPr>
        <w:t xml:space="preserve"> </w:t>
      </w:r>
      <w:r>
        <w:rPr>
          <w:rFonts w:ascii="Times New Roman" w:hAnsi="Times New Roman" w:cs="Times New Roman"/>
          <w:sz w:val="21"/>
          <w:lang w:eastAsia="zh-CN"/>
        </w:rPr>
        <w:t>AP</w:t>
      </w:r>
      <w:r>
        <w:rPr>
          <w:rFonts w:ascii="Times New Roman" w:hAnsi="Times New Roman" w:cs="Times New Roman"/>
          <w:spacing w:val="-15"/>
          <w:sz w:val="21"/>
          <w:lang w:eastAsia="zh-CN"/>
        </w:rPr>
        <w:t xml:space="preserve"> </w:t>
      </w:r>
      <w:r>
        <w:rPr>
          <w:rFonts w:ascii="Times New Roman" w:hAnsi="Times New Roman" w:cs="Times New Roman"/>
          <w:spacing w:val="-15"/>
          <w:sz w:val="21"/>
          <w:lang w:eastAsia="zh-CN"/>
        </w:rPr>
        <w:t>段的长度</w:t>
      </w:r>
      <w:r>
        <w:rPr>
          <w:rFonts w:ascii="Times New Roman" w:hAnsi="Times New Roman" w:cs="Times New Roman"/>
          <w:spacing w:val="-15"/>
          <w:sz w:val="21"/>
          <w:lang w:eastAsia="zh-CN"/>
        </w:rPr>
        <w:t xml:space="preserve"> </w:t>
      </w:r>
      <w:r>
        <w:rPr>
          <w:rFonts w:ascii="Times New Roman" w:hAnsi="Times New Roman" w:cs="Times New Roman"/>
          <w:spacing w:val="-3"/>
          <w:sz w:val="21"/>
          <w:lang w:eastAsia="zh-CN"/>
        </w:rPr>
        <w:t>1</w:t>
      </w:r>
      <w:r>
        <w:rPr>
          <w:rFonts w:ascii="Times New Roman" w:hAnsi="Times New Roman" w:cs="Times New Roman"/>
          <w:spacing w:val="-3"/>
          <w:sz w:val="21"/>
          <w:lang w:eastAsia="zh-CN"/>
        </w:rPr>
        <w:t>，闭合开关。</w:t>
      </w:r>
      <w:proofErr w:type="spellStart"/>
      <w:r>
        <w:rPr>
          <w:rFonts w:ascii="Times New Roman" w:hAnsi="Times New Roman" w:cs="Times New Roman"/>
          <w:spacing w:val="-3"/>
          <w:sz w:val="21"/>
        </w:rPr>
        <w:t>记录电流表的示</w:t>
      </w:r>
      <w:proofErr w:type="spellEnd"/>
      <w:r>
        <w:rPr>
          <w:rFonts w:ascii="Times New Roman" w:hAnsi="Times New Roman" w:cs="Times New Roman"/>
          <w:spacing w:val="-3"/>
          <w:sz w:val="21"/>
        </w:rPr>
        <w:t xml:space="preserve"> </w:t>
      </w:r>
      <w:r>
        <w:rPr>
          <w:rFonts w:ascii="Times New Roman" w:hAnsi="Times New Roman" w:cs="Times New Roman"/>
          <w:spacing w:val="-3"/>
          <w:sz w:val="21"/>
        </w:rPr>
        <w:t>数。</w:t>
      </w:r>
      <w:r>
        <w:rPr>
          <w:rFonts w:ascii="Times New Roman" w:hAnsi="Times New Roman" w:cs="Times New Roman"/>
          <w:spacing w:val="-3"/>
          <w:sz w:val="21"/>
        </w:rPr>
        <w:t xml:space="preserve"> </w:t>
      </w:r>
    </w:p>
    <w:p w:rsidR="00087160" w:rsidRDefault="00087160" w:rsidP="00087160">
      <w:pPr>
        <w:tabs>
          <w:tab w:val="left" w:pos="4319"/>
        </w:tabs>
        <w:spacing w:before="76" w:line="271" w:lineRule="auto"/>
        <w:ind w:left="140" w:right="5862"/>
        <w:rPr>
          <w:rFonts w:ascii="Times New Roman" w:hAnsi="Times New Roman" w:cs="Times New Roman"/>
        </w:rPr>
      </w:pPr>
      <w:r>
        <w:rPr>
          <w:rFonts w:ascii="Times New Roman" w:hAnsi="Times New Roman" w:cs="Times New Roman"/>
        </w:rPr>
        <w:t>(1)</w:t>
      </w:r>
      <w:r>
        <w:rPr>
          <w:rFonts w:ascii="Times New Roman" w:hAnsi="Times New Roman" w:cs="Times New Roman"/>
          <w:spacing w:val="-3"/>
        </w:rPr>
        <w:t>计</w:t>
      </w:r>
      <w:r>
        <w:rPr>
          <w:rFonts w:ascii="Times New Roman" w:hAnsi="Times New Roman" w:cs="Times New Roman"/>
        </w:rPr>
        <w:t>算</w:t>
      </w:r>
      <w:r>
        <w:rPr>
          <w:rFonts w:ascii="Times New Roman" w:hAnsi="Times New Roman" w:cs="Times New Roman"/>
          <w:spacing w:val="-3"/>
        </w:rPr>
        <w:t>表</w:t>
      </w:r>
      <w:r>
        <w:rPr>
          <w:rFonts w:ascii="Times New Roman" w:hAnsi="Times New Roman" w:cs="Times New Roman"/>
        </w:rPr>
        <w:t>格</w:t>
      </w:r>
      <w:r>
        <w:rPr>
          <w:rFonts w:ascii="Times New Roman" w:hAnsi="Times New Roman" w:cs="Times New Roman"/>
          <w:spacing w:val="-3"/>
        </w:rPr>
        <w:t>中</w:t>
      </w:r>
      <w:r>
        <w:rPr>
          <w:rFonts w:ascii="Times New Roman" w:hAnsi="Times New Roman" w:cs="Times New Roman"/>
        </w:rPr>
        <w:t>第</w:t>
      </w:r>
      <w:r>
        <w:rPr>
          <w:rFonts w:ascii="Times New Roman" w:hAnsi="Times New Roman" w:cs="Times New Roman"/>
          <w:spacing w:val="-51"/>
        </w:rPr>
        <w:t xml:space="preserve"> </w:t>
      </w:r>
      <w:r>
        <w:rPr>
          <w:rFonts w:ascii="Times New Roman" w:hAnsi="Times New Roman" w:cs="Times New Roman"/>
        </w:rPr>
        <w:t>3</w:t>
      </w:r>
      <w:r>
        <w:rPr>
          <w:rFonts w:ascii="Times New Roman" w:hAnsi="Times New Roman" w:cs="Times New Roman"/>
          <w:spacing w:val="-52"/>
        </w:rPr>
        <w:t xml:space="preserve"> </w:t>
      </w:r>
      <w:r>
        <w:rPr>
          <w:rFonts w:ascii="Times New Roman" w:hAnsi="Times New Roman" w:cs="Times New Roman"/>
        </w:rPr>
        <w:t>次</w:t>
      </w:r>
      <w:r>
        <w:rPr>
          <w:rFonts w:ascii="Times New Roman" w:hAnsi="Times New Roman" w:cs="Times New Roman"/>
          <w:spacing w:val="-3"/>
        </w:rPr>
        <w:t>测量</w:t>
      </w:r>
      <w:r>
        <w:rPr>
          <w:rFonts w:ascii="Times New Roman" w:hAnsi="Times New Roman" w:cs="Times New Roman"/>
        </w:rPr>
        <w:t>的电</w:t>
      </w:r>
      <w:r>
        <w:rPr>
          <w:rFonts w:ascii="Times New Roman" w:hAnsi="Times New Roman" w:cs="Times New Roman"/>
          <w:spacing w:val="-3"/>
        </w:rPr>
        <w:t>阻</w:t>
      </w:r>
      <w:r>
        <w:rPr>
          <w:rFonts w:ascii="Times New Roman" w:hAnsi="Times New Roman" w:cs="Times New Roman"/>
        </w:rPr>
        <w:t>值</w:t>
      </w:r>
      <w:r>
        <w:rPr>
          <w:rFonts w:ascii="Times New Roman" w:hAnsi="Times New Roman" w:cs="Times New Roman"/>
          <w:spacing w:val="-49"/>
        </w:rPr>
        <w:t xml:space="preserve"> </w:t>
      </w:r>
      <w:r>
        <w:rPr>
          <w:rFonts w:ascii="Times New Roman" w:hAnsi="Times New Roman" w:cs="Times New Roman"/>
        </w:rPr>
        <w:t>R=</w:t>
      </w:r>
      <w:r>
        <w:rPr>
          <w:rFonts w:ascii="Times New Roman" w:hAnsi="Times New Roman" w:cs="Times New Roman"/>
          <w:u w:val="single"/>
        </w:rPr>
        <w:t xml:space="preserve"> </w:t>
      </w:r>
      <w:r>
        <w:rPr>
          <w:rFonts w:ascii="Times New Roman" w:hAnsi="Times New Roman" w:cs="Times New Roman"/>
          <w:u w:val="single"/>
        </w:rPr>
        <w:tab/>
      </w:r>
      <w:r>
        <w:rPr>
          <w:rFonts w:ascii="Times New Roman" w:eastAsia="Symbol" w:hAnsi="Times New Roman" w:cs="Times New Roman"/>
          <w:sz w:val="23"/>
        </w:rPr>
        <w:t></w:t>
      </w:r>
      <w:r>
        <w:rPr>
          <w:rFonts w:ascii="Times New Roman" w:eastAsia="Times New Roman" w:hAnsi="Times New Roman" w:cs="Times New Roman"/>
          <w:spacing w:val="-10"/>
          <w:sz w:val="23"/>
        </w:rPr>
        <w:t xml:space="preserve"> </w:t>
      </w:r>
      <w:r>
        <w:rPr>
          <w:rFonts w:ascii="Times New Roman" w:hAnsi="Times New Roman" w:cs="Times New Roman"/>
          <w:spacing w:val="-3"/>
        </w:rPr>
        <w:t>。</w:t>
      </w:r>
      <w:r>
        <w:rPr>
          <w:rFonts w:ascii="Times New Roman" w:hAnsi="Times New Roman" w:cs="Times New Roman"/>
        </w:rPr>
        <w:t>(2)</w:t>
      </w:r>
      <w:r>
        <w:rPr>
          <w:rFonts w:ascii="Times New Roman" w:hAnsi="Times New Roman" w:cs="Times New Roman"/>
          <w:spacing w:val="-3"/>
        </w:rPr>
        <w:t>请</w:t>
      </w:r>
      <w:r>
        <w:rPr>
          <w:rFonts w:ascii="Times New Roman" w:hAnsi="Times New Roman" w:cs="Times New Roman"/>
        </w:rPr>
        <w:t>在图</w:t>
      </w:r>
      <w:r>
        <w:rPr>
          <w:rFonts w:ascii="Times New Roman" w:hAnsi="Times New Roman" w:cs="Times New Roman"/>
          <w:spacing w:val="-55"/>
        </w:rPr>
        <w:t xml:space="preserve"> </w:t>
      </w:r>
      <w:r>
        <w:rPr>
          <w:rFonts w:ascii="Times New Roman" w:hAnsi="Times New Roman" w:cs="Times New Roman"/>
        </w:rPr>
        <w:t>20</w:t>
      </w:r>
      <w:r>
        <w:rPr>
          <w:rFonts w:ascii="Times New Roman" w:hAnsi="Times New Roman" w:cs="Times New Roman"/>
          <w:spacing w:val="-52"/>
        </w:rPr>
        <w:t xml:space="preserve"> </w:t>
      </w:r>
      <w:r>
        <w:rPr>
          <w:rFonts w:ascii="Times New Roman" w:hAnsi="Times New Roman" w:cs="Times New Roman"/>
          <w:spacing w:val="-3"/>
        </w:rPr>
        <w:t>中画</w:t>
      </w:r>
      <w:r>
        <w:rPr>
          <w:rFonts w:ascii="Times New Roman" w:hAnsi="Times New Roman" w:cs="Times New Roman"/>
        </w:rPr>
        <w:t>出</w:t>
      </w:r>
      <w:r>
        <w:rPr>
          <w:rFonts w:ascii="Times New Roman" w:hAnsi="Times New Roman" w:cs="Times New Roman"/>
          <w:spacing w:val="-53"/>
        </w:rPr>
        <w:t xml:space="preserve"> </w:t>
      </w:r>
      <w:r>
        <w:rPr>
          <w:rFonts w:ascii="Times New Roman" w:hAnsi="Times New Roman" w:cs="Times New Roman"/>
        </w:rPr>
        <w:t>R-L</w:t>
      </w:r>
      <w:r>
        <w:rPr>
          <w:rFonts w:ascii="Times New Roman" w:hAnsi="Times New Roman" w:cs="Times New Roman"/>
          <w:spacing w:val="-54"/>
        </w:rPr>
        <w:t xml:space="preserve"> </w:t>
      </w:r>
      <w:r>
        <w:rPr>
          <w:rFonts w:ascii="Times New Roman" w:hAnsi="Times New Roman" w:cs="Times New Roman"/>
        </w:rPr>
        <w:t>关系</w:t>
      </w:r>
      <w:r>
        <w:rPr>
          <w:rFonts w:ascii="Times New Roman" w:hAnsi="Times New Roman" w:cs="Times New Roman"/>
          <w:spacing w:val="-3"/>
        </w:rPr>
        <w:t>图</w:t>
      </w:r>
      <w:r>
        <w:rPr>
          <w:rFonts w:ascii="Times New Roman" w:hAnsi="Times New Roman" w:cs="Times New Roman"/>
        </w:rPr>
        <w:t>象。</w:t>
      </w:r>
      <w:r>
        <w:rPr>
          <w:rFonts w:ascii="Times New Roman" w:hAnsi="Times New Roman" w:cs="Times New Roman"/>
        </w:rPr>
        <w:t xml:space="preserve"> </w:t>
      </w:r>
    </w:p>
    <w:p w:rsidR="00087160" w:rsidRDefault="00087160" w:rsidP="00087160">
      <w:pPr>
        <w:tabs>
          <w:tab w:val="left" w:pos="4866"/>
        </w:tabs>
        <w:spacing w:before="10"/>
        <w:ind w:left="140"/>
        <w:rPr>
          <w:rFonts w:ascii="Times New Roman" w:hAnsi="Times New Roman" w:cs="Times New Roman"/>
        </w:rPr>
      </w:pPr>
      <w:r>
        <w:rPr>
          <w:rFonts w:ascii="Times New Roman" w:hAnsi="Times New Roman" w:cs="Times New Roman"/>
        </w:rPr>
        <w:t>(3)</w:t>
      </w:r>
      <w:r>
        <w:rPr>
          <w:rFonts w:ascii="Times New Roman" w:hAnsi="Times New Roman" w:cs="Times New Roman"/>
          <w:spacing w:val="-3"/>
        </w:rPr>
        <w:t>根</w:t>
      </w:r>
      <w:r>
        <w:rPr>
          <w:rFonts w:ascii="Times New Roman" w:hAnsi="Times New Roman" w:cs="Times New Roman"/>
        </w:rPr>
        <w:t>据</w:t>
      </w:r>
      <w:r>
        <w:rPr>
          <w:rFonts w:ascii="Times New Roman" w:hAnsi="Times New Roman" w:cs="Times New Roman"/>
          <w:spacing w:val="-3"/>
        </w:rPr>
        <w:t>图</w:t>
      </w:r>
      <w:r>
        <w:rPr>
          <w:rFonts w:ascii="Times New Roman" w:hAnsi="Times New Roman" w:cs="Times New Roman"/>
        </w:rPr>
        <w:t>象</w:t>
      </w:r>
      <w:r>
        <w:rPr>
          <w:rFonts w:ascii="Times New Roman" w:hAnsi="Times New Roman" w:cs="Times New Roman"/>
          <w:spacing w:val="-3"/>
        </w:rPr>
        <w:t>，</w:t>
      </w:r>
      <w:r>
        <w:rPr>
          <w:rFonts w:ascii="Times New Roman" w:hAnsi="Times New Roman" w:cs="Times New Roman"/>
        </w:rPr>
        <w:t>可</w:t>
      </w:r>
      <w:r>
        <w:rPr>
          <w:rFonts w:ascii="Times New Roman" w:hAnsi="Times New Roman" w:cs="Times New Roman"/>
          <w:spacing w:val="-3"/>
        </w:rPr>
        <w:t>以</w:t>
      </w:r>
      <w:r>
        <w:rPr>
          <w:rFonts w:ascii="Times New Roman" w:hAnsi="Times New Roman" w:cs="Times New Roman"/>
        </w:rPr>
        <w:t>得</w:t>
      </w:r>
      <w:r>
        <w:rPr>
          <w:rFonts w:ascii="Times New Roman" w:hAnsi="Times New Roman" w:cs="Times New Roman"/>
          <w:spacing w:val="-3"/>
        </w:rPr>
        <w:t>到结</w:t>
      </w:r>
      <w:r>
        <w:rPr>
          <w:rFonts w:ascii="Times New Roman" w:hAnsi="Times New Roman" w:cs="Times New Roman"/>
        </w:rPr>
        <w:t>论：</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w:t>
      </w:r>
      <w:r>
        <w:rPr>
          <w:rFonts w:ascii="Times New Roman" w:hAnsi="Times New Roman" w:cs="Times New Roman"/>
        </w:rPr>
        <w:t xml:space="preserve"> </w:t>
      </w:r>
    </w:p>
    <w:p w:rsidR="00087160" w:rsidRDefault="00087160" w:rsidP="00087160">
      <w:pPr>
        <w:rPr>
          <w:rFonts w:ascii="Times New Roman" w:hAnsi="Times New Roman" w:cs="Times New Roman"/>
        </w:rPr>
        <w:sectPr w:rsidR="00087160">
          <w:type w:val="continuous"/>
          <w:pgSz w:w="11910" w:h="16840"/>
          <w:pgMar w:top="1460" w:right="240" w:bottom="1000" w:left="940" w:header="592" w:footer="807" w:gutter="0"/>
          <w:cols w:space="708"/>
        </w:sectPr>
      </w:pPr>
    </w:p>
    <w:p w:rsidR="00087160" w:rsidRDefault="00087160" w:rsidP="00087160">
      <w:pPr>
        <w:pStyle w:val="a5"/>
        <w:spacing w:before="7"/>
        <w:rPr>
          <w:rFonts w:ascii="Times New Roman" w:hAnsi="Times New Roman" w:cs="Times New Roman"/>
          <w:b/>
          <w:sz w:val="3"/>
          <w:lang w:eastAsia="zh-CN"/>
        </w:rPr>
      </w:pPr>
    </w:p>
    <w:p w:rsidR="00087160" w:rsidRDefault="00087160" w:rsidP="00087160">
      <w:pPr>
        <w:pStyle w:val="a5"/>
        <w:spacing w:line="20" w:lineRule="exact"/>
        <w:ind w:left="103"/>
        <w:rPr>
          <w:rFonts w:ascii="Times New Roman" w:hAnsi="Times New Roman" w:cs="Times New Roman"/>
          <w:b/>
          <w:sz w:val="2"/>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spacing w:before="4"/>
        <w:rPr>
          <w:rFonts w:ascii="Times New Roman" w:hAnsi="Times New Roman" w:cs="Times New Roman"/>
          <w:b/>
          <w:sz w:val="20"/>
          <w:lang w:eastAsia="zh-CN"/>
        </w:rPr>
      </w:pPr>
    </w:p>
    <w:p w:rsidR="00087160" w:rsidRDefault="00087160" w:rsidP="00087160">
      <w:pPr>
        <w:spacing w:before="71"/>
        <w:ind w:left="2989"/>
        <w:rPr>
          <w:rFonts w:ascii="Times New Roman" w:hAnsi="Times New Roman" w:cs="Times New Roman"/>
        </w:rPr>
      </w:pPr>
      <w:r>
        <w:rPr>
          <w:rFonts w:ascii="Times New Roman" w:hAnsi="Times New Roman" w:cs="Times New Roman"/>
          <w:noProof/>
        </w:rPr>
        <w:drawing>
          <wp:anchor distT="0" distB="0" distL="0" distR="0" simplePos="0" relativeHeight="251674624" behindDoc="0" locked="0" layoutInCell="1" allowOverlap="1" wp14:anchorId="4A299AC9" wp14:editId="3923E4B7">
            <wp:simplePos x="0" y="0"/>
            <wp:positionH relativeFrom="page">
              <wp:posOffset>723265</wp:posOffset>
            </wp:positionH>
            <wp:positionV relativeFrom="paragraph">
              <wp:posOffset>-1079500</wp:posOffset>
            </wp:positionV>
            <wp:extent cx="1625600" cy="1245870"/>
            <wp:effectExtent l="0" t="0" r="0" b="11430"/>
            <wp:wrapNone/>
            <wp:docPr id="51"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597876" name="image26.jpeg"/>
                    <pic:cNvPicPr>
                      <a:picLocks noChangeAspect="1"/>
                    </pic:cNvPicPr>
                  </pic:nvPicPr>
                  <pic:blipFill>
                    <a:blip r:embed="rId33" cstate="print"/>
                    <a:stretch>
                      <a:fillRect/>
                    </a:stretch>
                  </pic:blipFill>
                  <pic:spPr>
                    <a:xfrm>
                      <a:off x="0" y="0"/>
                      <a:ext cx="1625400" cy="1245963"/>
                    </a:xfrm>
                    <a:prstGeom prst="rect">
                      <a:avLst/>
                    </a:prstGeom>
                  </pic:spPr>
                </pic:pic>
              </a:graphicData>
            </a:graphic>
          </wp:anchor>
        </w:drawing>
      </w:r>
      <w:r>
        <w:rPr>
          <w:rFonts w:ascii="Times New Roman" w:hAnsi="Times New Roman" w:cs="Times New Roman"/>
        </w:rPr>
        <w:t xml:space="preserve"> </w:t>
      </w:r>
    </w:p>
    <w:p w:rsidR="00087160" w:rsidRDefault="00087160" w:rsidP="00087160">
      <w:pPr>
        <w:pStyle w:val="a6"/>
        <w:numPr>
          <w:ilvl w:val="0"/>
          <w:numId w:val="14"/>
        </w:numPr>
        <w:tabs>
          <w:tab w:val="left" w:pos="564"/>
        </w:tabs>
        <w:spacing w:before="43" w:after="0" w:line="278" w:lineRule="auto"/>
        <w:ind w:left="140" w:right="917" w:firstLine="0"/>
        <w:rPr>
          <w:rFonts w:ascii="Times New Roman" w:hAnsi="Times New Roman" w:cs="Times New Roman"/>
          <w:sz w:val="21"/>
          <w:lang w:eastAsia="zh-CN"/>
        </w:rPr>
      </w:pPr>
      <w:r>
        <w:rPr>
          <w:rFonts w:ascii="Times New Roman" w:hAnsi="Times New Roman" w:cs="Times New Roman"/>
          <w:spacing w:val="-5"/>
          <w:sz w:val="21"/>
          <w:lang w:eastAsia="zh-CN"/>
        </w:rPr>
        <w:t>在</w:t>
      </w:r>
      <w:r>
        <w:rPr>
          <w:rFonts w:ascii="Times New Roman" w:hAnsi="Times New Roman" w:cs="Times New Roman"/>
          <w:spacing w:val="-5"/>
          <w:sz w:val="21"/>
          <w:lang w:eastAsia="zh-CN"/>
        </w:rPr>
        <w:t>“</w:t>
      </w:r>
      <w:r>
        <w:rPr>
          <w:rFonts w:ascii="Times New Roman" w:hAnsi="Times New Roman" w:cs="Times New Roman"/>
          <w:spacing w:val="-5"/>
          <w:sz w:val="21"/>
          <w:lang w:eastAsia="zh-CN"/>
        </w:rPr>
        <w:t>测量小灯泡的电功率</w:t>
      </w:r>
      <w:r>
        <w:rPr>
          <w:rFonts w:ascii="Times New Roman" w:hAnsi="Times New Roman" w:cs="Times New Roman"/>
          <w:spacing w:val="-5"/>
          <w:sz w:val="21"/>
          <w:lang w:eastAsia="zh-CN"/>
        </w:rPr>
        <w:t>”</w:t>
      </w:r>
      <w:r>
        <w:rPr>
          <w:rFonts w:ascii="Times New Roman" w:hAnsi="Times New Roman" w:cs="Times New Roman"/>
          <w:spacing w:val="-5"/>
          <w:sz w:val="21"/>
          <w:lang w:eastAsia="zh-CN"/>
        </w:rPr>
        <w:t>的实验中，器材如下：学生电源、小灯泡</w:t>
      </w:r>
      <w:r>
        <w:rPr>
          <w:rFonts w:ascii="Times New Roman" w:hAnsi="Times New Roman" w:cs="Times New Roman"/>
          <w:spacing w:val="-5"/>
          <w:sz w:val="21"/>
          <w:lang w:eastAsia="zh-CN"/>
        </w:rPr>
        <w:t xml:space="preserve"> </w:t>
      </w:r>
      <w:r>
        <w:rPr>
          <w:rFonts w:ascii="Times New Roman" w:hAnsi="Times New Roman" w:cs="Times New Roman"/>
          <w:sz w:val="21"/>
          <w:lang w:eastAsia="zh-CN"/>
        </w:rPr>
        <w:t>L</w:t>
      </w:r>
      <w:r>
        <w:rPr>
          <w:rFonts w:ascii="Times New Roman" w:hAnsi="Times New Roman" w:cs="Times New Roman"/>
          <w:sz w:val="21"/>
          <w:lang w:eastAsia="zh-CN"/>
        </w:rPr>
        <w:t>（</w:t>
      </w:r>
      <w:r>
        <w:rPr>
          <w:rFonts w:ascii="Times New Roman" w:hAnsi="Times New Roman" w:cs="Times New Roman"/>
          <w:spacing w:val="-10"/>
          <w:sz w:val="21"/>
          <w:lang w:eastAsia="zh-CN"/>
        </w:rPr>
        <w:t>额定电压</w:t>
      </w:r>
      <w:r>
        <w:rPr>
          <w:rFonts w:ascii="Times New Roman" w:hAnsi="Times New Roman" w:cs="Times New Roman"/>
          <w:spacing w:val="-10"/>
          <w:sz w:val="21"/>
          <w:lang w:eastAsia="zh-CN"/>
        </w:rPr>
        <w:t xml:space="preserve"> </w:t>
      </w:r>
      <w:r>
        <w:rPr>
          <w:rFonts w:ascii="Times New Roman" w:hAnsi="Times New Roman" w:cs="Times New Roman"/>
          <w:sz w:val="21"/>
          <w:lang w:eastAsia="zh-CN"/>
        </w:rPr>
        <w:t>2.5V</w:t>
      </w:r>
      <w:r>
        <w:rPr>
          <w:rFonts w:ascii="Times New Roman" w:hAnsi="Times New Roman" w:cs="Times New Roman"/>
          <w:sz w:val="21"/>
          <w:lang w:eastAsia="zh-CN"/>
        </w:rPr>
        <w:t>）</w:t>
      </w:r>
      <w:r>
        <w:rPr>
          <w:rFonts w:ascii="Times New Roman" w:hAnsi="Times New Roman" w:cs="Times New Roman"/>
          <w:spacing w:val="-3"/>
          <w:sz w:val="21"/>
          <w:lang w:eastAsia="zh-CN"/>
        </w:rPr>
        <w:t>、定值电阻</w:t>
      </w:r>
      <w:r>
        <w:rPr>
          <w:rFonts w:ascii="Times New Roman" w:hAnsi="Times New Roman" w:cs="Times New Roman"/>
          <w:spacing w:val="-3"/>
          <w:sz w:val="21"/>
          <w:lang w:eastAsia="zh-CN"/>
        </w:rPr>
        <w:t>R</w:t>
      </w:r>
      <w:r>
        <w:rPr>
          <w:rFonts w:ascii="Times New Roman" w:hAnsi="Times New Roman" w:cs="Times New Roman"/>
          <w:spacing w:val="-3"/>
          <w:sz w:val="21"/>
          <w:lang w:eastAsia="zh-CN"/>
        </w:rPr>
        <w:t>（</w:t>
      </w:r>
      <w:r>
        <w:rPr>
          <w:rFonts w:ascii="Times New Roman" w:hAnsi="Times New Roman" w:cs="Times New Roman"/>
          <w:spacing w:val="-3"/>
          <w:sz w:val="21"/>
          <w:lang w:eastAsia="zh-CN"/>
        </w:rPr>
        <w:t>10</w:t>
      </w:r>
      <w:r>
        <w:rPr>
          <w:rFonts w:ascii="Times New Roman" w:hAnsi="Times New Roman" w:cs="Times New Roman"/>
          <w:spacing w:val="-3"/>
          <w:sz w:val="21"/>
        </w:rPr>
        <w:t>Ω</w:t>
      </w:r>
      <w:r>
        <w:rPr>
          <w:rFonts w:ascii="Times New Roman" w:hAnsi="Times New Roman" w:cs="Times New Roman"/>
          <w:spacing w:val="-3"/>
          <w:sz w:val="21"/>
          <w:lang w:eastAsia="zh-CN"/>
        </w:rPr>
        <w:t>）、电流表、滑动变阻器</w:t>
      </w:r>
      <w:r>
        <w:rPr>
          <w:rFonts w:ascii="Times New Roman" w:hAnsi="Times New Roman" w:cs="Times New Roman"/>
          <w:sz w:val="21"/>
          <w:lang w:eastAsia="zh-CN"/>
        </w:rPr>
        <w:t>（</w:t>
      </w:r>
      <w:r>
        <w:rPr>
          <w:rFonts w:ascii="Times New Roman" w:hAnsi="Times New Roman" w:cs="Times New Roman"/>
          <w:sz w:val="21"/>
          <w:lang w:eastAsia="zh-CN"/>
        </w:rPr>
        <w:t>10</w:t>
      </w:r>
      <w:r>
        <w:rPr>
          <w:rFonts w:ascii="Times New Roman" w:hAnsi="Times New Roman" w:cs="Times New Roman"/>
          <w:sz w:val="21"/>
        </w:rPr>
        <w:t>Ω</w:t>
      </w:r>
      <w:r>
        <w:rPr>
          <w:rFonts w:ascii="Times New Roman" w:hAnsi="Times New Roman" w:cs="Times New Roman"/>
          <w:spacing w:val="2"/>
          <w:sz w:val="21"/>
          <w:lang w:eastAsia="zh-CN"/>
        </w:rPr>
        <w:t xml:space="preserve"> </w:t>
      </w:r>
      <w:r>
        <w:rPr>
          <w:rFonts w:ascii="Times New Roman" w:hAnsi="Times New Roman" w:cs="Times New Roman"/>
          <w:sz w:val="21"/>
          <w:lang w:eastAsia="zh-CN"/>
        </w:rPr>
        <w:t>2A</w:t>
      </w:r>
      <w:r>
        <w:rPr>
          <w:rFonts w:ascii="Times New Roman" w:hAnsi="Times New Roman" w:cs="Times New Roman"/>
          <w:sz w:val="21"/>
          <w:lang w:eastAsia="zh-CN"/>
        </w:rPr>
        <w:t>）</w:t>
      </w:r>
      <w:r>
        <w:rPr>
          <w:rFonts w:ascii="Times New Roman" w:hAnsi="Times New Roman" w:cs="Times New Roman"/>
          <w:spacing w:val="-6"/>
          <w:sz w:val="21"/>
          <w:lang w:eastAsia="zh-CN"/>
        </w:rPr>
        <w:t>、开关各一个，导线若干，电路如图</w:t>
      </w:r>
      <w:r>
        <w:rPr>
          <w:rFonts w:ascii="Times New Roman" w:hAnsi="Times New Roman" w:cs="Times New Roman"/>
          <w:spacing w:val="-6"/>
          <w:sz w:val="21"/>
          <w:lang w:eastAsia="zh-CN"/>
        </w:rPr>
        <w:t xml:space="preserve"> </w:t>
      </w:r>
      <w:r>
        <w:rPr>
          <w:rFonts w:ascii="Times New Roman" w:hAnsi="Times New Roman" w:cs="Times New Roman"/>
          <w:sz w:val="21"/>
          <w:lang w:eastAsia="zh-CN"/>
        </w:rPr>
        <w:t>21</w:t>
      </w:r>
      <w:r>
        <w:rPr>
          <w:rFonts w:ascii="Times New Roman" w:hAnsi="Times New Roman" w:cs="Times New Roman"/>
          <w:spacing w:val="-3"/>
          <w:sz w:val="21"/>
          <w:lang w:eastAsia="zh-CN"/>
        </w:rPr>
        <w:t>。</w:t>
      </w:r>
      <w:r>
        <w:rPr>
          <w:rFonts w:ascii="Times New Roman" w:hAnsi="Times New Roman" w:cs="Times New Roman"/>
          <w:sz w:val="21"/>
          <w:lang w:eastAsia="zh-CN"/>
        </w:rPr>
        <w:t xml:space="preserve"> </w:t>
      </w:r>
    </w:p>
    <w:p w:rsidR="00087160" w:rsidRDefault="00087160" w:rsidP="00087160">
      <w:pPr>
        <w:spacing w:before="96"/>
        <w:ind w:left="321"/>
        <w:rPr>
          <w:rFonts w:ascii="Times New Roman" w:hAnsi="Times New Roman" w:cs="Times New Roman"/>
        </w:rPr>
      </w:pPr>
      <w:r>
        <w:rPr>
          <w:rFonts w:ascii="Times New Roman" w:hAnsi="Times New Roman" w:cs="Times New Roman"/>
          <w:noProof/>
          <w:position w:val="1"/>
        </w:rPr>
        <w:drawing>
          <wp:inline distT="0" distB="0" distL="0" distR="0" wp14:anchorId="583F0145" wp14:editId="0420940E">
            <wp:extent cx="3565525" cy="1456055"/>
            <wp:effectExtent l="0" t="0" r="3175" b="4445"/>
            <wp:docPr id="55"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788204" name="image28.jpeg"/>
                    <pic:cNvPicPr>
                      <a:picLocks noChangeAspect="1"/>
                    </pic:cNvPicPr>
                  </pic:nvPicPr>
                  <pic:blipFill>
                    <a:blip r:embed="rId34" cstate="print"/>
                    <a:stretch>
                      <a:fillRect/>
                    </a:stretch>
                  </pic:blipFill>
                  <pic:spPr>
                    <a:xfrm>
                      <a:off x="0" y="0"/>
                      <a:ext cx="3565545" cy="1456572"/>
                    </a:xfrm>
                    <a:prstGeom prst="rect">
                      <a:avLst/>
                    </a:prstGeom>
                  </pic:spPr>
                </pic:pic>
              </a:graphicData>
            </a:graphic>
          </wp:inline>
        </w:drawing>
      </w:r>
      <w:r>
        <w:rPr>
          <w:rFonts w:ascii="Times New Roman" w:hAnsi="Times New Roman" w:cs="Times New Roman"/>
          <w:sz w:val="20"/>
        </w:rPr>
        <w:t xml:space="preserve">    </w:t>
      </w:r>
      <w:r>
        <w:rPr>
          <w:rFonts w:ascii="Times New Roman" w:hAnsi="Times New Roman" w:cs="Times New Roman"/>
          <w:spacing w:val="-17"/>
          <w:sz w:val="20"/>
        </w:rPr>
        <w:t xml:space="preserve"> </w:t>
      </w:r>
      <w:r>
        <w:rPr>
          <w:rFonts w:ascii="Times New Roman" w:hAnsi="Times New Roman" w:cs="Times New Roman"/>
        </w:rPr>
        <w:t xml:space="preserve"> </w:t>
      </w:r>
    </w:p>
    <w:p w:rsidR="00087160" w:rsidRDefault="00087160" w:rsidP="00087160">
      <w:pPr>
        <w:pStyle w:val="a6"/>
        <w:numPr>
          <w:ilvl w:val="0"/>
          <w:numId w:val="17"/>
        </w:numPr>
        <w:tabs>
          <w:tab w:val="left" w:pos="670"/>
          <w:tab w:val="left" w:pos="5865"/>
          <w:tab w:val="left" w:pos="8491"/>
        </w:tabs>
        <w:spacing w:before="38" w:after="0" w:line="278" w:lineRule="auto"/>
        <w:ind w:right="972" w:firstLine="0"/>
        <w:rPr>
          <w:rFonts w:ascii="Times New Roman" w:hAnsi="Times New Roman" w:cs="Times New Roman"/>
          <w:sz w:val="21"/>
          <w:lang w:eastAsia="zh-CN"/>
        </w:rPr>
      </w:pPr>
      <w:r>
        <w:rPr>
          <w:rFonts w:ascii="Times New Roman" w:hAnsi="Times New Roman" w:cs="Times New Roman"/>
          <w:sz w:val="21"/>
          <w:lang w:eastAsia="zh-CN"/>
        </w:rPr>
        <w:t>测</w:t>
      </w:r>
      <w:r>
        <w:rPr>
          <w:rFonts w:ascii="Times New Roman" w:hAnsi="Times New Roman" w:cs="Times New Roman"/>
          <w:spacing w:val="-3"/>
          <w:sz w:val="21"/>
          <w:lang w:eastAsia="zh-CN"/>
        </w:rPr>
        <w:t>量</w:t>
      </w:r>
      <w:r>
        <w:rPr>
          <w:rFonts w:ascii="Times New Roman" w:hAnsi="Times New Roman" w:cs="Times New Roman"/>
          <w:sz w:val="21"/>
          <w:lang w:eastAsia="zh-CN"/>
        </w:rPr>
        <w:t>小</w:t>
      </w:r>
      <w:r>
        <w:rPr>
          <w:rFonts w:ascii="Times New Roman" w:hAnsi="Times New Roman" w:cs="Times New Roman"/>
          <w:spacing w:val="-3"/>
          <w:sz w:val="21"/>
          <w:lang w:eastAsia="zh-CN"/>
        </w:rPr>
        <w:t>灯</w:t>
      </w:r>
      <w:r>
        <w:rPr>
          <w:rFonts w:ascii="Times New Roman" w:hAnsi="Times New Roman" w:cs="Times New Roman"/>
          <w:sz w:val="21"/>
          <w:lang w:eastAsia="zh-CN"/>
        </w:rPr>
        <w:t>泡</w:t>
      </w:r>
      <w:r>
        <w:rPr>
          <w:rFonts w:ascii="Times New Roman" w:hAnsi="Times New Roman" w:cs="Times New Roman"/>
          <w:spacing w:val="-3"/>
          <w:sz w:val="21"/>
          <w:lang w:eastAsia="zh-CN"/>
        </w:rPr>
        <w:t>额</w:t>
      </w:r>
      <w:r>
        <w:rPr>
          <w:rFonts w:ascii="Times New Roman" w:hAnsi="Times New Roman" w:cs="Times New Roman"/>
          <w:sz w:val="21"/>
          <w:lang w:eastAsia="zh-CN"/>
        </w:rPr>
        <w:t>定</w:t>
      </w:r>
      <w:r>
        <w:rPr>
          <w:rFonts w:ascii="Times New Roman" w:hAnsi="Times New Roman" w:cs="Times New Roman"/>
          <w:spacing w:val="-3"/>
          <w:sz w:val="21"/>
          <w:lang w:eastAsia="zh-CN"/>
        </w:rPr>
        <w:t>功率</w:t>
      </w:r>
      <w:r>
        <w:rPr>
          <w:rFonts w:ascii="Times New Roman" w:hAnsi="Times New Roman" w:cs="Times New Roman"/>
          <w:sz w:val="21"/>
          <w:lang w:eastAsia="zh-CN"/>
        </w:rPr>
        <w:t>时，</w:t>
      </w:r>
      <w:r>
        <w:rPr>
          <w:rFonts w:ascii="Times New Roman" w:hAnsi="Times New Roman" w:cs="Times New Roman"/>
          <w:spacing w:val="-3"/>
          <w:sz w:val="21"/>
          <w:lang w:eastAsia="zh-CN"/>
        </w:rPr>
        <w:t>电</w:t>
      </w:r>
      <w:r>
        <w:rPr>
          <w:rFonts w:ascii="Times New Roman" w:hAnsi="Times New Roman" w:cs="Times New Roman"/>
          <w:sz w:val="21"/>
          <w:lang w:eastAsia="zh-CN"/>
        </w:rPr>
        <w:t>压</w:t>
      </w:r>
      <w:r>
        <w:rPr>
          <w:rFonts w:ascii="Times New Roman" w:hAnsi="Times New Roman" w:cs="Times New Roman"/>
          <w:spacing w:val="-3"/>
          <w:sz w:val="21"/>
          <w:lang w:eastAsia="zh-CN"/>
        </w:rPr>
        <w:t>表</w:t>
      </w:r>
      <w:r>
        <w:rPr>
          <w:rFonts w:ascii="Times New Roman" w:hAnsi="Times New Roman" w:cs="Times New Roman"/>
          <w:sz w:val="21"/>
          <w:lang w:eastAsia="zh-CN"/>
        </w:rPr>
        <w:t>示</w:t>
      </w:r>
      <w:r>
        <w:rPr>
          <w:rFonts w:ascii="Times New Roman" w:hAnsi="Times New Roman" w:cs="Times New Roman"/>
          <w:spacing w:val="-3"/>
          <w:sz w:val="21"/>
          <w:lang w:eastAsia="zh-CN"/>
        </w:rPr>
        <w:t>数如</w:t>
      </w:r>
      <w:r>
        <w:rPr>
          <w:rFonts w:ascii="Times New Roman" w:hAnsi="Times New Roman" w:cs="Times New Roman"/>
          <w:sz w:val="21"/>
          <w:lang w:eastAsia="zh-CN"/>
        </w:rPr>
        <w:t>图</w:t>
      </w:r>
      <w:r>
        <w:rPr>
          <w:rFonts w:ascii="Times New Roman" w:hAnsi="Times New Roman" w:cs="Times New Roman"/>
          <w:spacing w:val="-42"/>
          <w:sz w:val="21"/>
          <w:lang w:eastAsia="zh-CN"/>
        </w:rPr>
        <w:t xml:space="preserve"> </w:t>
      </w:r>
      <w:r>
        <w:rPr>
          <w:rFonts w:ascii="Times New Roman" w:hAnsi="Times New Roman" w:cs="Times New Roman"/>
          <w:sz w:val="21"/>
          <w:lang w:eastAsia="zh-CN"/>
        </w:rPr>
        <w:t>22</w:t>
      </w:r>
      <w:r>
        <w:rPr>
          <w:rFonts w:ascii="Times New Roman" w:hAnsi="Times New Roman" w:cs="Times New Roman"/>
          <w:sz w:val="21"/>
          <w:lang w:eastAsia="zh-CN"/>
        </w:rPr>
        <w:t>，接下</w:t>
      </w:r>
      <w:r>
        <w:rPr>
          <w:rFonts w:ascii="Times New Roman" w:hAnsi="Times New Roman" w:cs="Times New Roman"/>
          <w:spacing w:val="-3"/>
          <w:sz w:val="21"/>
          <w:lang w:eastAsia="zh-CN"/>
        </w:rPr>
        <w:t>来</w:t>
      </w:r>
      <w:r>
        <w:rPr>
          <w:rFonts w:ascii="Times New Roman" w:hAnsi="Times New Roman" w:cs="Times New Roman"/>
          <w:sz w:val="21"/>
          <w:lang w:eastAsia="zh-CN"/>
        </w:rPr>
        <w:t>应</w:t>
      </w:r>
      <w:r>
        <w:rPr>
          <w:rFonts w:ascii="Times New Roman" w:hAnsi="Times New Roman" w:cs="Times New Roman"/>
          <w:spacing w:val="-3"/>
          <w:sz w:val="21"/>
          <w:lang w:eastAsia="zh-CN"/>
        </w:rPr>
        <w:t>将</w:t>
      </w:r>
      <w:r>
        <w:rPr>
          <w:rFonts w:ascii="Times New Roman" w:hAnsi="Times New Roman" w:cs="Times New Roman"/>
          <w:sz w:val="21"/>
          <w:lang w:eastAsia="zh-CN"/>
        </w:rPr>
        <w:t>滑</w:t>
      </w:r>
      <w:r>
        <w:rPr>
          <w:rFonts w:ascii="Times New Roman" w:hAnsi="Times New Roman" w:cs="Times New Roman"/>
          <w:spacing w:val="-3"/>
          <w:sz w:val="21"/>
          <w:lang w:eastAsia="zh-CN"/>
        </w:rPr>
        <w:t>动</w:t>
      </w:r>
      <w:r>
        <w:rPr>
          <w:rFonts w:ascii="Times New Roman" w:hAnsi="Times New Roman" w:cs="Times New Roman"/>
          <w:sz w:val="21"/>
          <w:lang w:eastAsia="zh-CN"/>
        </w:rPr>
        <w:t>变</w:t>
      </w:r>
      <w:r>
        <w:rPr>
          <w:rFonts w:ascii="Times New Roman" w:hAnsi="Times New Roman" w:cs="Times New Roman"/>
          <w:spacing w:val="-3"/>
          <w:sz w:val="21"/>
          <w:lang w:eastAsia="zh-CN"/>
        </w:rPr>
        <w:t>阻</w:t>
      </w:r>
      <w:r>
        <w:rPr>
          <w:rFonts w:ascii="Times New Roman" w:hAnsi="Times New Roman" w:cs="Times New Roman"/>
          <w:sz w:val="21"/>
          <w:lang w:eastAsia="zh-CN"/>
        </w:rPr>
        <w:t>器</w:t>
      </w:r>
      <w:r>
        <w:rPr>
          <w:rFonts w:ascii="Times New Roman" w:hAnsi="Times New Roman" w:cs="Times New Roman"/>
          <w:spacing w:val="-3"/>
          <w:sz w:val="21"/>
          <w:lang w:eastAsia="zh-CN"/>
        </w:rPr>
        <w:t>滑</w:t>
      </w:r>
      <w:r>
        <w:rPr>
          <w:rFonts w:ascii="Times New Roman" w:hAnsi="Times New Roman" w:cs="Times New Roman"/>
          <w:sz w:val="21"/>
          <w:lang w:eastAsia="zh-CN"/>
        </w:rPr>
        <w:t>片</w:t>
      </w:r>
      <w:r>
        <w:rPr>
          <w:rFonts w:ascii="Times New Roman" w:hAnsi="Times New Roman" w:cs="Times New Roman"/>
          <w:spacing w:val="-42"/>
          <w:sz w:val="21"/>
          <w:lang w:eastAsia="zh-CN"/>
        </w:rPr>
        <w:t xml:space="preserve"> </w:t>
      </w:r>
      <w:r>
        <w:rPr>
          <w:rFonts w:ascii="Times New Roman" w:hAnsi="Times New Roman" w:cs="Times New Roman"/>
          <w:sz w:val="21"/>
          <w:lang w:eastAsia="zh-CN"/>
        </w:rPr>
        <w:t>P</w:t>
      </w:r>
      <w:r>
        <w:rPr>
          <w:rFonts w:ascii="Times New Roman" w:hAnsi="Times New Roman" w:cs="Times New Roman"/>
          <w:spacing w:val="-41"/>
          <w:sz w:val="21"/>
          <w:lang w:eastAsia="zh-CN"/>
        </w:rPr>
        <w:t xml:space="preserve"> </w:t>
      </w:r>
      <w:r>
        <w:rPr>
          <w:rFonts w:ascii="Times New Roman" w:hAnsi="Times New Roman" w:cs="Times New Roman"/>
          <w:spacing w:val="-3"/>
          <w:sz w:val="21"/>
          <w:lang w:eastAsia="zh-CN"/>
        </w:rPr>
        <w:t>向</w:t>
      </w:r>
      <w:r>
        <w:rPr>
          <w:rFonts w:ascii="Times New Roman" w:hAnsi="Times New Roman" w:cs="Times New Roman"/>
          <w:spacing w:val="-3"/>
          <w:sz w:val="21"/>
          <w:u w:val="single"/>
          <w:lang w:eastAsia="zh-CN"/>
        </w:rPr>
        <w:t xml:space="preserve"> </w:t>
      </w:r>
      <w:r>
        <w:rPr>
          <w:rFonts w:ascii="Times New Roman" w:hAnsi="Times New Roman" w:cs="Times New Roman"/>
          <w:spacing w:val="-3"/>
          <w:sz w:val="21"/>
          <w:u w:val="single"/>
          <w:lang w:eastAsia="zh-CN"/>
        </w:rPr>
        <w:tab/>
      </w:r>
      <w:r>
        <w:rPr>
          <w:rFonts w:ascii="Times New Roman" w:hAnsi="Times New Roman" w:cs="Times New Roman"/>
          <w:spacing w:val="-3"/>
          <w:sz w:val="21"/>
          <w:lang w:eastAsia="zh-CN"/>
        </w:rPr>
        <w:t>端</w:t>
      </w:r>
      <w:r>
        <w:rPr>
          <w:rFonts w:ascii="Times New Roman" w:hAnsi="Times New Roman" w:cs="Times New Roman"/>
          <w:sz w:val="21"/>
          <w:lang w:eastAsia="zh-CN"/>
        </w:rPr>
        <w:t>移</w:t>
      </w:r>
      <w:r>
        <w:rPr>
          <w:rFonts w:ascii="Times New Roman" w:hAnsi="Times New Roman" w:cs="Times New Roman"/>
          <w:spacing w:val="-3"/>
          <w:sz w:val="21"/>
          <w:lang w:eastAsia="zh-CN"/>
        </w:rPr>
        <w:t>动</w:t>
      </w:r>
      <w:r>
        <w:rPr>
          <w:rFonts w:ascii="Times New Roman" w:hAnsi="Times New Roman" w:cs="Times New Roman"/>
          <w:sz w:val="21"/>
          <w:lang w:eastAsia="zh-CN"/>
        </w:rPr>
        <w:t>。</w:t>
      </w:r>
      <w:r>
        <w:rPr>
          <w:rFonts w:ascii="Times New Roman" w:hAnsi="Times New Roman" w:cs="Times New Roman"/>
          <w:spacing w:val="-3"/>
          <w:sz w:val="21"/>
          <w:lang w:eastAsia="zh-CN"/>
        </w:rPr>
        <w:t>当</w:t>
      </w:r>
      <w:r>
        <w:rPr>
          <w:rFonts w:ascii="Times New Roman" w:hAnsi="Times New Roman" w:cs="Times New Roman"/>
          <w:spacing w:val="-15"/>
          <w:sz w:val="21"/>
          <w:lang w:eastAsia="zh-CN"/>
        </w:rPr>
        <w:t>灯</w:t>
      </w:r>
      <w:r>
        <w:rPr>
          <w:rFonts w:ascii="Times New Roman" w:hAnsi="Times New Roman" w:cs="Times New Roman"/>
          <w:sz w:val="21"/>
          <w:lang w:eastAsia="zh-CN"/>
        </w:rPr>
        <w:t>泡正</w:t>
      </w:r>
      <w:r>
        <w:rPr>
          <w:rFonts w:ascii="Times New Roman" w:hAnsi="Times New Roman" w:cs="Times New Roman"/>
          <w:spacing w:val="-3"/>
          <w:sz w:val="21"/>
          <w:lang w:eastAsia="zh-CN"/>
        </w:rPr>
        <w:t>常</w:t>
      </w:r>
      <w:r>
        <w:rPr>
          <w:rFonts w:ascii="Times New Roman" w:hAnsi="Times New Roman" w:cs="Times New Roman"/>
          <w:sz w:val="21"/>
          <w:lang w:eastAsia="zh-CN"/>
        </w:rPr>
        <w:t>发</w:t>
      </w:r>
      <w:r>
        <w:rPr>
          <w:rFonts w:ascii="Times New Roman" w:hAnsi="Times New Roman" w:cs="Times New Roman"/>
          <w:spacing w:val="-3"/>
          <w:sz w:val="21"/>
          <w:lang w:eastAsia="zh-CN"/>
        </w:rPr>
        <w:t>光</w:t>
      </w:r>
      <w:r>
        <w:rPr>
          <w:rFonts w:ascii="Times New Roman" w:hAnsi="Times New Roman" w:cs="Times New Roman"/>
          <w:sz w:val="21"/>
          <w:lang w:eastAsia="zh-CN"/>
        </w:rPr>
        <w:t>时</w:t>
      </w:r>
      <w:r>
        <w:rPr>
          <w:rFonts w:ascii="Times New Roman" w:hAnsi="Times New Roman" w:cs="Times New Roman"/>
          <w:spacing w:val="-3"/>
          <w:sz w:val="21"/>
          <w:lang w:eastAsia="zh-CN"/>
        </w:rPr>
        <w:t>，</w:t>
      </w:r>
      <w:r>
        <w:rPr>
          <w:rFonts w:ascii="Times New Roman" w:hAnsi="Times New Roman" w:cs="Times New Roman"/>
          <w:sz w:val="21"/>
          <w:lang w:eastAsia="zh-CN"/>
        </w:rPr>
        <w:t>电</w:t>
      </w:r>
      <w:r>
        <w:rPr>
          <w:rFonts w:ascii="Times New Roman" w:hAnsi="Times New Roman" w:cs="Times New Roman"/>
          <w:spacing w:val="-3"/>
          <w:sz w:val="21"/>
          <w:lang w:eastAsia="zh-CN"/>
        </w:rPr>
        <w:t>流</w:t>
      </w:r>
      <w:r>
        <w:rPr>
          <w:rFonts w:ascii="Times New Roman" w:hAnsi="Times New Roman" w:cs="Times New Roman"/>
          <w:sz w:val="21"/>
          <w:lang w:eastAsia="zh-CN"/>
        </w:rPr>
        <w:t>表</w:t>
      </w:r>
      <w:r>
        <w:rPr>
          <w:rFonts w:ascii="Times New Roman" w:hAnsi="Times New Roman" w:cs="Times New Roman"/>
          <w:spacing w:val="-3"/>
          <w:sz w:val="21"/>
          <w:lang w:eastAsia="zh-CN"/>
        </w:rPr>
        <w:t>如</w:t>
      </w:r>
      <w:r>
        <w:rPr>
          <w:rFonts w:ascii="Times New Roman" w:hAnsi="Times New Roman" w:cs="Times New Roman"/>
          <w:sz w:val="21"/>
          <w:lang w:eastAsia="zh-CN"/>
        </w:rPr>
        <w:t>图</w:t>
      </w:r>
      <w:r>
        <w:rPr>
          <w:rFonts w:ascii="Times New Roman" w:hAnsi="Times New Roman" w:cs="Times New Roman"/>
          <w:spacing w:val="-28"/>
          <w:sz w:val="21"/>
          <w:lang w:eastAsia="zh-CN"/>
        </w:rPr>
        <w:t xml:space="preserve"> </w:t>
      </w:r>
      <w:r>
        <w:rPr>
          <w:rFonts w:ascii="Times New Roman" w:hAnsi="Times New Roman" w:cs="Times New Roman"/>
          <w:sz w:val="21"/>
          <w:lang w:eastAsia="zh-CN"/>
        </w:rPr>
        <w:t>23</w:t>
      </w:r>
      <w:r>
        <w:rPr>
          <w:rFonts w:ascii="Times New Roman" w:hAnsi="Times New Roman" w:cs="Times New Roman"/>
          <w:sz w:val="21"/>
          <w:lang w:eastAsia="zh-CN"/>
        </w:rPr>
        <w:t>，</w:t>
      </w:r>
      <w:r>
        <w:rPr>
          <w:rFonts w:ascii="Times New Roman" w:hAnsi="Times New Roman" w:cs="Times New Roman"/>
          <w:spacing w:val="-3"/>
          <w:sz w:val="21"/>
          <w:lang w:eastAsia="zh-CN"/>
        </w:rPr>
        <w:t>则</w:t>
      </w:r>
      <w:r>
        <w:rPr>
          <w:rFonts w:ascii="Times New Roman" w:hAnsi="Times New Roman" w:cs="Times New Roman"/>
          <w:sz w:val="21"/>
          <w:lang w:eastAsia="zh-CN"/>
        </w:rPr>
        <w:t>小</w:t>
      </w:r>
      <w:r>
        <w:rPr>
          <w:rFonts w:ascii="Times New Roman" w:hAnsi="Times New Roman" w:cs="Times New Roman"/>
          <w:spacing w:val="-3"/>
          <w:sz w:val="21"/>
          <w:lang w:eastAsia="zh-CN"/>
        </w:rPr>
        <w:t>灯</w:t>
      </w:r>
      <w:r>
        <w:rPr>
          <w:rFonts w:ascii="Times New Roman" w:hAnsi="Times New Roman" w:cs="Times New Roman"/>
          <w:sz w:val="21"/>
          <w:lang w:eastAsia="zh-CN"/>
        </w:rPr>
        <w:t>泡</w:t>
      </w:r>
      <w:r>
        <w:rPr>
          <w:rFonts w:ascii="Times New Roman" w:hAnsi="Times New Roman" w:cs="Times New Roman"/>
          <w:spacing w:val="-3"/>
          <w:sz w:val="21"/>
          <w:lang w:eastAsia="zh-CN"/>
        </w:rPr>
        <w:t>的</w:t>
      </w:r>
      <w:r>
        <w:rPr>
          <w:rFonts w:ascii="Times New Roman" w:hAnsi="Times New Roman" w:cs="Times New Roman"/>
          <w:sz w:val="21"/>
          <w:lang w:eastAsia="zh-CN"/>
        </w:rPr>
        <w:t>额</w:t>
      </w:r>
      <w:r>
        <w:rPr>
          <w:rFonts w:ascii="Times New Roman" w:hAnsi="Times New Roman" w:cs="Times New Roman"/>
          <w:spacing w:val="-3"/>
          <w:sz w:val="21"/>
          <w:lang w:eastAsia="zh-CN"/>
        </w:rPr>
        <w:t>定功</w:t>
      </w:r>
      <w:r>
        <w:rPr>
          <w:rFonts w:ascii="Times New Roman" w:hAnsi="Times New Roman" w:cs="Times New Roman"/>
          <w:sz w:val="21"/>
          <w:lang w:eastAsia="zh-CN"/>
        </w:rPr>
        <w:t>率为</w:t>
      </w:r>
      <w:r>
        <w:rPr>
          <w:rFonts w:ascii="Times New Roman" w:hAnsi="Times New Roman" w:cs="Times New Roman"/>
          <w:sz w:val="21"/>
          <w:u w:val="single"/>
          <w:lang w:eastAsia="zh-CN"/>
        </w:rPr>
        <w:t xml:space="preserve"> </w:t>
      </w:r>
      <w:r>
        <w:rPr>
          <w:rFonts w:ascii="Times New Roman" w:hAnsi="Times New Roman" w:cs="Times New Roman"/>
          <w:sz w:val="21"/>
          <w:u w:val="single"/>
          <w:lang w:eastAsia="zh-CN"/>
        </w:rPr>
        <w:tab/>
      </w:r>
      <w:r>
        <w:rPr>
          <w:rFonts w:ascii="Times New Roman" w:hAnsi="Times New Roman" w:cs="Times New Roman"/>
          <w:sz w:val="21"/>
          <w:lang w:eastAsia="zh-CN"/>
        </w:rPr>
        <w:t>W</w:t>
      </w:r>
      <w:r>
        <w:rPr>
          <w:rFonts w:ascii="Times New Roman" w:hAnsi="Times New Roman" w:cs="Times New Roman"/>
          <w:spacing w:val="-3"/>
          <w:sz w:val="21"/>
          <w:lang w:eastAsia="zh-CN"/>
        </w:rPr>
        <w:t>。</w:t>
      </w:r>
      <w:r>
        <w:rPr>
          <w:rFonts w:ascii="Times New Roman" w:hAnsi="Times New Roman" w:cs="Times New Roman"/>
          <w:sz w:val="21"/>
          <w:lang w:eastAsia="zh-CN"/>
        </w:rPr>
        <w:t xml:space="preserve"> </w:t>
      </w:r>
    </w:p>
    <w:p w:rsidR="00087160" w:rsidRDefault="00087160" w:rsidP="00087160">
      <w:pPr>
        <w:pStyle w:val="a6"/>
        <w:numPr>
          <w:ilvl w:val="0"/>
          <w:numId w:val="17"/>
        </w:numPr>
        <w:tabs>
          <w:tab w:val="left" w:pos="670"/>
        </w:tabs>
        <w:spacing w:after="0" w:line="269" w:lineRule="exact"/>
        <w:ind w:left="669" w:right="0"/>
        <w:rPr>
          <w:rFonts w:ascii="Times New Roman" w:hAnsi="Times New Roman" w:cs="Times New Roman"/>
          <w:sz w:val="21"/>
          <w:lang w:eastAsia="zh-CN"/>
        </w:rPr>
      </w:pPr>
      <w:r>
        <w:rPr>
          <w:rFonts w:ascii="Times New Roman" w:hAnsi="Times New Roman" w:cs="Times New Roman"/>
          <w:spacing w:val="-5"/>
          <w:sz w:val="21"/>
          <w:lang w:eastAsia="zh-CN"/>
        </w:rPr>
        <w:t>实验过程中，发现小灯泡突然熄灭，电压表和电流表示数均为</w:t>
      </w:r>
      <w:r>
        <w:rPr>
          <w:rFonts w:ascii="Times New Roman" w:hAnsi="Times New Roman" w:cs="Times New Roman"/>
          <w:spacing w:val="-5"/>
          <w:sz w:val="21"/>
          <w:lang w:eastAsia="zh-CN"/>
        </w:rPr>
        <w:t xml:space="preserve"> </w:t>
      </w:r>
      <w:r>
        <w:rPr>
          <w:rFonts w:ascii="Times New Roman" w:hAnsi="Times New Roman" w:cs="Times New Roman"/>
          <w:sz w:val="21"/>
          <w:lang w:eastAsia="zh-CN"/>
        </w:rPr>
        <w:t>0</w:t>
      </w:r>
      <w:r>
        <w:rPr>
          <w:rFonts w:ascii="Times New Roman" w:hAnsi="Times New Roman" w:cs="Times New Roman"/>
          <w:spacing w:val="-3"/>
          <w:sz w:val="21"/>
          <w:lang w:eastAsia="zh-CN"/>
        </w:rPr>
        <w:t>，经排查为电流表故障，其故障为</w:t>
      </w:r>
    </w:p>
    <w:p w:rsidR="00087160" w:rsidRDefault="00087160" w:rsidP="00087160">
      <w:pPr>
        <w:tabs>
          <w:tab w:val="left" w:pos="771"/>
        </w:tabs>
        <w:spacing w:before="43"/>
        <w:ind w:left="140"/>
        <w:rPr>
          <w:rFonts w:ascii="Times New Roman" w:hAnsi="Times New Roman" w:cs="Times New Roman"/>
        </w:rPr>
      </w:pPr>
      <w:r>
        <w:rPr>
          <w:rFonts w:ascii="Times New Roman" w:eastAsia="Times New Roman" w:hAnsi="Times New Roman" w:cs="Times New Roman"/>
          <w:u w:val="single"/>
        </w:rPr>
        <w:t xml:space="preserve"> </w:t>
      </w:r>
      <w:r>
        <w:rPr>
          <w:rFonts w:ascii="Times New Roman" w:eastAsia="Times New Roman" w:hAnsi="Times New Roman" w:cs="Times New Roman"/>
          <w:u w:val="single"/>
        </w:rPr>
        <w:tab/>
      </w:r>
      <w:r>
        <w:rPr>
          <w:rFonts w:ascii="Times New Roman" w:hAnsi="Times New Roman" w:cs="Times New Roman"/>
        </w:rPr>
        <w:t>（</w:t>
      </w:r>
      <w:r>
        <w:rPr>
          <w:rFonts w:ascii="Times New Roman" w:hAnsi="Times New Roman" w:cs="Times New Roman"/>
          <w:spacing w:val="-3"/>
        </w:rPr>
        <w:t>填</w:t>
      </w:r>
      <w:r>
        <w:rPr>
          <w:rFonts w:ascii="Times New Roman" w:hAnsi="Times New Roman" w:cs="Times New Roman"/>
          <w:spacing w:val="-3"/>
        </w:rPr>
        <w:t>“</w:t>
      </w:r>
      <w:r>
        <w:rPr>
          <w:rFonts w:ascii="Times New Roman" w:hAnsi="Times New Roman" w:cs="Times New Roman"/>
          <w:spacing w:val="-3"/>
        </w:rPr>
        <w:t>断路</w:t>
      </w:r>
      <w:r>
        <w:rPr>
          <w:rFonts w:ascii="Times New Roman" w:hAnsi="Times New Roman" w:cs="Times New Roman"/>
          <w:spacing w:val="-3"/>
        </w:rPr>
        <w:t>”</w:t>
      </w:r>
      <w:r>
        <w:rPr>
          <w:rFonts w:ascii="Times New Roman" w:hAnsi="Times New Roman" w:cs="Times New Roman"/>
          <w:spacing w:val="-3"/>
        </w:rPr>
        <w:t>或</w:t>
      </w:r>
      <w:r>
        <w:rPr>
          <w:rFonts w:ascii="Times New Roman" w:hAnsi="Times New Roman" w:cs="Times New Roman"/>
          <w:spacing w:val="-3"/>
        </w:rPr>
        <w:t>“</w:t>
      </w:r>
      <w:r>
        <w:rPr>
          <w:rFonts w:ascii="Times New Roman" w:hAnsi="Times New Roman" w:cs="Times New Roman"/>
          <w:spacing w:val="-3"/>
        </w:rPr>
        <w:t>短路</w:t>
      </w:r>
      <w:r>
        <w:rPr>
          <w:rFonts w:ascii="Times New Roman" w:hAnsi="Times New Roman" w:cs="Times New Roman"/>
          <w:spacing w:val="-3"/>
        </w:rPr>
        <w:t>”</w:t>
      </w:r>
      <w:r>
        <w:rPr>
          <w:rFonts w:ascii="Times New Roman" w:hAnsi="Times New Roman" w:cs="Times New Roman"/>
        </w:rPr>
        <w:t>）</w:t>
      </w:r>
      <w:r>
        <w:rPr>
          <w:rFonts w:ascii="Times New Roman" w:hAnsi="Times New Roman" w:cs="Times New Roman"/>
          <w:spacing w:val="-3"/>
        </w:rPr>
        <w:t>。</w:t>
      </w:r>
      <w:r>
        <w:rPr>
          <w:rFonts w:ascii="Times New Roman" w:hAnsi="Times New Roman" w:cs="Times New Roman"/>
        </w:rPr>
        <w:t xml:space="preserve"> </w:t>
      </w:r>
    </w:p>
    <w:p w:rsidR="00087160" w:rsidRDefault="00087160" w:rsidP="00087160">
      <w:pPr>
        <w:pStyle w:val="a6"/>
        <w:numPr>
          <w:ilvl w:val="0"/>
          <w:numId w:val="17"/>
        </w:numPr>
        <w:tabs>
          <w:tab w:val="left" w:pos="670"/>
        </w:tabs>
        <w:spacing w:before="43" w:after="0" w:line="278" w:lineRule="auto"/>
        <w:ind w:right="1023" w:firstLine="0"/>
        <w:rPr>
          <w:rFonts w:ascii="Times New Roman" w:hAnsi="Times New Roman" w:cs="Times New Roman"/>
          <w:sz w:val="21"/>
          <w:lang w:eastAsia="zh-CN"/>
        </w:rPr>
      </w:pPr>
      <w:r>
        <w:rPr>
          <w:rFonts w:ascii="Times New Roman" w:hAnsi="Times New Roman" w:cs="Times New Roman"/>
          <w:noProof/>
        </w:rPr>
        <w:drawing>
          <wp:anchor distT="0" distB="0" distL="0" distR="0" simplePos="0" relativeHeight="251675648" behindDoc="0" locked="0" layoutInCell="1" allowOverlap="1" wp14:anchorId="126D8D02" wp14:editId="0FC740C6">
            <wp:simplePos x="0" y="0"/>
            <wp:positionH relativeFrom="page">
              <wp:posOffset>753110</wp:posOffset>
            </wp:positionH>
            <wp:positionV relativeFrom="paragraph">
              <wp:posOffset>488315</wp:posOffset>
            </wp:positionV>
            <wp:extent cx="4687570" cy="1162050"/>
            <wp:effectExtent l="0" t="0" r="11430" b="6350"/>
            <wp:wrapNone/>
            <wp:docPr id="57"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402566" name="image29.jpeg"/>
                    <pic:cNvPicPr>
                      <a:picLocks noChangeAspect="1"/>
                    </pic:cNvPicPr>
                  </pic:nvPicPr>
                  <pic:blipFill>
                    <a:blip r:embed="rId35" cstate="print"/>
                    <a:stretch>
                      <a:fillRect/>
                    </a:stretch>
                  </pic:blipFill>
                  <pic:spPr>
                    <a:xfrm>
                      <a:off x="0" y="0"/>
                      <a:ext cx="4687792" cy="1161948"/>
                    </a:xfrm>
                    <a:prstGeom prst="rect">
                      <a:avLst/>
                    </a:prstGeom>
                  </pic:spPr>
                </pic:pic>
              </a:graphicData>
            </a:graphic>
          </wp:anchor>
        </w:drawing>
      </w:r>
      <w:r>
        <w:rPr>
          <w:rFonts w:ascii="Times New Roman" w:hAnsi="Times New Roman" w:cs="Times New Roman"/>
          <w:spacing w:val="-3"/>
          <w:sz w:val="21"/>
          <w:lang w:eastAsia="zh-CN"/>
        </w:rPr>
        <w:t>由于无法修复故障，请提供的器材，重新设计电路以完成实验</w:t>
      </w:r>
      <w:r>
        <w:rPr>
          <w:rFonts w:ascii="Times New Roman" w:hAnsi="Times New Roman" w:cs="Times New Roman"/>
          <w:sz w:val="21"/>
          <w:lang w:eastAsia="zh-CN"/>
        </w:rPr>
        <w:t>（</w:t>
      </w:r>
      <w:r>
        <w:rPr>
          <w:rFonts w:ascii="Times New Roman" w:hAnsi="Times New Roman" w:cs="Times New Roman"/>
          <w:spacing w:val="-3"/>
          <w:sz w:val="21"/>
          <w:lang w:eastAsia="zh-CN"/>
        </w:rPr>
        <w:t>若部分器材在实验中需移动位置，</w:t>
      </w:r>
      <w:r>
        <w:rPr>
          <w:rFonts w:ascii="Times New Roman" w:hAnsi="Times New Roman" w:cs="Times New Roman"/>
          <w:spacing w:val="-3"/>
          <w:sz w:val="21"/>
          <w:lang w:eastAsia="zh-CN"/>
        </w:rPr>
        <w:t xml:space="preserve"> </w:t>
      </w:r>
      <w:r>
        <w:rPr>
          <w:rFonts w:ascii="Times New Roman" w:hAnsi="Times New Roman" w:cs="Times New Roman"/>
          <w:spacing w:val="-3"/>
          <w:sz w:val="21"/>
          <w:lang w:eastAsia="zh-CN"/>
        </w:rPr>
        <w:t>可用虚线表示</w:t>
      </w:r>
      <w:r>
        <w:rPr>
          <w:rFonts w:ascii="Times New Roman" w:hAnsi="Times New Roman" w:cs="Times New Roman"/>
          <w:sz w:val="21"/>
          <w:lang w:eastAsia="zh-CN"/>
        </w:rPr>
        <w:t>）</w:t>
      </w:r>
      <w:r>
        <w:rPr>
          <w:rFonts w:ascii="Times New Roman" w:hAnsi="Times New Roman" w:cs="Times New Roman"/>
          <w:spacing w:val="-3"/>
          <w:sz w:val="21"/>
          <w:lang w:eastAsia="zh-CN"/>
        </w:rPr>
        <w:t>，将电路图画于方框内。</w:t>
      </w:r>
      <w:r>
        <w:rPr>
          <w:rFonts w:ascii="Times New Roman" w:hAnsi="Times New Roman" w:cs="Times New Roman"/>
          <w:spacing w:val="-3"/>
          <w:sz w:val="21"/>
          <w:lang w:eastAsia="zh-CN"/>
        </w:rPr>
        <w:t xml:space="preserve"> </w:t>
      </w: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rPr>
          <w:rFonts w:ascii="Times New Roman" w:hAnsi="Times New Roman" w:cs="Times New Roman"/>
          <w:b/>
          <w:sz w:val="20"/>
          <w:lang w:eastAsia="zh-CN"/>
        </w:rPr>
      </w:pPr>
    </w:p>
    <w:p w:rsidR="00087160" w:rsidRDefault="00087160" w:rsidP="00087160">
      <w:pPr>
        <w:pStyle w:val="a5"/>
        <w:spacing w:before="7"/>
        <w:rPr>
          <w:rFonts w:ascii="Times New Roman" w:hAnsi="Times New Roman" w:cs="Times New Roman"/>
          <w:b/>
          <w:sz w:val="3"/>
        </w:rPr>
      </w:pPr>
      <w:r>
        <w:rPr>
          <w:rFonts w:ascii="Times New Roman" w:hAnsi="Times New Roman" w:cs="Times New Roman"/>
          <w:sz w:val="3"/>
          <w:lang w:eastAsia="zh-CN"/>
        </w:rPr>
        <w:t>、</w:t>
      </w:r>
    </w:p>
    <w:p w:rsidR="00087160" w:rsidRDefault="00087160" w:rsidP="00087160">
      <w:pPr>
        <w:pStyle w:val="a5"/>
        <w:spacing w:before="7"/>
        <w:rPr>
          <w:rFonts w:ascii="Times New Roman" w:hAnsi="Times New Roman" w:cs="Times New Roman"/>
          <w:b/>
          <w:sz w:val="3"/>
        </w:rPr>
      </w:pPr>
    </w:p>
    <w:p w:rsidR="00087160" w:rsidRDefault="00087160" w:rsidP="00087160">
      <w:pPr>
        <w:pStyle w:val="a5"/>
        <w:spacing w:before="7"/>
        <w:rPr>
          <w:rFonts w:ascii="Times New Roman" w:hAnsi="Times New Roman" w:cs="Times New Roman"/>
          <w:b/>
          <w:sz w:val="3"/>
        </w:rPr>
      </w:pPr>
    </w:p>
    <w:p w:rsidR="00087160" w:rsidRDefault="00087160" w:rsidP="00087160">
      <w:pPr>
        <w:pStyle w:val="a5"/>
        <w:spacing w:before="7"/>
        <w:rPr>
          <w:rFonts w:ascii="Times New Roman" w:hAnsi="Times New Roman" w:cs="Times New Roman"/>
          <w:b/>
          <w:sz w:val="3"/>
        </w:rPr>
      </w:pPr>
    </w:p>
    <w:p w:rsidR="00087160" w:rsidRDefault="00087160" w:rsidP="00087160">
      <w:pPr>
        <w:pStyle w:val="a5"/>
        <w:spacing w:before="7"/>
        <w:rPr>
          <w:rFonts w:ascii="Times New Roman" w:hAnsi="Times New Roman" w:cs="Times New Roman"/>
          <w:b/>
          <w:sz w:val="3"/>
        </w:rPr>
      </w:pPr>
    </w:p>
    <w:p w:rsidR="00087160" w:rsidRDefault="00087160" w:rsidP="00087160">
      <w:pPr>
        <w:pStyle w:val="a5"/>
        <w:spacing w:before="7"/>
        <w:rPr>
          <w:rFonts w:ascii="Times New Roman" w:hAnsi="Times New Roman" w:cs="Times New Roman"/>
          <w:b/>
          <w:sz w:val="3"/>
        </w:rPr>
      </w:pPr>
    </w:p>
    <w:p w:rsidR="00087160" w:rsidRDefault="00087160" w:rsidP="00087160">
      <w:pPr>
        <w:pStyle w:val="a5"/>
        <w:spacing w:before="7"/>
        <w:rPr>
          <w:rFonts w:ascii="Times New Roman" w:hAnsi="Times New Roman" w:cs="Times New Roman"/>
          <w:b/>
          <w:sz w:val="3"/>
        </w:rPr>
      </w:pPr>
    </w:p>
    <w:p w:rsidR="00087160" w:rsidRDefault="00087160" w:rsidP="00087160">
      <w:pPr>
        <w:pStyle w:val="a5"/>
        <w:spacing w:before="7"/>
        <w:rPr>
          <w:rFonts w:ascii="Times New Roman" w:hAnsi="Times New Roman" w:cs="Times New Roman"/>
          <w:b/>
          <w:sz w:val="3"/>
        </w:rPr>
      </w:pPr>
    </w:p>
    <w:p w:rsidR="00087160" w:rsidRDefault="00087160" w:rsidP="00087160">
      <w:pPr>
        <w:pStyle w:val="a5"/>
        <w:spacing w:before="7"/>
        <w:rPr>
          <w:rFonts w:ascii="Times New Roman" w:hAnsi="Times New Roman" w:cs="Times New Roman"/>
          <w:b/>
          <w:sz w:val="3"/>
        </w:rPr>
      </w:pPr>
    </w:p>
    <w:p w:rsidR="00087160" w:rsidRDefault="00087160" w:rsidP="00087160">
      <w:pPr>
        <w:pStyle w:val="a6"/>
        <w:tabs>
          <w:tab w:val="left" w:pos="670"/>
        </w:tabs>
        <w:spacing w:before="18" w:line="278" w:lineRule="auto"/>
        <w:ind w:left="0" w:right="864"/>
        <w:jc w:val="both"/>
        <w:rPr>
          <w:rFonts w:ascii="Times New Roman" w:hAnsi="Times New Roman" w:cs="Times New Roman"/>
          <w:sz w:val="21"/>
        </w:rPr>
      </w:pPr>
    </w:p>
    <w:p w:rsidR="00087160" w:rsidRDefault="00087160" w:rsidP="00087160">
      <w:pPr>
        <w:pStyle w:val="a6"/>
        <w:numPr>
          <w:ilvl w:val="0"/>
          <w:numId w:val="17"/>
        </w:numPr>
        <w:tabs>
          <w:tab w:val="left" w:pos="670"/>
        </w:tabs>
        <w:spacing w:before="18" w:after="0" w:line="278" w:lineRule="auto"/>
        <w:ind w:right="864" w:firstLine="0"/>
        <w:jc w:val="both"/>
        <w:rPr>
          <w:rFonts w:ascii="Times New Roman" w:hAnsi="Times New Roman" w:cs="Times New Roman"/>
          <w:sz w:val="21"/>
          <w:lang w:eastAsia="zh-CN"/>
        </w:rPr>
      </w:pPr>
      <w:r>
        <w:rPr>
          <w:rFonts w:ascii="Times New Roman" w:hAnsi="Times New Roman" w:cs="Times New Roman"/>
          <w:spacing w:val="-3"/>
          <w:sz w:val="21"/>
          <w:lang w:eastAsia="zh-CN"/>
        </w:rPr>
        <w:t>完成实验，数据如上表。实验过程中电源电压不变，新设计的电路电源应选择</w:t>
      </w:r>
      <w:r>
        <w:rPr>
          <w:rFonts w:ascii="Times New Roman" w:hAnsi="Times New Roman" w:cs="Times New Roman"/>
          <w:spacing w:val="-3"/>
          <w:sz w:val="21"/>
          <w:u w:val="single"/>
          <w:lang w:eastAsia="zh-CN"/>
        </w:rPr>
        <w:t xml:space="preserve">    </w:t>
      </w:r>
      <w:r>
        <w:rPr>
          <w:rFonts w:ascii="Times New Roman" w:hAnsi="Times New Roman" w:cs="Times New Roman"/>
          <w:spacing w:val="59"/>
          <w:sz w:val="21"/>
          <w:lang w:eastAsia="zh-CN"/>
        </w:rPr>
        <w:t xml:space="preserve"> </w:t>
      </w:r>
      <w:r>
        <w:rPr>
          <w:rFonts w:ascii="Times New Roman" w:hAnsi="Times New Roman" w:cs="Times New Roman"/>
          <w:sz w:val="21"/>
          <w:lang w:eastAsia="zh-CN"/>
        </w:rPr>
        <w:t>V</w:t>
      </w:r>
      <w:r>
        <w:rPr>
          <w:rFonts w:ascii="Times New Roman" w:hAnsi="Times New Roman" w:cs="Times New Roman"/>
          <w:spacing w:val="-26"/>
          <w:sz w:val="21"/>
          <w:lang w:eastAsia="zh-CN"/>
        </w:rPr>
        <w:t xml:space="preserve"> </w:t>
      </w:r>
      <w:r>
        <w:rPr>
          <w:rFonts w:ascii="Times New Roman" w:hAnsi="Times New Roman" w:cs="Times New Roman"/>
          <w:spacing w:val="-26"/>
          <w:sz w:val="21"/>
          <w:lang w:eastAsia="zh-CN"/>
        </w:rPr>
        <w:t>档</w:t>
      </w:r>
      <w:r>
        <w:rPr>
          <w:rFonts w:ascii="Times New Roman" w:hAnsi="Times New Roman" w:cs="Times New Roman"/>
          <w:spacing w:val="-3"/>
          <w:sz w:val="21"/>
          <w:lang w:eastAsia="zh-CN"/>
        </w:rPr>
        <w:t>（</w:t>
      </w:r>
      <w:r>
        <w:rPr>
          <w:rFonts w:ascii="Times New Roman" w:hAnsi="Times New Roman" w:cs="Times New Roman"/>
          <w:spacing w:val="-2"/>
          <w:sz w:val="21"/>
          <w:lang w:eastAsia="zh-CN"/>
        </w:rPr>
        <w:t>学生电源</w:t>
      </w:r>
      <w:r>
        <w:rPr>
          <w:rFonts w:ascii="Times New Roman" w:hAnsi="Times New Roman" w:cs="Times New Roman"/>
          <w:spacing w:val="-3"/>
          <w:sz w:val="21"/>
          <w:lang w:eastAsia="zh-CN"/>
        </w:rPr>
        <w:t>档位有</w:t>
      </w:r>
      <w:r>
        <w:rPr>
          <w:rFonts w:ascii="Times New Roman" w:hAnsi="Times New Roman" w:cs="Times New Roman"/>
          <w:sz w:val="21"/>
          <w:lang w:eastAsia="zh-CN"/>
        </w:rPr>
        <w:t>：</w:t>
      </w:r>
      <w:r>
        <w:rPr>
          <w:rFonts w:ascii="Times New Roman" w:hAnsi="Times New Roman" w:cs="Times New Roman"/>
          <w:sz w:val="21"/>
          <w:lang w:eastAsia="zh-CN"/>
        </w:rPr>
        <w:t>2V</w:t>
      </w:r>
      <w:r>
        <w:rPr>
          <w:rFonts w:ascii="Times New Roman" w:hAnsi="Times New Roman" w:cs="Times New Roman"/>
          <w:sz w:val="21"/>
          <w:lang w:eastAsia="zh-CN"/>
        </w:rPr>
        <w:t>、</w:t>
      </w:r>
      <w:r>
        <w:rPr>
          <w:rFonts w:ascii="Times New Roman" w:hAnsi="Times New Roman" w:cs="Times New Roman"/>
          <w:sz w:val="21"/>
          <w:lang w:eastAsia="zh-CN"/>
        </w:rPr>
        <w:t>4V</w:t>
      </w:r>
      <w:r>
        <w:rPr>
          <w:rFonts w:ascii="Times New Roman" w:hAnsi="Times New Roman" w:cs="Times New Roman"/>
          <w:sz w:val="21"/>
          <w:lang w:eastAsia="zh-CN"/>
        </w:rPr>
        <w:t>、</w:t>
      </w:r>
      <w:r>
        <w:rPr>
          <w:rFonts w:ascii="Times New Roman" w:hAnsi="Times New Roman" w:cs="Times New Roman"/>
          <w:sz w:val="21"/>
          <w:lang w:eastAsia="zh-CN"/>
        </w:rPr>
        <w:t>6V</w:t>
      </w:r>
      <w:r>
        <w:rPr>
          <w:rFonts w:ascii="Times New Roman" w:hAnsi="Times New Roman" w:cs="Times New Roman"/>
          <w:sz w:val="21"/>
          <w:lang w:eastAsia="zh-CN"/>
        </w:rPr>
        <w:t>、</w:t>
      </w:r>
      <w:r>
        <w:rPr>
          <w:rFonts w:ascii="Times New Roman" w:hAnsi="Times New Roman" w:cs="Times New Roman"/>
          <w:sz w:val="21"/>
          <w:lang w:eastAsia="zh-CN"/>
        </w:rPr>
        <w:t>8V</w:t>
      </w:r>
      <w:r>
        <w:rPr>
          <w:rFonts w:ascii="Times New Roman" w:hAnsi="Times New Roman" w:cs="Times New Roman"/>
          <w:sz w:val="21"/>
          <w:lang w:eastAsia="zh-CN"/>
        </w:rPr>
        <w:t>、</w:t>
      </w:r>
      <w:r>
        <w:rPr>
          <w:rFonts w:ascii="Times New Roman" w:hAnsi="Times New Roman" w:cs="Times New Roman"/>
          <w:sz w:val="21"/>
          <w:lang w:eastAsia="zh-CN"/>
        </w:rPr>
        <w:t>10V</w:t>
      </w:r>
      <w:r>
        <w:rPr>
          <w:rFonts w:ascii="Times New Roman" w:hAnsi="Times New Roman" w:cs="Times New Roman"/>
          <w:sz w:val="21"/>
          <w:lang w:eastAsia="zh-CN"/>
        </w:rPr>
        <w:t>、</w:t>
      </w:r>
      <w:r>
        <w:rPr>
          <w:rFonts w:ascii="Times New Roman" w:hAnsi="Times New Roman" w:cs="Times New Roman"/>
          <w:sz w:val="21"/>
          <w:lang w:eastAsia="zh-CN"/>
        </w:rPr>
        <w:t>12V</w:t>
      </w:r>
      <w:r>
        <w:rPr>
          <w:rFonts w:ascii="Times New Roman" w:hAnsi="Times New Roman" w:cs="Times New Roman"/>
          <w:sz w:val="21"/>
          <w:lang w:eastAsia="zh-CN"/>
        </w:rPr>
        <w:t>）</w:t>
      </w:r>
      <w:r>
        <w:rPr>
          <w:rFonts w:ascii="Times New Roman" w:hAnsi="Times New Roman" w:cs="Times New Roman"/>
          <w:spacing w:val="-3"/>
          <w:sz w:val="21"/>
          <w:lang w:eastAsia="zh-CN"/>
        </w:rPr>
        <w:t>。</w:t>
      </w:r>
      <w:r>
        <w:rPr>
          <w:rFonts w:ascii="Times New Roman" w:hAnsi="Times New Roman" w:cs="Times New Roman"/>
          <w:sz w:val="21"/>
          <w:lang w:eastAsia="zh-CN"/>
        </w:rPr>
        <w:t xml:space="preserve"> </w:t>
      </w:r>
    </w:p>
    <w:p w:rsidR="00087160" w:rsidRDefault="00087160" w:rsidP="00087160">
      <w:pPr>
        <w:spacing w:before="22"/>
        <w:ind w:left="140"/>
        <w:rPr>
          <w:rFonts w:ascii="Times New Roman" w:hAnsi="Times New Roman" w:cs="Times New Roman"/>
          <w:b/>
          <w:sz w:val="24"/>
        </w:rPr>
      </w:pPr>
    </w:p>
    <w:p w:rsidR="00087160" w:rsidRDefault="00087160" w:rsidP="00087160">
      <w:pPr>
        <w:spacing w:before="22"/>
        <w:ind w:left="140"/>
        <w:rPr>
          <w:rFonts w:ascii="Times New Roman" w:hAnsi="Times New Roman" w:cs="Times New Roman"/>
          <w:b/>
          <w:sz w:val="24"/>
        </w:rPr>
      </w:pPr>
    </w:p>
    <w:p w:rsidR="00087160" w:rsidRDefault="00087160" w:rsidP="00087160">
      <w:pPr>
        <w:spacing w:before="22"/>
        <w:ind w:left="140"/>
        <w:rPr>
          <w:rFonts w:ascii="Times New Roman" w:hAnsi="Times New Roman" w:cs="Times New Roman"/>
          <w:b/>
          <w:sz w:val="24"/>
        </w:rPr>
      </w:pPr>
    </w:p>
    <w:p w:rsidR="00087160" w:rsidRDefault="00087160" w:rsidP="00087160">
      <w:pPr>
        <w:spacing w:before="22"/>
        <w:ind w:left="140"/>
        <w:rPr>
          <w:rFonts w:ascii="Times New Roman" w:hAnsi="Times New Roman" w:cs="Times New Roman"/>
          <w:b/>
          <w:sz w:val="24"/>
        </w:rPr>
      </w:pPr>
    </w:p>
    <w:p w:rsidR="00087160" w:rsidRDefault="00087160" w:rsidP="00087160">
      <w:pPr>
        <w:spacing w:before="22"/>
        <w:rPr>
          <w:rFonts w:ascii="Times New Roman" w:hAnsi="Times New Roman" w:cs="Times New Roman"/>
          <w:b/>
          <w:sz w:val="24"/>
        </w:rPr>
      </w:pPr>
    </w:p>
    <w:p w:rsidR="00087160" w:rsidRDefault="00087160" w:rsidP="00087160">
      <w:pPr>
        <w:spacing w:before="22"/>
        <w:ind w:left="140"/>
        <w:rPr>
          <w:rFonts w:ascii="Times New Roman" w:hAnsi="Times New Roman" w:cs="Times New Roman"/>
          <w:b/>
          <w:sz w:val="24"/>
        </w:rPr>
      </w:pPr>
      <w:r>
        <w:rPr>
          <w:rFonts w:ascii="Times New Roman" w:hAnsi="Times New Roman" w:cs="Times New Roman"/>
          <w:b/>
          <w:sz w:val="24"/>
        </w:rPr>
        <w:t>六、计算题：本题共</w:t>
      </w:r>
      <w:r>
        <w:rPr>
          <w:rFonts w:ascii="Times New Roman" w:hAnsi="Times New Roman" w:cs="Times New Roman"/>
          <w:b/>
          <w:sz w:val="24"/>
        </w:rPr>
        <w:t xml:space="preserve"> 3 </w:t>
      </w:r>
      <w:r>
        <w:rPr>
          <w:rFonts w:ascii="Times New Roman" w:hAnsi="Times New Roman" w:cs="Times New Roman"/>
          <w:b/>
          <w:sz w:val="24"/>
        </w:rPr>
        <w:t>小题，共</w:t>
      </w:r>
      <w:r>
        <w:rPr>
          <w:rFonts w:ascii="Times New Roman" w:hAnsi="Times New Roman" w:cs="Times New Roman"/>
          <w:b/>
          <w:sz w:val="24"/>
        </w:rPr>
        <w:t xml:space="preserve"> 20 </w:t>
      </w:r>
      <w:r>
        <w:rPr>
          <w:rFonts w:ascii="Times New Roman" w:hAnsi="Times New Roman" w:cs="Times New Roman"/>
          <w:b/>
          <w:sz w:val="24"/>
        </w:rPr>
        <w:t>分。</w:t>
      </w:r>
      <w:r>
        <w:rPr>
          <w:rFonts w:ascii="Times New Roman" w:hAnsi="Times New Roman" w:cs="Times New Roman"/>
          <w:b/>
          <w:w w:val="99"/>
          <w:sz w:val="24"/>
        </w:rPr>
        <w:t xml:space="preserve"> </w:t>
      </w:r>
    </w:p>
    <w:p w:rsidR="00087160" w:rsidRDefault="00087160" w:rsidP="00087160">
      <w:pPr>
        <w:pStyle w:val="a6"/>
        <w:numPr>
          <w:ilvl w:val="0"/>
          <w:numId w:val="14"/>
        </w:numPr>
        <w:tabs>
          <w:tab w:val="left" w:pos="458"/>
        </w:tabs>
        <w:spacing w:before="88" w:after="0"/>
        <w:ind w:left="140" w:right="972" w:firstLine="0"/>
        <w:rPr>
          <w:rFonts w:ascii="Times New Roman" w:hAnsi="Times New Roman" w:cs="Times New Roman"/>
          <w:sz w:val="21"/>
        </w:rPr>
      </w:pPr>
      <w:r>
        <w:rPr>
          <w:rFonts w:ascii="Times New Roman" w:hAnsi="Times New Roman" w:cs="Times New Roman"/>
          <w:noProof/>
        </w:rPr>
        <w:drawing>
          <wp:anchor distT="0" distB="0" distL="0" distR="0" simplePos="0" relativeHeight="251676672" behindDoc="0" locked="0" layoutInCell="1" allowOverlap="1" wp14:anchorId="416BB396" wp14:editId="5BD5631F">
            <wp:simplePos x="0" y="0"/>
            <wp:positionH relativeFrom="page">
              <wp:posOffset>733425</wp:posOffset>
            </wp:positionH>
            <wp:positionV relativeFrom="paragraph">
              <wp:posOffset>492760</wp:posOffset>
            </wp:positionV>
            <wp:extent cx="1340485" cy="1099185"/>
            <wp:effectExtent l="0" t="0" r="5715" b="5715"/>
            <wp:wrapNone/>
            <wp:docPr id="61"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426168" name="image31.jpeg"/>
                    <pic:cNvPicPr>
                      <a:picLocks noChangeAspect="1"/>
                    </pic:cNvPicPr>
                  </pic:nvPicPr>
                  <pic:blipFill>
                    <a:blip r:embed="rId36" cstate="print"/>
                    <a:stretch>
                      <a:fillRect/>
                    </a:stretch>
                  </pic:blipFill>
                  <pic:spPr>
                    <a:xfrm>
                      <a:off x="0" y="0"/>
                      <a:ext cx="1340431" cy="1099214"/>
                    </a:xfrm>
                    <a:prstGeom prst="rect">
                      <a:avLst/>
                    </a:prstGeom>
                  </pic:spPr>
                </pic:pic>
              </a:graphicData>
            </a:graphic>
          </wp:anchor>
        </w:drawing>
      </w:r>
      <w:r>
        <w:rPr>
          <w:rFonts w:ascii="Times New Roman" w:hAnsi="Times New Roman" w:cs="Times New Roman"/>
          <w:spacing w:val="-17"/>
          <w:sz w:val="21"/>
          <w:lang w:eastAsia="zh-CN"/>
        </w:rPr>
        <w:t>如图</w:t>
      </w:r>
      <w:r>
        <w:rPr>
          <w:rFonts w:ascii="Times New Roman" w:hAnsi="Times New Roman" w:cs="Times New Roman"/>
          <w:spacing w:val="-17"/>
          <w:sz w:val="21"/>
          <w:lang w:eastAsia="zh-CN"/>
        </w:rPr>
        <w:t xml:space="preserve"> </w:t>
      </w:r>
      <w:r>
        <w:rPr>
          <w:rFonts w:ascii="Times New Roman" w:hAnsi="Times New Roman" w:cs="Times New Roman"/>
          <w:sz w:val="21"/>
          <w:lang w:eastAsia="zh-CN"/>
        </w:rPr>
        <w:t>24</w:t>
      </w:r>
      <w:r>
        <w:rPr>
          <w:rFonts w:ascii="Times New Roman" w:hAnsi="Times New Roman" w:cs="Times New Roman"/>
          <w:spacing w:val="-11"/>
          <w:sz w:val="21"/>
          <w:lang w:eastAsia="zh-CN"/>
        </w:rPr>
        <w:t xml:space="preserve"> </w:t>
      </w:r>
      <w:r>
        <w:rPr>
          <w:rFonts w:ascii="Times New Roman" w:hAnsi="Times New Roman" w:cs="Times New Roman"/>
          <w:spacing w:val="-11"/>
          <w:sz w:val="21"/>
          <w:lang w:eastAsia="zh-CN"/>
        </w:rPr>
        <w:t>电路，电源电压不变，定值电阻</w:t>
      </w:r>
      <w:r>
        <w:rPr>
          <w:rFonts w:ascii="Times New Roman" w:hAnsi="Times New Roman" w:cs="Times New Roman"/>
          <w:spacing w:val="-11"/>
          <w:sz w:val="21"/>
          <w:lang w:eastAsia="zh-CN"/>
        </w:rPr>
        <w:t xml:space="preserve"> </w:t>
      </w:r>
      <w:r>
        <w:rPr>
          <w:rFonts w:ascii="Times New Roman" w:hAnsi="Times New Roman" w:cs="Times New Roman"/>
          <w:sz w:val="21"/>
          <w:lang w:eastAsia="zh-CN"/>
        </w:rPr>
        <w:t>R=15</w:t>
      </w:r>
      <w:r>
        <w:rPr>
          <w:rFonts w:ascii="Times New Roman" w:hAnsi="Times New Roman" w:cs="Times New Roman"/>
          <w:sz w:val="21"/>
        </w:rPr>
        <w:t>Ω</w:t>
      </w:r>
      <w:r>
        <w:rPr>
          <w:rFonts w:ascii="Times New Roman" w:hAnsi="Times New Roman" w:cs="Times New Roman"/>
          <w:spacing w:val="-10"/>
          <w:sz w:val="21"/>
          <w:lang w:eastAsia="zh-CN"/>
        </w:rPr>
        <w:t>，小灯泡</w:t>
      </w:r>
      <w:r>
        <w:rPr>
          <w:rFonts w:ascii="Times New Roman" w:hAnsi="Times New Roman" w:cs="Times New Roman"/>
          <w:spacing w:val="-10"/>
          <w:sz w:val="21"/>
          <w:lang w:eastAsia="zh-CN"/>
        </w:rPr>
        <w:t xml:space="preserve"> </w:t>
      </w:r>
      <w:r>
        <w:rPr>
          <w:rFonts w:ascii="Times New Roman" w:hAnsi="Times New Roman" w:cs="Times New Roman"/>
          <w:sz w:val="21"/>
          <w:lang w:eastAsia="zh-CN"/>
        </w:rPr>
        <w:t>L</w:t>
      </w:r>
      <w:r>
        <w:rPr>
          <w:rFonts w:ascii="Times New Roman" w:hAnsi="Times New Roman" w:cs="Times New Roman"/>
          <w:spacing w:val="-14"/>
          <w:sz w:val="21"/>
          <w:lang w:eastAsia="zh-CN"/>
        </w:rPr>
        <w:t xml:space="preserve"> </w:t>
      </w:r>
      <w:r>
        <w:rPr>
          <w:rFonts w:ascii="Times New Roman" w:hAnsi="Times New Roman" w:cs="Times New Roman"/>
          <w:spacing w:val="-14"/>
          <w:sz w:val="21"/>
          <w:lang w:eastAsia="zh-CN"/>
        </w:rPr>
        <w:t>标有</w:t>
      </w:r>
      <w:r>
        <w:rPr>
          <w:rFonts w:ascii="Times New Roman" w:hAnsi="Times New Roman" w:cs="Times New Roman"/>
          <w:spacing w:val="-14"/>
          <w:sz w:val="21"/>
          <w:lang w:eastAsia="zh-CN"/>
        </w:rPr>
        <w:t>“</w:t>
      </w:r>
      <w:r>
        <w:rPr>
          <w:rFonts w:ascii="Times New Roman" w:hAnsi="Times New Roman" w:cs="Times New Roman"/>
          <w:sz w:val="21"/>
          <w:lang w:eastAsia="zh-CN"/>
        </w:rPr>
        <w:t>12V</w:t>
      </w:r>
      <w:r>
        <w:rPr>
          <w:rFonts w:ascii="Times New Roman" w:hAnsi="Times New Roman" w:cs="Times New Roman"/>
          <w:spacing w:val="-3"/>
          <w:sz w:val="21"/>
          <w:lang w:eastAsia="zh-CN"/>
        </w:rPr>
        <w:t>”</w:t>
      </w:r>
      <w:r>
        <w:rPr>
          <w:rFonts w:ascii="Times New Roman" w:hAnsi="Times New Roman" w:cs="Times New Roman"/>
          <w:spacing w:val="-3"/>
          <w:sz w:val="21"/>
          <w:lang w:eastAsia="zh-CN"/>
        </w:rPr>
        <w:t>的字样，不考虑温度对灯泡电</w:t>
      </w:r>
      <w:r>
        <w:rPr>
          <w:rFonts w:ascii="Times New Roman" w:hAnsi="Times New Roman" w:cs="Times New Roman"/>
          <w:spacing w:val="-8"/>
          <w:sz w:val="21"/>
          <w:lang w:eastAsia="zh-CN"/>
        </w:rPr>
        <w:t>阻的影响。闭合开关</w:t>
      </w:r>
      <w:r>
        <w:rPr>
          <w:rFonts w:ascii="Times New Roman" w:hAnsi="Times New Roman" w:cs="Times New Roman"/>
          <w:spacing w:val="-8"/>
          <w:sz w:val="21"/>
          <w:lang w:eastAsia="zh-CN"/>
        </w:rPr>
        <w:t xml:space="preserve"> </w:t>
      </w:r>
      <w:r>
        <w:rPr>
          <w:rFonts w:ascii="Times New Roman" w:hAnsi="Times New Roman" w:cs="Times New Roman"/>
          <w:sz w:val="21"/>
          <w:lang w:eastAsia="zh-CN"/>
        </w:rPr>
        <w:t>S</w:t>
      </w:r>
      <w:r>
        <w:rPr>
          <w:rFonts w:ascii="Times New Roman" w:hAnsi="Times New Roman" w:cs="Times New Roman"/>
          <w:spacing w:val="-6"/>
          <w:sz w:val="21"/>
          <w:lang w:eastAsia="zh-CN"/>
        </w:rPr>
        <w:t>，小灯泡恰能正常发光，电流表示数为</w:t>
      </w:r>
      <w:r>
        <w:rPr>
          <w:rFonts w:ascii="Times New Roman" w:hAnsi="Times New Roman" w:cs="Times New Roman"/>
          <w:spacing w:val="-6"/>
          <w:sz w:val="21"/>
          <w:lang w:eastAsia="zh-CN"/>
        </w:rPr>
        <w:t xml:space="preserve"> </w:t>
      </w:r>
      <w:r>
        <w:rPr>
          <w:rFonts w:ascii="Times New Roman" w:hAnsi="Times New Roman" w:cs="Times New Roman"/>
          <w:sz w:val="21"/>
          <w:lang w:eastAsia="zh-CN"/>
        </w:rPr>
        <w:t>1.2A</w:t>
      </w:r>
      <w:r>
        <w:rPr>
          <w:rFonts w:ascii="Times New Roman" w:hAnsi="Times New Roman" w:cs="Times New Roman"/>
          <w:spacing w:val="-3"/>
          <w:sz w:val="21"/>
          <w:lang w:eastAsia="zh-CN"/>
        </w:rPr>
        <w:t>。</w:t>
      </w:r>
      <w:r>
        <w:rPr>
          <w:rFonts w:ascii="Times New Roman" w:hAnsi="Times New Roman" w:cs="Times New Roman"/>
          <w:spacing w:val="-3"/>
          <w:sz w:val="21"/>
        </w:rPr>
        <w:t>求：</w:t>
      </w:r>
      <w:r>
        <w:rPr>
          <w:rFonts w:ascii="Times New Roman" w:hAnsi="Times New Roman" w:cs="Times New Roman"/>
          <w:sz w:val="21"/>
        </w:rPr>
        <w:t xml:space="preserve"> </w:t>
      </w:r>
    </w:p>
    <w:p w:rsidR="00087160" w:rsidRDefault="00087160" w:rsidP="00087160">
      <w:pPr>
        <w:pStyle w:val="a5"/>
        <w:rPr>
          <w:rFonts w:ascii="Times New Roman" w:hAnsi="Times New Roman" w:cs="Times New Roman"/>
          <w:b/>
          <w:sz w:val="20"/>
        </w:rPr>
      </w:pPr>
    </w:p>
    <w:p w:rsidR="00087160" w:rsidRDefault="00087160" w:rsidP="00087160">
      <w:pPr>
        <w:pStyle w:val="a5"/>
        <w:rPr>
          <w:rFonts w:ascii="Times New Roman" w:hAnsi="Times New Roman" w:cs="Times New Roman"/>
          <w:b/>
          <w:sz w:val="20"/>
        </w:rPr>
      </w:pPr>
    </w:p>
    <w:p w:rsidR="00087160" w:rsidRDefault="00087160" w:rsidP="00087160">
      <w:pPr>
        <w:pStyle w:val="a5"/>
        <w:rPr>
          <w:rFonts w:ascii="Times New Roman" w:hAnsi="Times New Roman" w:cs="Times New Roman"/>
          <w:b/>
          <w:sz w:val="20"/>
        </w:rPr>
      </w:pPr>
    </w:p>
    <w:p w:rsidR="00087160" w:rsidRDefault="00087160" w:rsidP="00087160">
      <w:pPr>
        <w:pStyle w:val="a5"/>
        <w:rPr>
          <w:rFonts w:ascii="Times New Roman" w:hAnsi="Times New Roman" w:cs="Times New Roman"/>
          <w:b/>
          <w:sz w:val="20"/>
        </w:rPr>
      </w:pPr>
    </w:p>
    <w:p w:rsidR="00087160" w:rsidRDefault="00087160" w:rsidP="00087160">
      <w:pPr>
        <w:pStyle w:val="a5"/>
        <w:rPr>
          <w:rFonts w:ascii="Times New Roman" w:hAnsi="Times New Roman" w:cs="Times New Roman"/>
          <w:b/>
          <w:sz w:val="20"/>
        </w:rPr>
      </w:pPr>
    </w:p>
    <w:p w:rsidR="00087160" w:rsidRDefault="00087160" w:rsidP="00087160">
      <w:pPr>
        <w:pStyle w:val="a5"/>
        <w:rPr>
          <w:rFonts w:ascii="Times New Roman" w:hAnsi="Times New Roman" w:cs="Times New Roman"/>
          <w:b/>
          <w:sz w:val="20"/>
        </w:rPr>
      </w:pPr>
    </w:p>
    <w:p w:rsidR="00087160" w:rsidRDefault="00087160" w:rsidP="00087160">
      <w:pPr>
        <w:pStyle w:val="a5"/>
        <w:spacing w:before="7"/>
        <w:rPr>
          <w:rFonts w:ascii="Times New Roman" w:hAnsi="Times New Roman" w:cs="Times New Roman"/>
          <w:b/>
          <w:sz w:val="15"/>
        </w:rPr>
      </w:pPr>
    </w:p>
    <w:p w:rsidR="00087160" w:rsidRDefault="00087160" w:rsidP="00087160">
      <w:pPr>
        <w:spacing w:line="139" w:lineRule="exact"/>
        <w:ind w:left="2362"/>
        <w:rPr>
          <w:rFonts w:ascii="Times New Roman" w:hAnsi="Times New Roman" w:cs="Times New Roman"/>
          <w:sz w:val="11"/>
        </w:rPr>
      </w:pPr>
      <w:r>
        <w:rPr>
          <w:rFonts w:ascii="Times New Roman" w:hAnsi="Times New Roman" w:cs="Times New Roman"/>
          <w:sz w:val="11"/>
        </w:rPr>
        <w:t xml:space="preserve"> </w:t>
      </w:r>
    </w:p>
    <w:p w:rsidR="00087160" w:rsidRDefault="00087160" w:rsidP="00087160">
      <w:pPr>
        <w:pStyle w:val="a6"/>
        <w:numPr>
          <w:ilvl w:val="0"/>
          <w:numId w:val="18"/>
        </w:numPr>
        <w:tabs>
          <w:tab w:val="left" w:pos="670"/>
        </w:tabs>
        <w:spacing w:after="0" w:line="268" w:lineRule="exact"/>
        <w:ind w:right="0"/>
        <w:rPr>
          <w:rFonts w:ascii="Times New Roman" w:hAnsi="Times New Roman" w:cs="Times New Roman"/>
          <w:sz w:val="21"/>
        </w:rPr>
      </w:pPr>
      <w:proofErr w:type="spellStart"/>
      <w:r>
        <w:rPr>
          <w:rFonts w:ascii="Times New Roman" w:hAnsi="Times New Roman" w:cs="Times New Roman"/>
          <w:spacing w:val="-19"/>
          <w:sz w:val="21"/>
        </w:rPr>
        <w:t>通电</w:t>
      </w:r>
      <w:proofErr w:type="spellEnd"/>
      <w:r>
        <w:rPr>
          <w:rFonts w:ascii="Times New Roman" w:hAnsi="Times New Roman" w:cs="Times New Roman"/>
          <w:spacing w:val="-19"/>
          <w:sz w:val="21"/>
        </w:rPr>
        <w:t xml:space="preserve"> </w:t>
      </w:r>
      <w:r>
        <w:rPr>
          <w:rFonts w:ascii="Times New Roman" w:hAnsi="Times New Roman" w:cs="Times New Roman"/>
          <w:sz w:val="21"/>
        </w:rPr>
        <w:t>10s</w:t>
      </w:r>
      <w:r>
        <w:rPr>
          <w:rFonts w:ascii="Times New Roman" w:hAnsi="Times New Roman" w:cs="Times New Roman"/>
          <w:spacing w:val="-10"/>
          <w:sz w:val="21"/>
        </w:rPr>
        <w:t xml:space="preserve"> </w:t>
      </w:r>
      <w:proofErr w:type="spellStart"/>
      <w:r>
        <w:rPr>
          <w:rFonts w:ascii="Times New Roman" w:hAnsi="Times New Roman" w:cs="Times New Roman"/>
          <w:spacing w:val="-10"/>
          <w:sz w:val="21"/>
        </w:rPr>
        <w:t>电路消耗的电能</w:t>
      </w:r>
      <w:proofErr w:type="spellEnd"/>
      <w:r>
        <w:rPr>
          <w:rFonts w:ascii="Times New Roman" w:hAnsi="Times New Roman" w:cs="Times New Roman"/>
          <w:spacing w:val="-10"/>
          <w:sz w:val="21"/>
        </w:rPr>
        <w:t>。</w:t>
      </w:r>
      <w:r>
        <w:rPr>
          <w:rFonts w:ascii="Times New Roman" w:hAnsi="Times New Roman" w:cs="Times New Roman"/>
          <w:sz w:val="21"/>
        </w:rPr>
        <w:t xml:space="preserve"> </w:t>
      </w:r>
    </w:p>
    <w:p w:rsidR="00087160" w:rsidRDefault="00087160" w:rsidP="00087160">
      <w:pPr>
        <w:pStyle w:val="a6"/>
        <w:numPr>
          <w:ilvl w:val="0"/>
          <w:numId w:val="18"/>
        </w:numPr>
        <w:tabs>
          <w:tab w:val="left" w:pos="670"/>
        </w:tabs>
        <w:spacing w:before="43" w:after="0" w:line="348" w:lineRule="auto"/>
        <w:ind w:left="140" w:right="8064" w:firstLine="0"/>
        <w:rPr>
          <w:rFonts w:ascii="Times New Roman" w:hAnsi="Times New Roman" w:cs="Times New Roman"/>
          <w:b/>
          <w:sz w:val="21"/>
        </w:rPr>
      </w:pPr>
      <w:proofErr w:type="spellStart"/>
      <w:r>
        <w:rPr>
          <w:rFonts w:ascii="Times New Roman" w:hAnsi="Times New Roman" w:cs="Times New Roman"/>
          <w:spacing w:val="-3"/>
          <w:sz w:val="21"/>
        </w:rPr>
        <w:t>小灯泡的额定功率</w:t>
      </w:r>
      <w:proofErr w:type="spellEnd"/>
      <w:r>
        <w:rPr>
          <w:rFonts w:ascii="Times New Roman" w:hAnsi="Times New Roman" w:cs="Times New Roman"/>
          <w:spacing w:val="-3"/>
          <w:sz w:val="21"/>
        </w:rPr>
        <w:t>。</w:t>
      </w:r>
    </w:p>
    <w:p w:rsidR="00087160" w:rsidRDefault="00087160" w:rsidP="00087160">
      <w:pPr>
        <w:pStyle w:val="a6"/>
        <w:tabs>
          <w:tab w:val="left" w:pos="670"/>
        </w:tabs>
        <w:spacing w:before="43" w:line="348" w:lineRule="auto"/>
        <w:ind w:left="0" w:right="8064"/>
        <w:rPr>
          <w:rFonts w:ascii="Times New Roman" w:hAnsi="Times New Roman" w:cs="Times New Roman"/>
          <w:spacing w:val="-3"/>
          <w:sz w:val="21"/>
        </w:rPr>
      </w:pPr>
    </w:p>
    <w:p w:rsidR="00087160" w:rsidRDefault="00087160" w:rsidP="00087160">
      <w:pPr>
        <w:pStyle w:val="a6"/>
        <w:tabs>
          <w:tab w:val="left" w:pos="670"/>
        </w:tabs>
        <w:spacing w:before="43" w:line="348" w:lineRule="auto"/>
        <w:ind w:left="0" w:right="8064"/>
        <w:rPr>
          <w:rFonts w:ascii="Times New Roman" w:hAnsi="Times New Roman" w:cs="Times New Roman"/>
          <w:spacing w:val="-3"/>
          <w:sz w:val="21"/>
        </w:rPr>
      </w:pPr>
    </w:p>
    <w:p w:rsidR="00087160" w:rsidRDefault="00087160" w:rsidP="00087160">
      <w:pPr>
        <w:pStyle w:val="a5"/>
        <w:snapToGrid w:val="0"/>
        <w:spacing w:before="7"/>
        <w:rPr>
          <w:rFonts w:ascii="Times New Roman" w:hAnsi="Times New Roman" w:cs="Times New Roman"/>
          <w:b/>
          <w:sz w:val="3"/>
        </w:rPr>
      </w:pPr>
      <w:r>
        <w:rPr>
          <w:rFonts w:ascii="Times New Roman" w:hAnsi="Times New Roman" w:cs="Times New Roman"/>
          <w:sz w:val="24"/>
        </w:rPr>
        <w:t xml:space="preserve"> </w:t>
      </w:r>
    </w:p>
    <w:p w:rsidR="00087160" w:rsidRDefault="00087160" w:rsidP="00087160">
      <w:pPr>
        <w:pStyle w:val="a5"/>
        <w:snapToGrid w:val="0"/>
        <w:spacing w:line="20" w:lineRule="exact"/>
        <w:ind w:left="103"/>
        <w:rPr>
          <w:rFonts w:ascii="Times New Roman" w:hAnsi="Times New Roman" w:cs="Times New Roman"/>
          <w:b/>
          <w:sz w:val="2"/>
        </w:rPr>
      </w:pPr>
    </w:p>
    <w:p w:rsidR="00087160" w:rsidRDefault="00087160" w:rsidP="00087160">
      <w:pPr>
        <w:snapToGrid w:val="0"/>
        <w:spacing w:line="290" w:lineRule="auto"/>
        <w:ind w:left="140" w:right="864"/>
        <w:rPr>
          <w:rFonts w:ascii="Times New Roman" w:hAnsi="Times New Roman" w:cs="Times New Roman"/>
        </w:rPr>
      </w:pPr>
      <w:r>
        <w:rPr>
          <w:rFonts w:ascii="Times New Roman" w:hAnsi="Times New Roman" w:cs="Times New Roman"/>
        </w:rPr>
        <w:t>32.12</w:t>
      </w:r>
      <w:r>
        <w:rPr>
          <w:rFonts w:ascii="Times New Roman" w:hAnsi="Times New Roman" w:cs="Times New Roman"/>
          <w:spacing w:val="-31"/>
        </w:rPr>
        <w:t xml:space="preserve"> </w:t>
      </w:r>
      <w:r>
        <w:rPr>
          <w:rFonts w:ascii="Times New Roman" w:hAnsi="Times New Roman" w:cs="Times New Roman"/>
          <w:spacing w:val="-31"/>
        </w:rPr>
        <w:t>月</w:t>
      </w:r>
      <w:r>
        <w:rPr>
          <w:rFonts w:ascii="Times New Roman" w:hAnsi="Times New Roman" w:cs="Times New Roman"/>
          <w:spacing w:val="-31"/>
        </w:rPr>
        <w:t xml:space="preserve"> </w:t>
      </w:r>
      <w:r>
        <w:rPr>
          <w:rFonts w:ascii="Times New Roman" w:hAnsi="Times New Roman" w:cs="Times New Roman"/>
        </w:rPr>
        <w:t>22</w:t>
      </w:r>
      <w:r>
        <w:rPr>
          <w:rFonts w:ascii="Times New Roman" w:hAnsi="Times New Roman" w:cs="Times New Roman"/>
          <w:spacing w:val="-10"/>
        </w:rPr>
        <w:t xml:space="preserve"> </w:t>
      </w:r>
      <w:r>
        <w:rPr>
          <w:rFonts w:ascii="Times New Roman" w:hAnsi="Times New Roman" w:cs="Times New Roman"/>
          <w:spacing w:val="-10"/>
        </w:rPr>
        <w:t>日，长征八号运载火箭首飞成功，将厦门大学</w:t>
      </w:r>
      <w:r>
        <w:rPr>
          <w:rFonts w:ascii="Times New Roman" w:hAnsi="Times New Roman" w:cs="Times New Roman"/>
          <w:spacing w:val="-10"/>
        </w:rPr>
        <w:t>"</w:t>
      </w:r>
      <w:r>
        <w:rPr>
          <w:rFonts w:ascii="Times New Roman" w:hAnsi="Times New Roman" w:cs="Times New Roman"/>
          <w:spacing w:val="-10"/>
        </w:rPr>
        <w:t>海丝一号</w:t>
      </w:r>
      <w:r>
        <w:rPr>
          <w:rFonts w:ascii="Times New Roman" w:hAnsi="Times New Roman" w:cs="Times New Roman"/>
          <w:spacing w:val="-10"/>
        </w:rPr>
        <w:t>"</w:t>
      </w:r>
      <w:r>
        <w:rPr>
          <w:rFonts w:ascii="Times New Roman" w:hAnsi="Times New Roman" w:cs="Times New Roman"/>
          <w:spacing w:val="-10"/>
        </w:rPr>
        <w:t>等</w:t>
      </w:r>
      <w:r>
        <w:rPr>
          <w:rFonts w:ascii="Times New Roman" w:hAnsi="Times New Roman" w:cs="Times New Roman"/>
          <w:spacing w:val="-10"/>
        </w:rPr>
        <w:t xml:space="preserve"> </w:t>
      </w:r>
      <w:r>
        <w:rPr>
          <w:rFonts w:ascii="Times New Roman" w:hAnsi="Times New Roman" w:cs="Times New Roman"/>
        </w:rPr>
        <w:t>5</w:t>
      </w:r>
      <w:r>
        <w:rPr>
          <w:rFonts w:ascii="Times New Roman" w:hAnsi="Times New Roman" w:cs="Times New Roman"/>
          <w:spacing w:val="-8"/>
        </w:rPr>
        <w:t xml:space="preserve"> </w:t>
      </w:r>
      <w:r>
        <w:rPr>
          <w:rFonts w:ascii="Times New Roman" w:hAnsi="Times New Roman" w:cs="Times New Roman"/>
          <w:spacing w:val="-8"/>
        </w:rPr>
        <w:t>颗卫星准确送入轨道。火箭离开</w:t>
      </w:r>
      <w:r>
        <w:rPr>
          <w:rFonts w:ascii="Times New Roman" w:hAnsi="Times New Roman" w:cs="Times New Roman"/>
          <w:spacing w:val="-5"/>
        </w:rPr>
        <w:t>发射台时，为了防止高温火焰对发射台的影响，</w:t>
      </w:r>
      <w:r>
        <w:rPr>
          <w:rFonts w:ascii="Times New Roman" w:hAnsi="Times New Roman" w:cs="Times New Roman"/>
          <w:spacing w:val="-5"/>
        </w:rPr>
        <w:t>"</w:t>
      </w:r>
      <w:r>
        <w:rPr>
          <w:rFonts w:ascii="Times New Roman" w:hAnsi="Times New Roman" w:cs="Times New Roman"/>
          <w:spacing w:val="-5"/>
        </w:rPr>
        <w:t>喷水降温系统</w:t>
      </w:r>
      <w:r>
        <w:rPr>
          <w:rFonts w:ascii="Times New Roman" w:hAnsi="Times New Roman" w:cs="Times New Roman"/>
          <w:spacing w:val="-5"/>
        </w:rPr>
        <w:t>"</w:t>
      </w:r>
      <w:r>
        <w:rPr>
          <w:rFonts w:ascii="Times New Roman" w:hAnsi="Times New Roman" w:cs="Times New Roman"/>
          <w:spacing w:val="-5"/>
        </w:rPr>
        <w:t>向火箭尾部火焰中心喷水</w:t>
      </w:r>
      <w:r>
        <w:rPr>
          <w:rFonts w:ascii="Times New Roman" w:hAnsi="Times New Roman" w:cs="Times New Roman"/>
          <w:spacing w:val="-5"/>
        </w:rPr>
        <w:t xml:space="preserve"> </w:t>
      </w:r>
      <w:r>
        <w:rPr>
          <w:rFonts w:ascii="Times New Roman" w:hAnsi="Times New Roman" w:cs="Times New Roman"/>
        </w:rPr>
        <w:t>20</w:t>
      </w:r>
      <w:r>
        <w:rPr>
          <w:rFonts w:ascii="Times New Roman" w:hAnsi="Times New Roman" w:cs="Times New Roman"/>
          <w:spacing w:val="9"/>
        </w:rPr>
        <w:t xml:space="preserve"> </w:t>
      </w:r>
      <w:r>
        <w:rPr>
          <w:rFonts w:ascii="Times New Roman" w:hAnsi="Times New Roman" w:cs="Times New Roman"/>
        </w:rPr>
        <w:t>s</w:t>
      </w:r>
      <w:r>
        <w:rPr>
          <w:rFonts w:ascii="Times New Roman" w:hAnsi="Times New Roman" w:cs="Times New Roman"/>
          <w:spacing w:val="-1"/>
        </w:rPr>
        <w:t>，喷水量为</w:t>
      </w:r>
      <w:r>
        <w:rPr>
          <w:rFonts w:ascii="Times New Roman" w:hAnsi="Times New Roman" w:cs="Times New Roman"/>
          <w:spacing w:val="-1"/>
        </w:rPr>
        <w:t xml:space="preserve"> 400</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3"/>
        </w:rPr>
        <w:t>。</w:t>
      </w:r>
      <w:r>
        <w:rPr>
          <w:rFonts w:ascii="Times New Roman" w:hAnsi="Times New Roman" w:cs="Times New Roman"/>
        </w:rPr>
        <w:t xml:space="preserve"> </w:t>
      </w:r>
    </w:p>
    <w:p w:rsidR="00087160" w:rsidRDefault="00087160" w:rsidP="00087160">
      <w:pPr>
        <w:snapToGrid w:val="0"/>
        <w:spacing w:line="290" w:lineRule="auto"/>
        <w:rPr>
          <w:rFonts w:ascii="Times New Roman" w:hAnsi="Times New Roman" w:cs="Times New Roman"/>
        </w:rPr>
        <w:sectPr w:rsidR="00087160">
          <w:type w:val="continuous"/>
          <w:pgSz w:w="11910" w:h="16840"/>
          <w:pgMar w:top="1460" w:right="240" w:bottom="1000" w:left="940" w:header="592" w:footer="807" w:gutter="0"/>
          <w:cols w:space="708"/>
        </w:sectPr>
      </w:pPr>
    </w:p>
    <w:p w:rsidR="00087160" w:rsidRDefault="00087160" w:rsidP="00087160">
      <w:pPr>
        <w:pStyle w:val="a6"/>
        <w:numPr>
          <w:ilvl w:val="0"/>
          <w:numId w:val="19"/>
        </w:numPr>
        <w:tabs>
          <w:tab w:val="left" w:pos="670"/>
        </w:tabs>
        <w:snapToGrid w:val="0"/>
        <w:spacing w:before="11" w:after="0" w:line="240" w:lineRule="auto"/>
        <w:ind w:right="0"/>
        <w:rPr>
          <w:rFonts w:ascii="Times New Roman" w:eastAsia="Times New Roman" w:hAnsi="Times New Roman" w:cs="Times New Roman"/>
          <w:sz w:val="24"/>
          <w:lang w:eastAsia="zh-CN"/>
        </w:rPr>
      </w:pPr>
      <w:r>
        <w:rPr>
          <w:rFonts w:ascii="Times New Roman" w:hAnsi="Times New Roman" w:cs="Times New Roman"/>
          <w:sz w:val="21"/>
          <w:lang w:eastAsia="zh-CN"/>
        </w:rPr>
        <w:lastRenderedPageBreak/>
        <w:t>设喷出的水的温度都是从</w:t>
      </w:r>
      <w:r>
        <w:rPr>
          <w:rFonts w:ascii="Times New Roman" w:eastAsia="Times New Roman" w:hAnsi="Times New Roman" w:cs="Times New Roman"/>
          <w:spacing w:val="-8"/>
          <w:sz w:val="25"/>
          <w:lang w:eastAsia="zh-CN"/>
        </w:rPr>
        <w:t>2</w:t>
      </w:r>
      <w:r>
        <w:rPr>
          <w:rFonts w:ascii="Times New Roman" w:eastAsia="Times New Roman" w:hAnsi="Times New Roman" w:cs="Times New Roman"/>
          <w:spacing w:val="-26"/>
          <w:sz w:val="25"/>
          <w:lang w:eastAsia="zh-CN"/>
        </w:rPr>
        <w:t>0</w:t>
      </w:r>
      <w:r>
        <w:rPr>
          <w:rFonts w:ascii="Times New Roman" w:hAnsi="Times New Roman" w:cs="Times New Roman"/>
          <w:spacing w:val="14"/>
          <w:sz w:val="25"/>
          <w:lang w:eastAsia="zh-CN"/>
        </w:rPr>
        <w:t>℃</w:t>
      </w:r>
      <w:r>
        <w:rPr>
          <w:rFonts w:ascii="Times New Roman" w:hAnsi="Times New Roman" w:cs="Times New Roman"/>
          <w:spacing w:val="2"/>
          <w:sz w:val="21"/>
          <w:lang w:eastAsia="zh-CN"/>
        </w:rPr>
        <w:t>升高到</w:t>
      </w:r>
      <w:r>
        <w:rPr>
          <w:rFonts w:ascii="Times New Roman" w:eastAsia="Times New Roman" w:hAnsi="Times New Roman" w:cs="Times New Roman"/>
          <w:spacing w:val="-4"/>
          <w:w w:val="99"/>
          <w:sz w:val="25"/>
          <w:lang w:eastAsia="zh-CN"/>
        </w:rPr>
        <w:t>10</w:t>
      </w:r>
      <w:r>
        <w:rPr>
          <w:rFonts w:ascii="Times New Roman" w:eastAsia="Times New Roman" w:hAnsi="Times New Roman" w:cs="Times New Roman"/>
          <w:spacing w:val="-22"/>
          <w:w w:val="99"/>
          <w:sz w:val="25"/>
          <w:lang w:eastAsia="zh-CN"/>
        </w:rPr>
        <w:t>0</w:t>
      </w:r>
      <w:r>
        <w:rPr>
          <w:rFonts w:ascii="Times New Roman" w:hAnsi="Times New Roman" w:cs="Times New Roman"/>
          <w:spacing w:val="-1"/>
          <w:w w:val="99"/>
          <w:sz w:val="25"/>
          <w:lang w:eastAsia="zh-CN"/>
        </w:rPr>
        <w:t>℃</w:t>
      </w:r>
      <w:r>
        <w:rPr>
          <w:rFonts w:ascii="Times New Roman" w:hAnsi="Times New Roman" w:cs="Times New Roman"/>
          <w:spacing w:val="2"/>
          <w:sz w:val="21"/>
          <w:lang w:eastAsia="zh-CN"/>
        </w:rPr>
        <w:t>，水的比热容为</w:t>
      </w:r>
      <w:r>
        <w:rPr>
          <w:rFonts w:ascii="Times New Roman" w:eastAsia="Times New Roman" w:hAnsi="Times New Roman" w:cs="Times New Roman"/>
          <w:spacing w:val="-3"/>
          <w:w w:val="101"/>
          <w:sz w:val="24"/>
          <w:lang w:eastAsia="zh-CN"/>
        </w:rPr>
        <w:t>4</w:t>
      </w:r>
      <w:r>
        <w:rPr>
          <w:rFonts w:ascii="Times New Roman" w:eastAsia="Times New Roman" w:hAnsi="Times New Roman" w:cs="Times New Roman"/>
          <w:spacing w:val="-2"/>
          <w:w w:val="101"/>
          <w:sz w:val="24"/>
          <w:lang w:eastAsia="zh-CN"/>
        </w:rPr>
        <w:t>.</w:t>
      </w:r>
      <w:r>
        <w:rPr>
          <w:rFonts w:ascii="Times New Roman" w:eastAsia="Times New Roman" w:hAnsi="Times New Roman" w:cs="Times New Roman"/>
          <w:spacing w:val="20"/>
          <w:w w:val="101"/>
          <w:sz w:val="24"/>
          <w:lang w:eastAsia="zh-CN"/>
        </w:rPr>
        <w:t>2</w:t>
      </w:r>
      <w:r>
        <w:rPr>
          <w:rFonts w:ascii="Times New Roman" w:eastAsia="Symbol" w:hAnsi="Times New Roman" w:cs="Times New Roman"/>
          <w:spacing w:val="3"/>
          <w:w w:val="101"/>
          <w:sz w:val="24"/>
          <w:lang w:eastAsia="zh-CN"/>
        </w:rPr>
        <w:t></w:t>
      </w:r>
      <w:r>
        <w:rPr>
          <w:rFonts w:ascii="Times New Roman" w:eastAsia="Times New Roman" w:hAnsi="Times New Roman" w:cs="Times New Roman"/>
          <w:spacing w:val="-3"/>
          <w:w w:val="101"/>
          <w:sz w:val="24"/>
          <w:lang w:eastAsia="zh-CN"/>
        </w:rPr>
        <w:t>1</w:t>
      </w:r>
      <w:r>
        <w:rPr>
          <w:rFonts w:ascii="Times New Roman" w:eastAsia="Times New Roman" w:hAnsi="Times New Roman" w:cs="Times New Roman"/>
          <w:spacing w:val="-1"/>
          <w:w w:val="101"/>
          <w:sz w:val="24"/>
          <w:lang w:eastAsia="zh-CN"/>
        </w:rPr>
        <w:t>0</w:t>
      </w:r>
      <w:r>
        <w:rPr>
          <w:rFonts w:ascii="Times New Roman" w:eastAsia="Times New Roman" w:hAnsi="Times New Roman" w:cs="Times New Roman"/>
          <w:w w:val="101"/>
          <w:position w:val="11"/>
          <w:sz w:val="14"/>
          <w:lang w:eastAsia="zh-CN"/>
        </w:rPr>
        <w:t>3</w:t>
      </w:r>
      <w:r>
        <w:rPr>
          <w:rFonts w:ascii="Times New Roman" w:eastAsia="Times New Roman" w:hAnsi="Times New Roman" w:cs="Times New Roman"/>
          <w:spacing w:val="1"/>
          <w:position w:val="11"/>
          <w:sz w:val="14"/>
          <w:lang w:eastAsia="zh-CN"/>
        </w:rPr>
        <w:t xml:space="preserve"> </w:t>
      </w:r>
      <w:r>
        <w:rPr>
          <w:rFonts w:ascii="Times New Roman" w:eastAsia="Times New Roman" w:hAnsi="Times New Roman" w:cs="Times New Roman"/>
          <w:i/>
          <w:w w:val="101"/>
          <w:sz w:val="24"/>
          <w:lang w:eastAsia="zh-CN"/>
        </w:rPr>
        <w:t>J</w:t>
      </w:r>
      <w:r>
        <w:rPr>
          <w:rFonts w:ascii="Times New Roman" w:eastAsia="Times New Roman" w:hAnsi="Times New Roman" w:cs="Times New Roman"/>
          <w:i/>
          <w:spacing w:val="-8"/>
          <w:sz w:val="24"/>
          <w:lang w:eastAsia="zh-CN"/>
        </w:rPr>
        <w:t xml:space="preserve"> </w:t>
      </w:r>
      <w:r>
        <w:rPr>
          <w:rFonts w:ascii="Times New Roman" w:hAnsi="Times New Roman" w:cs="Times New Roman"/>
          <w:spacing w:val="-228"/>
          <w:w w:val="101"/>
          <w:sz w:val="24"/>
          <w:lang w:eastAsia="zh-CN"/>
        </w:rPr>
        <w:t>（</w:t>
      </w:r>
      <w:r>
        <w:rPr>
          <w:rFonts w:ascii="Times New Roman" w:eastAsia="Times New Roman" w:hAnsi="Times New Roman" w:cs="Times New Roman"/>
          <w:w w:val="101"/>
          <w:sz w:val="24"/>
          <w:lang w:eastAsia="zh-CN"/>
        </w:rPr>
        <w:t>/</w:t>
      </w:r>
    </w:p>
    <w:p w:rsidR="00087160" w:rsidRDefault="00087160" w:rsidP="00087160">
      <w:pPr>
        <w:snapToGrid w:val="0"/>
        <w:spacing w:before="86"/>
        <w:ind w:left="140"/>
        <w:rPr>
          <w:rFonts w:ascii="Times New Roman" w:hAnsi="Times New Roman" w:cs="Times New Roman"/>
        </w:rPr>
      </w:pPr>
      <w:r>
        <w:rPr>
          <w:rFonts w:ascii="Times New Roman" w:hAnsi="Times New Roman" w:cs="Times New Roman"/>
        </w:rPr>
        <w:t>均每秒吸收的热量。</w:t>
      </w:r>
      <w:r>
        <w:rPr>
          <w:rFonts w:ascii="Times New Roman" w:hAnsi="Times New Roman" w:cs="Times New Roman"/>
        </w:rPr>
        <w:t xml:space="preserve"> </w:t>
      </w:r>
    </w:p>
    <w:p w:rsidR="00087160" w:rsidRDefault="00087160" w:rsidP="00087160">
      <w:pPr>
        <w:snapToGrid w:val="0"/>
        <w:spacing w:before="21"/>
        <w:ind w:left="114"/>
        <w:rPr>
          <w:rFonts w:ascii="Times New Roman" w:hAnsi="Times New Roman" w:cs="Times New Roman"/>
        </w:rPr>
      </w:pPr>
      <w:r>
        <w:rPr>
          <w:rFonts w:ascii="Times New Roman" w:hAnsi="Times New Roman" w:cs="Times New Roman"/>
        </w:rPr>
        <w:br w:type="column"/>
      </w:r>
      <w:proofErr w:type="gramStart"/>
      <w:r>
        <w:rPr>
          <w:rFonts w:ascii="Times New Roman" w:eastAsia="Times New Roman" w:hAnsi="Times New Roman" w:cs="Times New Roman"/>
          <w:i/>
          <w:sz w:val="24"/>
        </w:rPr>
        <w:lastRenderedPageBreak/>
        <w:t>kg</w:t>
      </w:r>
      <w:proofErr w:type="gramEnd"/>
      <w:r>
        <w:rPr>
          <w:rFonts w:ascii="Times New Roman" w:eastAsia="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rPr>
        <w:t>。求水升温过程平</w:t>
      </w:r>
    </w:p>
    <w:p w:rsidR="00087160" w:rsidRDefault="00087160" w:rsidP="00087160">
      <w:pPr>
        <w:snapToGrid w:val="0"/>
        <w:rPr>
          <w:rFonts w:ascii="Times New Roman" w:hAnsi="Times New Roman" w:cs="Times New Roman"/>
        </w:rPr>
        <w:sectPr w:rsidR="00087160">
          <w:type w:val="continuous"/>
          <w:pgSz w:w="11910" w:h="16840"/>
          <w:pgMar w:top="1460" w:right="240" w:bottom="1000" w:left="940" w:header="720" w:footer="720" w:gutter="0"/>
          <w:cols w:num="2" w:space="708" w:equalWidth="0">
            <w:col w:w="7291" w:space="40"/>
            <w:col w:w="3399"/>
          </w:cols>
        </w:sectPr>
      </w:pPr>
    </w:p>
    <w:p w:rsidR="00087160" w:rsidRDefault="00087160" w:rsidP="00087160">
      <w:pPr>
        <w:pStyle w:val="a6"/>
        <w:numPr>
          <w:ilvl w:val="0"/>
          <w:numId w:val="19"/>
        </w:numPr>
        <w:tabs>
          <w:tab w:val="left" w:pos="670"/>
        </w:tabs>
        <w:snapToGrid w:val="0"/>
        <w:spacing w:before="57" w:after="0" w:line="290" w:lineRule="auto"/>
        <w:ind w:left="140" w:right="914" w:firstLine="0"/>
        <w:rPr>
          <w:rFonts w:ascii="Times New Roman" w:hAnsi="Times New Roman" w:cs="Times New Roman"/>
          <w:sz w:val="21"/>
          <w:lang w:eastAsia="zh-CN"/>
        </w:rPr>
      </w:pPr>
      <w:r>
        <w:rPr>
          <w:rFonts w:ascii="Times New Roman" w:hAnsi="Times New Roman" w:cs="Times New Roman"/>
          <w:spacing w:val="-3"/>
          <w:position w:val="1"/>
          <w:sz w:val="21"/>
          <w:lang w:eastAsia="zh-CN"/>
        </w:rPr>
        <w:lastRenderedPageBreak/>
        <w:t>长征八号火箭一子级、二子级发动机分别采用煤油、液氢为燃料，效率分别为</w:t>
      </w:r>
      <w:r>
        <w:rPr>
          <w:rFonts w:ascii="Times New Roman" w:hAnsi="Times New Roman" w:cs="Times New Roman"/>
          <w:position w:val="1"/>
          <w:sz w:val="21"/>
        </w:rPr>
        <w:t>η</w:t>
      </w:r>
      <w:r>
        <w:rPr>
          <w:rFonts w:ascii="Times New Roman" w:hAnsi="Times New Roman" w:cs="Times New Roman"/>
          <w:sz w:val="11"/>
          <w:lang w:eastAsia="zh-CN"/>
        </w:rPr>
        <w:t>1</w:t>
      </w:r>
      <w:r>
        <w:rPr>
          <w:rFonts w:ascii="Times New Roman" w:hAnsi="Times New Roman" w:cs="Times New Roman"/>
          <w:position w:val="1"/>
          <w:sz w:val="21"/>
          <w:lang w:eastAsia="zh-CN"/>
        </w:rPr>
        <w:t>、</w:t>
      </w:r>
      <w:r>
        <w:rPr>
          <w:rFonts w:ascii="Times New Roman" w:hAnsi="Times New Roman" w:cs="Times New Roman"/>
          <w:position w:val="1"/>
          <w:sz w:val="21"/>
        </w:rPr>
        <w:t>η</w:t>
      </w:r>
      <w:r>
        <w:rPr>
          <w:rFonts w:ascii="Times New Roman" w:hAnsi="Times New Roman" w:cs="Times New Roman"/>
          <w:sz w:val="11"/>
          <w:lang w:eastAsia="zh-CN"/>
        </w:rPr>
        <w:t>2</w:t>
      </w:r>
      <w:r>
        <w:rPr>
          <w:rFonts w:ascii="Times New Roman" w:hAnsi="Times New Roman" w:cs="Times New Roman"/>
          <w:spacing w:val="-3"/>
          <w:position w:val="1"/>
          <w:sz w:val="21"/>
          <w:lang w:eastAsia="zh-CN"/>
        </w:rPr>
        <w:t>，煤油的热值</w:t>
      </w:r>
      <w:r>
        <w:rPr>
          <w:rFonts w:ascii="Times New Roman" w:hAnsi="Times New Roman" w:cs="Times New Roman"/>
          <w:spacing w:val="-27"/>
          <w:position w:val="1"/>
          <w:sz w:val="21"/>
          <w:lang w:eastAsia="zh-CN"/>
        </w:rPr>
        <w:t>为</w:t>
      </w:r>
      <w:r>
        <w:rPr>
          <w:rFonts w:ascii="Times New Roman" w:hAnsi="Times New Roman" w:cs="Times New Roman"/>
          <w:spacing w:val="-27"/>
          <w:position w:val="1"/>
          <w:sz w:val="21"/>
          <w:lang w:eastAsia="zh-CN"/>
        </w:rPr>
        <w:t xml:space="preserve"> </w:t>
      </w:r>
      <w:r>
        <w:rPr>
          <w:rFonts w:ascii="Times New Roman" w:hAnsi="Times New Roman" w:cs="Times New Roman"/>
          <w:position w:val="1"/>
          <w:sz w:val="21"/>
          <w:lang w:eastAsia="zh-CN"/>
        </w:rPr>
        <w:t>q</w:t>
      </w:r>
      <w:r>
        <w:rPr>
          <w:rFonts w:ascii="Times New Roman" w:hAnsi="Times New Roman" w:cs="Times New Roman"/>
          <w:sz w:val="11"/>
          <w:lang w:eastAsia="zh-CN"/>
        </w:rPr>
        <w:t>1</w:t>
      </w:r>
      <w:r>
        <w:rPr>
          <w:rFonts w:ascii="Times New Roman" w:hAnsi="Times New Roman" w:cs="Times New Roman"/>
          <w:spacing w:val="4"/>
          <w:position w:val="1"/>
          <w:sz w:val="21"/>
          <w:lang w:eastAsia="zh-CN"/>
        </w:rPr>
        <w:t>，液氢的热值为</w:t>
      </w:r>
      <w:r>
        <w:rPr>
          <w:rFonts w:ascii="Times New Roman" w:hAnsi="Times New Roman" w:cs="Times New Roman"/>
          <w:position w:val="1"/>
          <w:sz w:val="21"/>
          <w:lang w:eastAsia="zh-CN"/>
        </w:rPr>
        <w:t>q</w:t>
      </w:r>
      <w:r>
        <w:rPr>
          <w:rFonts w:ascii="Times New Roman" w:hAnsi="Times New Roman" w:cs="Times New Roman"/>
          <w:sz w:val="11"/>
          <w:lang w:eastAsia="zh-CN"/>
        </w:rPr>
        <w:t>2</w:t>
      </w:r>
      <w:r>
        <w:rPr>
          <w:rFonts w:ascii="Times New Roman" w:hAnsi="Times New Roman" w:cs="Times New Roman"/>
          <w:spacing w:val="-3"/>
          <w:position w:val="1"/>
          <w:sz w:val="21"/>
          <w:lang w:eastAsia="zh-CN"/>
        </w:rPr>
        <w:t>。求它们做相等的有用功时各自燃烧煤油和液氢的质量之比。</w:t>
      </w:r>
    </w:p>
    <w:p w:rsidR="00087160" w:rsidRDefault="00087160" w:rsidP="00087160">
      <w:pPr>
        <w:pStyle w:val="a6"/>
        <w:tabs>
          <w:tab w:val="left" w:pos="670"/>
        </w:tabs>
        <w:snapToGrid w:val="0"/>
        <w:spacing w:line="290" w:lineRule="auto"/>
        <w:ind w:right="914"/>
        <w:rPr>
          <w:rFonts w:ascii="Times New Roman" w:hAnsi="Times New Roman" w:cs="Times New Roman"/>
          <w:spacing w:val="-3"/>
          <w:position w:val="1"/>
          <w:sz w:val="21"/>
          <w:lang w:eastAsia="zh-CN"/>
        </w:rPr>
      </w:pPr>
    </w:p>
    <w:p w:rsidR="00087160" w:rsidRDefault="00087160" w:rsidP="00087160">
      <w:pPr>
        <w:pStyle w:val="a6"/>
        <w:tabs>
          <w:tab w:val="left" w:pos="670"/>
        </w:tabs>
        <w:snapToGrid w:val="0"/>
        <w:spacing w:line="290" w:lineRule="auto"/>
        <w:ind w:right="914"/>
        <w:rPr>
          <w:rFonts w:ascii="Times New Roman" w:hAnsi="Times New Roman" w:cs="Times New Roman"/>
          <w:spacing w:val="-3"/>
          <w:position w:val="1"/>
          <w:sz w:val="21"/>
          <w:lang w:eastAsia="zh-CN"/>
        </w:rPr>
      </w:pPr>
    </w:p>
    <w:p w:rsidR="00087160" w:rsidRDefault="00087160" w:rsidP="00087160">
      <w:pPr>
        <w:snapToGrid w:val="0"/>
        <w:spacing w:before="74" w:line="261" w:lineRule="auto"/>
        <w:ind w:left="140" w:right="831"/>
        <w:rPr>
          <w:rFonts w:ascii="Times New Roman" w:hAnsi="Times New Roman" w:cs="Times New Roman"/>
        </w:rPr>
      </w:pPr>
      <w:r>
        <w:rPr>
          <w:rFonts w:ascii="Times New Roman" w:hAnsi="Times New Roman" w:cs="Times New Roman"/>
          <w:noProof/>
        </w:rPr>
        <w:drawing>
          <wp:anchor distT="0" distB="0" distL="0" distR="0" simplePos="0" relativeHeight="251662336" behindDoc="0" locked="0" layoutInCell="1" allowOverlap="1" wp14:anchorId="6C8B22BB" wp14:editId="30C04CBB">
            <wp:simplePos x="0" y="0"/>
            <wp:positionH relativeFrom="page">
              <wp:posOffset>835025</wp:posOffset>
            </wp:positionH>
            <wp:positionV relativeFrom="paragraph">
              <wp:posOffset>888365</wp:posOffset>
            </wp:positionV>
            <wp:extent cx="4170680" cy="1248410"/>
            <wp:effectExtent l="0" t="0" r="7620" b="8890"/>
            <wp:wrapTopAndBottom/>
            <wp:docPr id="63"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108285" name="image32.jpeg"/>
                    <pic:cNvPicPr>
                      <a:picLocks noChangeAspect="1"/>
                    </pic:cNvPicPr>
                  </pic:nvPicPr>
                  <pic:blipFill>
                    <a:blip r:embed="rId37" cstate="print"/>
                    <a:stretch>
                      <a:fillRect/>
                    </a:stretch>
                  </pic:blipFill>
                  <pic:spPr>
                    <a:xfrm>
                      <a:off x="0" y="0"/>
                      <a:ext cx="4170955" cy="1248537"/>
                    </a:xfrm>
                    <a:prstGeom prst="rect">
                      <a:avLst/>
                    </a:prstGeom>
                  </pic:spPr>
                </pic:pic>
              </a:graphicData>
            </a:graphic>
          </wp:anchor>
        </w:drawing>
      </w:r>
      <w:r>
        <w:rPr>
          <w:rFonts w:ascii="Times New Roman" w:hAnsi="Times New Roman" w:cs="Times New Roman"/>
        </w:rPr>
        <w:t>33.</w:t>
      </w:r>
      <w:r>
        <w:rPr>
          <w:rFonts w:ascii="Times New Roman" w:hAnsi="Times New Roman" w:cs="Times New Roman"/>
          <w:spacing w:val="-5"/>
        </w:rPr>
        <w:t>学校科技兴趣小组学以致用设计了一款金属电阻温度计，电路如图</w:t>
      </w:r>
      <w:r>
        <w:rPr>
          <w:rFonts w:ascii="Times New Roman" w:hAnsi="Times New Roman" w:cs="Times New Roman"/>
          <w:spacing w:val="-5"/>
        </w:rPr>
        <w:t xml:space="preserve"> </w:t>
      </w:r>
      <w:r>
        <w:rPr>
          <w:rFonts w:ascii="Times New Roman" w:hAnsi="Times New Roman" w:cs="Times New Roman"/>
        </w:rPr>
        <w:t>25</w:t>
      </w:r>
      <w:r>
        <w:rPr>
          <w:rFonts w:ascii="Times New Roman" w:hAnsi="Times New Roman" w:cs="Times New Roman"/>
          <w:spacing w:val="-7"/>
        </w:rPr>
        <w:t>。电源电压恒为</w:t>
      </w:r>
      <w:r>
        <w:rPr>
          <w:rFonts w:ascii="Times New Roman" w:hAnsi="Times New Roman" w:cs="Times New Roman"/>
          <w:spacing w:val="-7"/>
        </w:rPr>
        <w:t xml:space="preserve"> </w:t>
      </w:r>
      <w:r>
        <w:rPr>
          <w:rFonts w:ascii="Times New Roman" w:hAnsi="Times New Roman" w:cs="Times New Roman"/>
        </w:rPr>
        <w:t>24V</w:t>
      </w:r>
      <w:r>
        <w:rPr>
          <w:rFonts w:ascii="Times New Roman" w:hAnsi="Times New Roman" w:cs="Times New Roman"/>
          <w:spacing w:val="-4"/>
        </w:rPr>
        <w:t>、电流表、电</w:t>
      </w:r>
      <w:r>
        <w:rPr>
          <w:rFonts w:ascii="Times New Roman" w:hAnsi="Times New Roman" w:cs="Times New Roman"/>
          <w:spacing w:val="-4"/>
          <w:position w:val="1"/>
        </w:rPr>
        <w:t>压表（</w:t>
      </w:r>
      <w:r>
        <w:rPr>
          <w:rFonts w:ascii="Times New Roman" w:hAnsi="Times New Roman" w:cs="Times New Roman"/>
          <w:spacing w:val="-4"/>
          <w:position w:val="1"/>
        </w:rPr>
        <w:t xml:space="preserve">0~15 </w:t>
      </w:r>
      <w:r>
        <w:rPr>
          <w:rFonts w:ascii="Times New Roman" w:hAnsi="Times New Roman" w:cs="Times New Roman"/>
          <w:position w:val="1"/>
        </w:rPr>
        <w:t>V</w:t>
      </w:r>
      <w:r>
        <w:rPr>
          <w:rFonts w:ascii="Times New Roman" w:hAnsi="Times New Roman" w:cs="Times New Roman"/>
          <w:position w:val="1"/>
        </w:rPr>
        <w:t>），</w:t>
      </w:r>
      <w:r>
        <w:rPr>
          <w:rFonts w:ascii="Times New Roman" w:hAnsi="Times New Roman" w:cs="Times New Roman"/>
          <w:position w:val="1"/>
        </w:rPr>
        <w:t>R</w:t>
      </w:r>
      <w:r>
        <w:rPr>
          <w:rFonts w:ascii="Times New Roman" w:hAnsi="Times New Roman" w:cs="Times New Roman"/>
          <w:sz w:val="11"/>
        </w:rPr>
        <w:t xml:space="preserve">t </w:t>
      </w:r>
      <w:r>
        <w:rPr>
          <w:rFonts w:ascii="Times New Roman" w:hAnsi="Times New Roman" w:cs="Times New Roman"/>
          <w:spacing w:val="-5"/>
          <w:position w:val="1"/>
        </w:rPr>
        <w:t>为测温金属电阻，它的阻值随温度的变化如图</w:t>
      </w:r>
      <w:r>
        <w:rPr>
          <w:rFonts w:ascii="Times New Roman" w:hAnsi="Times New Roman" w:cs="Times New Roman"/>
          <w:spacing w:val="-5"/>
          <w:position w:val="1"/>
        </w:rPr>
        <w:t xml:space="preserve"> </w:t>
      </w:r>
      <w:r>
        <w:rPr>
          <w:rFonts w:ascii="Times New Roman" w:hAnsi="Times New Roman" w:cs="Times New Roman"/>
          <w:position w:val="1"/>
        </w:rPr>
        <w:t>26</w:t>
      </w:r>
      <w:r>
        <w:rPr>
          <w:rFonts w:ascii="Times New Roman" w:hAnsi="Times New Roman" w:cs="Times New Roman"/>
          <w:spacing w:val="-16"/>
          <w:position w:val="1"/>
        </w:rPr>
        <w:t>。将</w:t>
      </w:r>
      <w:r>
        <w:rPr>
          <w:rFonts w:ascii="Times New Roman" w:hAnsi="Times New Roman" w:cs="Times New Roman"/>
          <w:spacing w:val="-16"/>
          <w:position w:val="1"/>
        </w:rPr>
        <w:t xml:space="preserve"> </w:t>
      </w:r>
      <w:r>
        <w:rPr>
          <w:rFonts w:ascii="Times New Roman" w:hAnsi="Times New Roman" w:cs="Times New Roman"/>
          <w:position w:val="1"/>
        </w:rPr>
        <w:t>R</w:t>
      </w:r>
      <w:r>
        <w:rPr>
          <w:rFonts w:ascii="Times New Roman" w:hAnsi="Times New Roman" w:cs="Times New Roman"/>
          <w:sz w:val="11"/>
        </w:rPr>
        <w:t xml:space="preserve">1 </w:t>
      </w:r>
      <w:r>
        <w:rPr>
          <w:rFonts w:ascii="Times New Roman" w:hAnsi="Times New Roman" w:cs="Times New Roman"/>
          <w:spacing w:val="-16"/>
          <w:position w:val="1"/>
        </w:rPr>
        <w:t>放入</w:t>
      </w:r>
      <w:r>
        <w:rPr>
          <w:rFonts w:ascii="Times New Roman" w:hAnsi="Times New Roman" w:cs="Times New Roman"/>
          <w:spacing w:val="-16"/>
          <w:position w:val="1"/>
        </w:rPr>
        <w:t xml:space="preserve"> </w:t>
      </w:r>
      <w:r>
        <w:rPr>
          <w:rFonts w:ascii="Times New Roman" w:hAnsi="Times New Roman" w:cs="Times New Roman"/>
          <w:position w:val="1"/>
        </w:rPr>
        <w:t>0</w:t>
      </w:r>
      <w:r>
        <w:rPr>
          <w:rFonts w:ascii="Times New Roman" w:hAnsi="Times New Roman" w:cs="Times New Roman"/>
          <w:spacing w:val="-3"/>
          <w:position w:val="1"/>
        </w:rPr>
        <w:t>℃</w:t>
      </w:r>
      <w:r>
        <w:rPr>
          <w:rFonts w:ascii="Times New Roman" w:hAnsi="Times New Roman" w:cs="Times New Roman"/>
          <w:spacing w:val="-3"/>
          <w:position w:val="1"/>
        </w:rPr>
        <w:t>的物体中</w:t>
      </w:r>
      <w:r>
        <w:rPr>
          <w:rFonts w:ascii="Times New Roman" w:hAnsi="Times New Roman" w:cs="Times New Roman"/>
          <w:spacing w:val="-3"/>
          <w:position w:val="1"/>
        </w:rPr>
        <w:t>,</w:t>
      </w:r>
      <w:r>
        <w:rPr>
          <w:rFonts w:ascii="Times New Roman" w:hAnsi="Times New Roman" w:cs="Times New Roman"/>
          <w:spacing w:val="-3"/>
          <w:position w:val="1"/>
        </w:rPr>
        <w:t>调节滑动变阻器</w:t>
      </w:r>
      <w:r>
        <w:rPr>
          <w:rFonts w:ascii="Times New Roman" w:hAnsi="Times New Roman" w:cs="Times New Roman"/>
          <w:spacing w:val="-3"/>
          <w:position w:val="1"/>
        </w:rPr>
        <w:t xml:space="preserve"> </w:t>
      </w:r>
      <w:r>
        <w:rPr>
          <w:rFonts w:ascii="Times New Roman" w:hAnsi="Times New Roman" w:cs="Times New Roman"/>
          <w:position w:val="1"/>
        </w:rPr>
        <w:t>R</w:t>
      </w:r>
      <w:r>
        <w:rPr>
          <w:rFonts w:ascii="Times New Roman" w:hAnsi="Times New Roman" w:cs="Times New Roman"/>
          <w:spacing w:val="-3"/>
          <w:position w:val="1"/>
        </w:rPr>
        <w:t>，使电压表示数为</w:t>
      </w:r>
      <w:r>
        <w:rPr>
          <w:rFonts w:ascii="Times New Roman" w:hAnsi="Times New Roman" w:cs="Times New Roman"/>
          <w:spacing w:val="-3"/>
          <w:position w:val="1"/>
        </w:rPr>
        <w:t xml:space="preserve"> </w:t>
      </w:r>
      <w:r>
        <w:rPr>
          <w:rFonts w:ascii="Times New Roman" w:hAnsi="Times New Roman" w:cs="Times New Roman"/>
          <w:position w:val="1"/>
        </w:rPr>
        <w:t>8V</w:t>
      </w:r>
      <w:r>
        <w:rPr>
          <w:rFonts w:ascii="Times New Roman" w:hAnsi="Times New Roman" w:cs="Times New Roman"/>
          <w:position w:val="1"/>
        </w:rPr>
        <w:t>，</w:t>
      </w:r>
      <w:r>
        <w:rPr>
          <w:rFonts w:ascii="Times New Roman" w:hAnsi="Times New Roman" w:cs="Times New Roman"/>
          <w:spacing w:val="2"/>
          <w:position w:val="1"/>
        </w:rPr>
        <w:t>将此处标记为</w:t>
      </w:r>
      <w:r>
        <w:rPr>
          <w:rFonts w:ascii="Times New Roman" w:eastAsia="Times New Roman" w:hAnsi="Times New Roman" w:cs="Times New Roman"/>
          <w:spacing w:val="-7"/>
          <w:position w:val="1"/>
          <w:sz w:val="25"/>
        </w:rPr>
        <w:t>0</w:t>
      </w:r>
      <w:r>
        <w:rPr>
          <w:rFonts w:ascii="Times New Roman" w:hAnsi="Times New Roman" w:cs="Times New Roman"/>
          <w:spacing w:val="-7"/>
          <w:position w:val="1"/>
          <w:sz w:val="25"/>
        </w:rPr>
        <w:t>℃</w:t>
      </w:r>
      <w:r>
        <w:rPr>
          <w:rFonts w:ascii="Times New Roman" w:hAnsi="Times New Roman" w:cs="Times New Roman"/>
          <w:spacing w:val="-3"/>
          <w:position w:val="1"/>
        </w:rPr>
        <w:t>，电流表示数为</w:t>
      </w:r>
      <w:r>
        <w:rPr>
          <w:rFonts w:ascii="Times New Roman" w:hAnsi="Times New Roman" w:cs="Times New Roman"/>
          <w:spacing w:val="-3"/>
          <w:position w:val="1"/>
        </w:rPr>
        <w:t xml:space="preserve"> </w:t>
      </w:r>
      <w:r>
        <w:rPr>
          <w:rFonts w:ascii="Times New Roman" w:hAnsi="Times New Roman" w:cs="Times New Roman"/>
          <w:position w:val="1"/>
        </w:rPr>
        <w:t>I</w:t>
      </w:r>
      <w:r>
        <w:rPr>
          <w:rFonts w:ascii="Times New Roman" w:hAnsi="Times New Roman" w:cs="Times New Roman"/>
          <w:sz w:val="11"/>
        </w:rPr>
        <w:t>0</w:t>
      </w:r>
      <w:r>
        <w:rPr>
          <w:rFonts w:ascii="Times New Roman" w:hAnsi="Times New Roman" w:cs="Times New Roman"/>
          <w:spacing w:val="-3"/>
          <w:position w:val="1"/>
        </w:rPr>
        <w:t>。为保证电压表盘上的温度刻度均匀分</w:t>
      </w:r>
      <w:r>
        <w:rPr>
          <w:rFonts w:ascii="Times New Roman" w:hAnsi="Times New Roman" w:cs="Times New Roman"/>
          <w:spacing w:val="-6"/>
          <w:position w:val="1"/>
        </w:rPr>
        <w:t>布，需控制电流不变，温度计每次测量均需调节</w:t>
      </w:r>
      <w:r>
        <w:rPr>
          <w:rFonts w:ascii="Times New Roman" w:hAnsi="Times New Roman" w:cs="Times New Roman"/>
          <w:spacing w:val="-6"/>
          <w:position w:val="1"/>
        </w:rPr>
        <w:t xml:space="preserve"> </w:t>
      </w:r>
      <w:r>
        <w:rPr>
          <w:rFonts w:ascii="Times New Roman" w:hAnsi="Times New Roman" w:cs="Times New Roman"/>
          <w:position w:val="1"/>
        </w:rPr>
        <w:t>R</w:t>
      </w:r>
      <w:r>
        <w:rPr>
          <w:rFonts w:ascii="Times New Roman" w:hAnsi="Times New Roman" w:cs="Times New Roman"/>
          <w:spacing w:val="-13"/>
          <w:position w:val="1"/>
        </w:rPr>
        <w:t xml:space="preserve"> </w:t>
      </w:r>
      <w:r>
        <w:rPr>
          <w:rFonts w:ascii="Times New Roman" w:hAnsi="Times New Roman" w:cs="Times New Roman"/>
          <w:spacing w:val="-13"/>
          <w:position w:val="1"/>
        </w:rPr>
        <w:t>使电流表示数保持为</w:t>
      </w:r>
      <w:r>
        <w:rPr>
          <w:rFonts w:ascii="Times New Roman" w:hAnsi="Times New Roman" w:cs="Times New Roman"/>
          <w:spacing w:val="-13"/>
          <w:position w:val="1"/>
        </w:rPr>
        <w:t xml:space="preserve"> </w:t>
      </w:r>
      <w:r>
        <w:rPr>
          <w:rFonts w:ascii="Times New Roman" w:hAnsi="Times New Roman" w:cs="Times New Roman"/>
          <w:position w:val="1"/>
        </w:rPr>
        <w:t>I</w:t>
      </w:r>
      <w:r>
        <w:rPr>
          <w:rFonts w:ascii="Times New Roman" w:hAnsi="Times New Roman" w:cs="Times New Roman"/>
          <w:sz w:val="11"/>
        </w:rPr>
        <w:t>0</w:t>
      </w:r>
      <w:r>
        <w:rPr>
          <w:rFonts w:ascii="Times New Roman" w:hAnsi="Times New Roman" w:cs="Times New Roman"/>
          <w:spacing w:val="-3"/>
          <w:position w:val="1"/>
        </w:rPr>
        <w:t>。</w:t>
      </w:r>
      <w:r>
        <w:rPr>
          <w:rFonts w:ascii="Times New Roman" w:hAnsi="Times New Roman" w:cs="Times New Roman"/>
          <w:position w:val="1"/>
        </w:rPr>
        <w:t xml:space="preserve"> </w:t>
      </w:r>
    </w:p>
    <w:p w:rsidR="00087160" w:rsidRDefault="00087160" w:rsidP="00087160">
      <w:pPr>
        <w:pStyle w:val="a5"/>
        <w:snapToGrid w:val="0"/>
        <w:rPr>
          <w:rFonts w:ascii="Times New Roman" w:hAnsi="Times New Roman" w:cs="Times New Roman"/>
          <w:b/>
          <w:sz w:val="20"/>
          <w:lang w:eastAsia="zh-CN"/>
        </w:rPr>
      </w:pPr>
    </w:p>
    <w:p w:rsidR="00087160" w:rsidRDefault="00087160" w:rsidP="00087160">
      <w:pPr>
        <w:pStyle w:val="a6"/>
        <w:numPr>
          <w:ilvl w:val="0"/>
          <w:numId w:val="20"/>
        </w:numPr>
        <w:tabs>
          <w:tab w:val="left" w:pos="670"/>
        </w:tabs>
        <w:snapToGrid w:val="0"/>
        <w:spacing w:before="167" w:after="0" w:line="240" w:lineRule="auto"/>
        <w:ind w:right="0"/>
        <w:rPr>
          <w:rFonts w:ascii="Times New Roman" w:hAnsi="Times New Roman" w:cs="Times New Roman"/>
          <w:sz w:val="21"/>
        </w:rPr>
      </w:pPr>
      <w:proofErr w:type="spellStart"/>
      <w:r>
        <w:rPr>
          <w:rFonts w:ascii="Times New Roman" w:hAnsi="Times New Roman" w:cs="Times New Roman"/>
          <w:spacing w:val="-19"/>
          <w:position w:val="1"/>
          <w:sz w:val="21"/>
        </w:rPr>
        <w:t>计算</w:t>
      </w:r>
      <w:proofErr w:type="spellEnd"/>
      <w:r>
        <w:rPr>
          <w:rFonts w:ascii="Times New Roman" w:hAnsi="Times New Roman" w:cs="Times New Roman"/>
          <w:spacing w:val="-19"/>
          <w:position w:val="1"/>
          <w:sz w:val="21"/>
        </w:rPr>
        <w:t xml:space="preserve"> </w:t>
      </w:r>
      <w:r>
        <w:rPr>
          <w:rFonts w:ascii="Times New Roman" w:hAnsi="Times New Roman" w:cs="Times New Roman"/>
          <w:position w:val="1"/>
          <w:sz w:val="21"/>
        </w:rPr>
        <w:t>I</w:t>
      </w:r>
      <w:r>
        <w:rPr>
          <w:rFonts w:ascii="Times New Roman" w:hAnsi="Times New Roman" w:cs="Times New Roman"/>
          <w:sz w:val="11"/>
        </w:rPr>
        <w:t>0</w:t>
      </w:r>
      <w:r>
        <w:rPr>
          <w:rFonts w:ascii="Times New Roman" w:hAnsi="Times New Roman" w:cs="Times New Roman"/>
          <w:spacing w:val="-29"/>
          <w:sz w:val="11"/>
        </w:rPr>
        <w:t xml:space="preserve"> </w:t>
      </w:r>
      <w:proofErr w:type="spellStart"/>
      <w:r>
        <w:rPr>
          <w:rFonts w:ascii="Times New Roman" w:hAnsi="Times New Roman" w:cs="Times New Roman"/>
          <w:spacing w:val="-3"/>
          <w:position w:val="1"/>
          <w:sz w:val="21"/>
        </w:rPr>
        <w:t>的大小</w:t>
      </w:r>
      <w:proofErr w:type="spellEnd"/>
      <w:r>
        <w:rPr>
          <w:rFonts w:ascii="Times New Roman" w:hAnsi="Times New Roman" w:cs="Times New Roman"/>
          <w:spacing w:val="-3"/>
          <w:position w:val="1"/>
          <w:sz w:val="21"/>
        </w:rPr>
        <w:t>。</w:t>
      </w:r>
    </w:p>
    <w:p w:rsidR="00087160" w:rsidRDefault="00087160" w:rsidP="00087160">
      <w:pPr>
        <w:pStyle w:val="a6"/>
        <w:numPr>
          <w:ilvl w:val="0"/>
          <w:numId w:val="20"/>
        </w:numPr>
        <w:tabs>
          <w:tab w:val="left" w:pos="670"/>
        </w:tabs>
        <w:snapToGrid w:val="0"/>
        <w:spacing w:before="43" w:after="0" w:line="240" w:lineRule="auto"/>
        <w:ind w:right="0"/>
        <w:rPr>
          <w:rFonts w:ascii="Times New Roman" w:hAnsi="Times New Roman" w:cs="Times New Roman"/>
          <w:sz w:val="21"/>
          <w:lang w:eastAsia="zh-CN"/>
        </w:rPr>
      </w:pPr>
      <w:r>
        <w:rPr>
          <w:rFonts w:ascii="Times New Roman" w:hAnsi="Times New Roman" w:cs="Times New Roman"/>
          <w:spacing w:val="-3"/>
          <w:sz w:val="21"/>
          <w:lang w:eastAsia="zh-CN"/>
        </w:rPr>
        <w:t>求该温度计的最高测量温度。</w:t>
      </w:r>
    </w:p>
    <w:p w:rsidR="00087160" w:rsidRDefault="00087160" w:rsidP="00087160">
      <w:pPr>
        <w:pStyle w:val="a6"/>
        <w:numPr>
          <w:ilvl w:val="0"/>
          <w:numId w:val="20"/>
        </w:numPr>
        <w:tabs>
          <w:tab w:val="left" w:pos="670"/>
        </w:tabs>
        <w:snapToGrid w:val="0"/>
        <w:spacing w:before="13" w:after="0" w:line="256" w:lineRule="auto"/>
        <w:ind w:left="140" w:right="1460" w:firstLine="0"/>
        <w:rPr>
          <w:rFonts w:ascii="Times New Roman" w:hAnsi="Times New Roman" w:cs="Times New Roman"/>
          <w:sz w:val="24"/>
          <w:lang w:eastAsia="zh-CN"/>
        </w:rPr>
        <w:sectPr w:rsidR="00087160">
          <w:type w:val="continuous"/>
          <w:pgSz w:w="11910" w:h="16840"/>
          <w:pgMar w:top="1460" w:right="240" w:bottom="1000" w:left="940" w:header="720" w:footer="720" w:gutter="0"/>
          <w:cols w:space="708"/>
        </w:sectPr>
      </w:pPr>
      <w:r>
        <w:rPr>
          <w:rFonts w:ascii="Times New Roman" w:hAnsi="Times New Roman" w:cs="Times New Roman"/>
          <w:spacing w:val="-15"/>
          <w:position w:val="1"/>
          <w:sz w:val="21"/>
          <w:lang w:eastAsia="zh-CN"/>
        </w:rPr>
        <w:t>改变</w:t>
      </w:r>
      <w:r>
        <w:rPr>
          <w:rFonts w:ascii="Times New Roman" w:hAnsi="Times New Roman" w:cs="Times New Roman"/>
          <w:spacing w:val="-15"/>
          <w:position w:val="1"/>
          <w:sz w:val="21"/>
          <w:lang w:eastAsia="zh-CN"/>
        </w:rPr>
        <w:t xml:space="preserve"> </w:t>
      </w:r>
      <w:r>
        <w:rPr>
          <w:rFonts w:ascii="Times New Roman" w:hAnsi="Times New Roman" w:cs="Times New Roman"/>
          <w:position w:val="1"/>
          <w:sz w:val="21"/>
          <w:lang w:eastAsia="zh-CN"/>
        </w:rPr>
        <w:t>I</w:t>
      </w:r>
      <w:r>
        <w:rPr>
          <w:rFonts w:ascii="Times New Roman" w:hAnsi="Times New Roman" w:cs="Times New Roman"/>
          <w:sz w:val="11"/>
          <w:lang w:eastAsia="zh-CN"/>
        </w:rPr>
        <w:t>0</w:t>
      </w:r>
      <w:r>
        <w:rPr>
          <w:rFonts w:ascii="Times New Roman" w:hAnsi="Times New Roman" w:cs="Times New Roman"/>
          <w:spacing w:val="-23"/>
          <w:sz w:val="11"/>
          <w:lang w:eastAsia="zh-CN"/>
        </w:rPr>
        <w:t xml:space="preserve"> </w:t>
      </w:r>
      <w:r>
        <w:rPr>
          <w:rFonts w:ascii="Times New Roman" w:hAnsi="Times New Roman" w:cs="Times New Roman"/>
          <w:spacing w:val="-2"/>
          <w:position w:val="1"/>
          <w:sz w:val="21"/>
          <w:lang w:eastAsia="zh-CN"/>
        </w:rPr>
        <w:t>的大小</w:t>
      </w:r>
      <w:r>
        <w:rPr>
          <w:rFonts w:ascii="Times New Roman" w:eastAsia="Calibri" w:hAnsi="Times New Roman" w:cs="Times New Roman"/>
          <w:spacing w:val="-3"/>
          <w:position w:val="1"/>
          <w:sz w:val="21"/>
          <w:lang w:eastAsia="zh-CN"/>
        </w:rPr>
        <w:t>,</w:t>
      </w:r>
      <w:r>
        <w:rPr>
          <w:rFonts w:ascii="Times New Roman" w:hAnsi="Times New Roman" w:cs="Times New Roman"/>
          <w:position w:val="1"/>
          <w:sz w:val="21"/>
          <w:lang w:eastAsia="zh-CN"/>
        </w:rPr>
        <w:t>可将温度计的量程扩大到</w:t>
      </w:r>
      <w:r>
        <w:rPr>
          <w:rFonts w:ascii="Times New Roman" w:eastAsia="Times New Roman" w:hAnsi="Times New Roman" w:cs="Times New Roman"/>
          <w:spacing w:val="-4"/>
          <w:position w:val="1"/>
          <w:sz w:val="25"/>
          <w:lang w:eastAsia="zh-CN"/>
        </w:rPr>
        <w:t>0</w:t>
      </w:r>
      <w:r>
        <w:rPr>
          <w:rFonts w:ascii="Times New Roman" w:hAnsi="Times New Roman" w:cs="Times New Roman"/>
          <w:spacing w:val="-4"/>
          <w:position w:val="1"/>
          <w:sz w:val="25"/>
          <w:lang w:eastAsia="zh-CN"/>
        </w:rPr>
        <w:t>℃</w:t>
      </w:r>
      <w:r>
        <w:rPr>
          <w:rFonts w:ascii="Times New Roman" w:eastAsia="Times New Roman" w:hAnsi="Times New Roman" w:cs="Times New Roman"/>
          <w:spacing w:val="-4"/>
          <w:position w:val="1"/>
          <w:sz w:val="25"/>
          <w:lang w:eastAsia="zh-CN"/>
        </w:rPr>
        <w:t>~</w:t>
      </w:r>
      <w:r>
        <w:rPr>
          <w:rFonts w:ascii="Times New Roman" w:eastAsia="Times New Roman" w:hAnsi="Times New Roman" w:cs="Times New Roman"/>
          <w:spacing w:val="3"/>
          <w:position w:val="1"/>
          <w:sz w:val="25"/>
          <w:lang w:eastAsia="zh-CN"/>
        </w:rPr>
        <w:t xml:space="preserve"> </w:t>
      </w:r>
      <w:r>
        <w:rPr>
          <w:rFonts w:ascii="Times New Roman" w:eastAsia="Times New Roman" w:hAnsi="Times New Roman" w:cs="Times New Roman"/>
          <w:spacing w:val="-11"/>
          <w:position w:val="1"/>
          <w:sz w:val="25"/>
          <w:lang w:eastAsia="zh-CN"/>
        </w:rPr>
        <w:t>240</w:t>
      </w:r>
      <w:r>
        <w:rPr>
          <w:rFonts w:ascii="Times New Roman" w:hAnsi="Times New Roman" w:cs="Times New Roman"/>
          <w:spacing w:val="7"/>
          <w:position w:val="1"/>
          <w:sz w:val="25"/>
          <w:lang w:eastAsia="zh-CN"/>
        </w:rPr>
        <w:t xml:space="preserve">℃ </w:t>
      </w:r>
      <w:r>
        <w:rPr>
          <w:rFonts w:ascii="Times New Roman" w:eastAsia="Calibri" w:hAnsi="Times New Roman" w:cs="Times New Roman"/>
          <w:position w:val="1"/>
          <w:sz w:val="21"/>
          <w:lang w:eastAsia="zh-CN"/>
        </w:rPr>
        <w:t>,</w:t>
      </w:r>
      <w:r>
        <w:rPr>
          <w:rFonts w:ascii="Times New Roman" w:hAnsi="Times New Roman" w:cs="Times New Roman"/>
          <w:spacing w:val="-3"/>
          <w:position w:val="1"/>
          <w:sz w:val="21"/>
          <w:lang w:eastAsia="zh-CN"/>
        </w:rPr>
        <w:t>则滑动变阻器最大阻值至少应为多少</w:t>
      </w:r>
      <w:r>
        <w:rPr>
          <w:rFonts w:ascii="Times New Roman" w:hAnsi="Times New Roman" w:cs="Times New Roman" w:hint="eastAsia"/>
          <w:spacing w:val="-3"/>
          <w:position w:val="1"/>
          <w:sz w:val="21"/>
          <w:lang w:eastAsia="zh-CN"/>
        </w:rPr>
        <w:t>？</w:t>
      </w:r>
    </w:p>
    <w:p w:rsidR="004C49A1" w:rsidRPr="00087160" w:rsidRDefault="004C49A1" w:rsidP="00087160"/>
    <w:sectPr w:rsidR="004C49A1" w:rsidRPr="00087160">
      <w:headerReference w:type="default" r:id="rId38"/>
      <w:type w:val="continuous"/>
      <w:pgSz w:w="10320" w:h="14580"/>
      <w:pgMar w:top="1360" w:right="960" w:bottom="120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187" w:rsidRDefault="00260187" w:rsidP="00D95D8C">
      <w:r>
        <w:separator/>
      </w:r>
    </w:p>
  </w:endnote>
  <w:endnote w:type="continuationSeparator" w:id="0">
    <w:p w:rsidR="00260187" w:rsidRDefault="00260187" w:rsidP="00D9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160" w:rsidRDefault="00087160">
    <w:pPr>
      <w:pStyle w:val="a5"/>
      <w:spacing w:line="14" w:lineRule="auto"/>
      <w:rPr>
        <w:b/>
        <w:sz w:val="20"/>
      </w:rPr>
    </w:pPr>
    <w:r>
      <w:rPr>
        <w:noProof/>
      </w:rPr>
      <mc:AlternateContent>
        <mc:Choice Requires="wps">
          <w:drawing>
            <wp:anchor distT="0" distB="0" distL="114300" distR="114300" simplePos="0" relativeHeight="251661312" behindDoc="0" locked="0" layoutInCell="1" allowOverlap="1" wp14:anchorId="6C3ED205" wp14:editId="410BF3C4">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87160" w:rsidRDefault="00087160">
                          <w:pPr>
                            <w:pStyle w:val="a4"/>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&#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K8K0RiuAQAARgMAAA4AAAAAAAAAAAAAAAAALgIAAGRycy9lMm9Eb2MueG1sUEsBAi0AFAAG&#10;AAgAAAAhAAxK8O7WAAAABQEAAA8AAAAAAAAAAAAAAAAACAQAAGRycy9kb3ducmV2LnhtbFBLBQYA&#10;AAAABAAEAPMAAAALBQAAAAA=&#10;" filled="f" stroked="f">
              <v:textbox style="mso-fit-shape-to-text:t" inset="0,0,0,0">
                <w:txbxContent>
                  <w:p w:rsidR="00087160" w:rsidRDefault="00087160">
                    <w:pPr>
                      <w:pStyle w:val="a4"/>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r>
      <w:rPr>
        <w:noProof/>
      </w:rPr>
      <mc:AlternateContent>
        <mc:Choice Requires="wps">
          <w:drawing>
            <wp:anchor distT="0" distB="0" distL="114300" distR="114300" simplePos="0" relativeHeight="251660288" behindDoc="1" locked="0" layoutInCell="1" allowOverlap="1" wp14:anchorId="029379E7" wp14:editId="6EB84245">
              <wp:simplePos x="0" y="0"/>
              <wp:positionH relativeFrom="page">
                <wp:posOffset>673100</wp:posOffset>
              </wp:positionH>
              <wp:positionV relativeFrom="page">
                <wp:posOffset>10187940</wp:posOffset>
              </wp:positionV>
              <wp:extent cx="82550" cy="139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rsidR="00087160" w:rsidRDefault="00087160">
                          <w:pPr>
                            <w:spacing w:line="220" w:lineRule="exact"/>
                            <w:ind w:left="20"/>
                            <w:rPr>
                              <w:sz w:val="18"/>
                            </w:rPr>
                          </w:pPr>
                          <w:r>
                            <w:rPr>
                              <w:sz w:val="18"/>
                            </w:rPr>
                            <w:t xml:space="preserve"> </w:t>
                          </w:r>
                        </w:p>
                      </w:txbxContent>
                    </wps:txbx>
                    <wps:bodyPr lIns="0" tIns="0" rIns="0" bIns="0" upright="1"/>
                  </wps:wsp>
                </a:graphicData>
              </a:graphic>
            </wp:anchor>
          </w:drawing>
        </mc:Choice>
        <mc:Fallback>
          <w:pict>
            <v:shape id="文本框 2" o:spid="_x0000_s1028" type="#_x0000_t202" style="position:absolute;margin-left:53pt;margin-top:802.2pt;width:6.5pt;height:11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" filled="f" stroked="f">
              <v:textbox inset="0,0,0,0">
                <w:txbxContent>
                  <w:p w:rsidR="00087160" w:rsidRDefault="00087160">
                    <w:pPr>
                      <w:spacing w:line="220" w:lineRule="exact"/>
                      <w:ind w:left="20"/>
                      <w:rPr>
                        <w:sz w:val="18"/>
                      </w:rPr>
                    </w:pPr>
                    <w:r>
                      <w:rPr>
                        <w:sz w:val="1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187" w:rsidRDefault="00260187" w:rsidP="00D95D8C">
      <w:r>
        <w:separator/>
      </w:r>
    </w:p>
  </w:footnote>
  <w:footnote w:type="continuationSeparator" w:id="0">
    <w:p w:rsidR="00260187" w:rsidRDefault="00260187" w:rsidP="00D95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160" w:rsidRDefault="00087160">
    <w:pPr>
      <w:pStyle w:val="a5"/>
      <w:spacing w:line="14" w:lineRule="auto"/>
      <w:rPr>
        <w:b/>
        <w:sz w:val="20"/>
      </w:rPr>
    </w:pPr>
    <w:r>
      <w:rPr>
        <w:noProof/>
      </w:rPr>
      <mc:AlternateContent>
        <mc:Choice Requires="wps">
          <w:drawing>
            <wp:anchor distT="0" distB="0" distL="114300" distR="114300" simplePos="0" relativeHeight="251659264" behindDoc="1" locked="0" layoutInCell="1" allowOverlap="1" wp14:anchorId="5758BAFB" wp14:editId="020A0175">
              <wp:simplePos x="0" y="0"/>
              <wp:positionH relativeFrom="page">
                <wp:posOffset>673100</wp:posOffset>
              </wp:positionH>
              <wp:positionV relativeFrom="page">
                <wp:posOffset>362585</wp:posOffset>
              </wp:positionV>
              <wp:extent cx="2485390" cy="586740"/>
              <wp:effectExtent l="0" t="0" r="0" b="0"/>
              <wp:wrapNone/>
              <wp:docPr id="6" name="文本框 6"/>
              <wp:cNvGraphicFramePr/>
              <a:graphic xmlns:a="http://schemas.openxmlformats.org/drawingml/2006/main">
                <a:graphicData uri="http://schemas.microsoft.com/office/word/2010/wordprocessingShape">
                  <wps:wsp>
                    <wps:cNvSpPr txBox="1"/>
                    <wps:spPr>
                      <a:xfrm>
                        <a:off x="0" y="0"/>
                        <a:ext cx="2485390" cy="586740"/>
                      </a:xfrm>
                      <a:prstGeom prst="rect">
                        <a:avLst/>
                      </a:prstGeom>
                      <a:noFill/>
                      <a:ln>
                        <a:noFill/>
                      </a:ln>
                    </wps:spPr>
                    <wps:txbx>
                      <w:txbxContent>
                        <w:p w:rsidR="00087160" w:rsidRDefault="00087160">
                          <w:pPr>
                            <w:spacing w:line="225" w:lineRule="exact"/>
                            <w:ind w:left="20"/>
                            <w:rPr>
                              <w:sz w:val="18"/>
                            </w:rPr>
                          </w:pP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3"/>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1"/>
                              <w:sz w:val="18"/>
                            </w:rPr>
                            <w:t xml:space="preserve"> </w:t>
                          </w:r>
                          <w:r>
                            <w:rPr>
                              <w:sz w:val="18"/>
                            </w:rPr>
                            <w:t xml:space="preserve"> </w:t>
                          </w:r>
                        </w:p>
                        <w:p w:rsidR="00087160" w:rsidRDefault="00087160">
                          <w:pPr>
                            <w:spacing w:before="4"/>
                            <w:ind w:left="20"/>
                            <w:rPr>
                              <w:sz w:val="18"/>
                            </w:rPr>
                          </w:pPr>
                          <w:r>
                            <w:rPr>
                              <w:sz w:val="18"/>
                            </w:rPr>
                            <w:t xml:space="preserve"> </w:t>
                          </w:r>
                        </w:p>
                        <w:p w:rsidR="00087160" w:rsidRDefault="00087160">
                          <w:pPr>
                            <w:spacing w:before="2"/>
                            <w:ind w:left="20"/>
                            <w:rPr>
                              <w:sz w:val="18"/>
                            </w:rPr>
                          </w:pPr>
                          <w:r>
                            <w:rPr>
                              <w:sz w:val="18"/>
                            </w:rPr>
                            <w:t xml:space="preserve"> </w:t>
                          </w:r>
                        </w:p>
                        <w:p w:rsidR="00087160" w:rsidRDefault="00087160">
                          <w:pPr>
                            <w:spacing w:before="5" w:line="225" w:lineRule="exact"/>
                            <w:ind w:left="20"/>
                            <w:rPr>
                              <w:sz w:val="18"/>
                            </w:rPr>
                          </w:pP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53pt;margin-top:28.55pt;width:195.7pt;height:46.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" filled="f" stroked="f">
              <v:textbox inset="0,0,0,0">
                <w:txbxContent>
                  <w:p w:rsidR="00087160" w:rsidRDefault="00087160">
                    <w:pPr>
                      <w:spacing w:line="225" w:lineRule="exact"/>
                      <w:ind w:left="20"/>
                      <w:rPr>
                        <w:sz w:val="18"/>
                      </w:rPr>
                    </w:pP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3"/>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1"/>
                        <w:sz w:val="18"/>
                      </w:rPr>
                      <w:t xml:space="preserve"> </w:t>
                    </w:r>
                    <w:r>
                      <w:rPr>
                        <w:sz w:val="18"/>
                      </w:rPr>
                      <w:t xml:space="preserve"> </w:t>
                    </w:r>
                  </w:p>
                  <w:p w:rsidR="00087160" w:rsidRDefault="00087160">
                    <w:pPr>
                      <w:spacing w:before="4"/>
                      <w:ind w:left="20"/>
                      <w:rPr>
                        <w:sz w:val="18"/>
                      </w:rPr>
                    </w:pPr>
                    <w:r>
                      <w:rPr>
                        <w:sz w:val="18"/>
                      </w:rPr>
                      <w:t xml:space="preserve"> </w:t>
                    </w:r>
                  </w:p>
                  <w:p w:rsidR="00087160" w:rsidRDefault="00087160">
                    <w:pPr>
                      <w:spacing w:before="2"/>
                      <w:ind w:left="20"/>
                      <w:rPr>
                        <w:sz w:val="18"/>
                      </w:rPr>
                    </w:pPr>
                    <w:r>
                      <w:rPr>
                        <w:sz w:val="18"/>
                      </w:rPr>
                      <w:t xml:space="preserve"> </w:t>
                    </w:r>
                  </w:p>
                  <w:p w:rsidR="00087160" w:rsidRDefault="00087160">
                    <w:pPr>
                      <w:spacing w:before="5" w:line="225" w:lineRule="exact"/>
                      <w:ind w:left="20"/>
                      <w:rPr>
                        <w:sz w:val="18"/>
                      </w:rPr>
                    </w:pPr>
                    <w:r>
                      <w:rPr>
                        <w:sz w:val="18"/>
                      </w:rPr>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705" w:rsidRDefault="00C04705">
    <w:pPr>
      <w:pStyle w:val="a3"/>
    </w:pPr>
    <w:r w:rsidRPr="00C04705">
      <w:rPr>
        <w:rFonts w:hint="eastAsia"/>
      </w:rPr>
      <w:t>2020-2021</w:t>
    </w:r>
    <w:r w:rsidRPr="00C04705">
      <w:rPr>
        <w:rFonts w:hint="eastAsia"/>
      </w:rPr>
      <w:t>学年度第一学期期末考试九年级物理试题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start w:val="1"/>
      <w:numFmt w:val="decimal"/>
      <w:lvlText w:val="（%1）"/>
      <w:lvlJc w:val="left"/>
      <w:pPr>
        <w:ind w:left="669" w:hanging="530"/>
        <w:jc w:val="left"/>
      </w:pPr>
      <w:rPr>
        <w:rFonts w:ascii="宋体" w:eastAsia="宋体" w:hAnsi="宋体" w:cs="宋体" w:hint="default"/>
        <w:spacing w:val="-3"/>
        <w:w w:val="100"/>
        <w:sz w:val="19"/>
        <w:szCs w:val="19"/>
        <w:lang w:val="zh-CN" w:eastAsia="zh-CN" w:bidi="zh-CN"/>
      </w:rPr>
    </w:lvl>
    <w:lvl w:ilvl="1">
      <w:numFmt w:val="bullet"/>
      <w:lvlText w:val="•"/>
      <w:lvlJc w:val="left"/>
      <w:pPr>
        <w:ind w:left="1666" w:hanging="530"/>
      </w:pPr>
      <w:rPr>
        <w:rFonts w:hint="default"/>
        <w:lang w:val="zh-CN" w:eastAsia="zh-CN" w:bidi="zh-CN"/>
      </w:rPr>
    </w:lvl>
    <w:lvl w:ilvl="2">
      <w:numFmt w:val="bullet"/>
      <w:lvlText w:val="•"/>
      <w:lvlJc w:val="left"/>
      <w:pPr>
        <w:ind w:left="2673" w:hanging="530"/>
      </w:pPr>
      <w:rPr>
        <w:rFonts w:hint="default"/>
        <w:lang w:val="zh-CN" w:eastAsia="zh-CN" w:bidi="zh-CN"/>
      </w:rPr>
    </w:lvl>
    <w:lvl w:ilvl="3">
      <w:numFmt w:val="bullet"/>
      <w:lvlText w:val="•"/>
      <w:lvlJc w:val="left"/>
      <w:pPr>
        <w:ind w:left="3679" w:hanging="530"/>
      </w:pPr>
      <w:rPr>
        <w:rFonts w:hint="default"/>
        <w:lang w:val="zh-CN" w:eastAsia="zh-CN" w:bidi="zh-CN"/>
      </w:rPr>
    </w:lvl>
    <w:lvl w:ilvl="4">
      <w:numFmt w:val="bullet"/>
      <w:lvlText w:val="•"/>
      <w:lvlJc w:val="left"/>
      <w:pPr>
        <w:ind w:left="4686" w:hanging="530"/>
      </w:pPr>
      <w:rPr>
        <w:rFonts w:hint="default"/>
        <w:lang w:val="zh-CN" w:eastAsia="zh-CN" w:bidi="zh-CN"/>
      </w:rPr>
    </w:lvl>
    <w:lvl w:ilvl="5">
      <w:numFmt w:val="bullet"/>
      <w:lvlText w:val="•"/>
      <w:lvlJc w:val="left"/>
      <w:pPr>
        <w:ind w:left="5693" w:hanging="530"/>
      </w:pPr>
      <w:rPr>
        <w:rFonts w:hint="default"/>
        <w:lang w:val="zh-CN" w:eastAsia="zh-CN" w:bidi="zh-CN"/>
      </w:rPr>
    </w:lvl>
    <w:lvl w:ilvl="6">
      <w:numFmt w:val="bullet"/>
      <w:lvlText w:val="•"/>
      <w:lvlJc w:val="left"/>
      <w:pPr>
        <w:ind w:left="6699" w:hanging="530"/>
      </w:pPr>
      <w:rPr>
        <w:rFonts w:hint="default"/>
        <w:lang w:val="zh-CN" w:eastAsia="zh-CN" w:bidi="zh-CN"/>
      </w:rPr>
    </w:lvl>
    <w:lvl w:ilvl="7">
      <w:numFmt w:val="bullet"/>
      <w:lvlText w:val="•"/>
      <w:lvlJc w:val="left"/>
      <w:pPr>
        <w:ind w:left="7706" w:hanging="530"/>
      </w:pPr>
      <w:rPr>
        <w:rFonts w:hint="default"/>
        <w:lang w:val="zh-CN" w:eastAsia="zh-CN" w:bidi="zh-CN"/>
      </w:rPr>
    </w:lvl>
    <w:lvl w:ilvl="8">
      <w:numFmt w:val="bullet"/>
      <w:lvlText w:val="•"/>
      <w:lvlJc w:val="left"/>
      <w:pPr>
        <w:ind w:left="8713" w:hanging="530"/>
      </w:pPr>
      <w:rPr>
        <w:rFonts w:hint="default"/>
        <w:lang w:val="zh-CN" w:eastAsia="zh-CN" w:bidi="zh-CN"/>
      </w:rPr>
    </w:lvl>
  </w:abstractNum>
  <w:abstractNum w:abstractNumId="1">
    <w:nsid w:val="9F7D706F"/>
    <w:multiLevelType w:val="singleLevel"/>
    <w:tmpl w:val="9F7D706F"/>
    <w:lvl w:ilvl="0">
      <w:start w:val="2"/>
      <w:numFmt w:val="decimal"/>
      <w:suff w:val="nothing"/>
      <w:lvlText w:val="（%1）"/>
      <w:lvlJc w:val="left"/>
    </w:lvl>
  </w:abstractNum>
  <w:abstractNum w:abstractNumId="2">
    <w:nsid w:val="B5E306ED"/>
    <w:multiLevelType w:val="multilevel"/>
    <w:tmpl w:val="B5E306ED"/>
    <w:lvl w:ilvl="0">
      <w:start w:val="1"/>
      <w:numFmt w:val="decimal"/>
      <w:lvlText w:val="（%1）"/>
      <w:lvlJc w:val="left"/>
      <w:pPr>
        <w:ind w:left="669" w:hanging="530"/>
        <w:jc w:val="left"/>
      </w:pPr>
      <w:rPr>
        <w:rFonts w:ascii="宋体" w:eastAsia="宋体" w:hAnsi="宋体" w:cs="宋体" w:hint="default"/>
        <w:spacing w:val="-3"/>
        <w:w w:val="100"/>
        <w:sz w:val="19"/>
        <w:szCs w:val="19"/>
        <w:lang w:val="zh-CN" w:eastAsia="zh-CN" w:bidi="zh-CN"/>
      </w:rPr>
    </w:lvl>
    <w:lvl w:ilvl="1">
      <w:numFmt w:val="bullet"/>
      <w:lvlText w:val="•"/>
      <w:lvlJc w:val="left"/>
      <w:pPr>
        <w:ind w:left="1666" w:hanging="530"/>
      </w:pPr>
      <w:rPr>
        <w:rFonts w:hint="default"/>
        <w:lang w:val="zh-CN" w:eastAsia="zh-CN" w:bidi="zh-CN"/>
      </w:rPr>
    </w:lvl>
    <w:lvl w:ilvl="2">
      <w:numFmt w:val="bullet"/>
      <w:lvlText w:val="•"/>
      <w:lvlJc w:val="left"/>
      <w:pPr>
        <w:ind w:left="2673" w:hanging="530"/>
      </w:pPr>
      <w:rPr>
        <w:rFonts w:hint="default"/>
        <w:lang w:val="zh-CN" w:eastAsia="zh-CN" w:bidi="zh-CN"/>
      </w:rPr>
    </w:lvl>
    <w:lvl w:ilvl="3">
      <w:numFmt w:val="bullet"/>
      <w:lvlText w:val="•"/>
      <w:lvlJc w:val="left"/>
      <w:pPr>
        <w:ind w:left="3679" w:hanging="530"/>
      </w:pPr>
      <w:rPr>
        <w:rFonts w:hint="default"/>
        <w:lang w:val="zh-CN" w:eastAsia="zh-CN" w:bidi="zh-CN"/>
      </w:rPr>
    </w:lvl>
    <w:lvl w:ilvl="4">
      <w:numFmt w:val="bullet"/>
      <w:lvlText w:val="•"/>
      <w:lvlJc w:val="left"/>
      <w:pPr>
        <w:ind w:left="4686" w:hanging="530"/>
      </w:pPr>
      <w:rPr>
        <w:rFonts w:hint="default"/>
        <w:lang w:val="zh-CN" w:eastAsia="zh-CN" w:bidi="zh-CN"/>
      </w:rPr>
    </w:lvl>
    <w:lvl w:ilvl="5">
      <w:numFmt w:val="bullet"/>
      <w:lvlText w:val="•"/>
      <w:lvlJc w:val="left"/>
      <w:pPr>
        <w:ind w:left="5693" w:hanging="530"/>
      </w:pPr>
      <w:rPr>
        <w:rFonts w:hint="default"/>
        <w:lang w:val="zh-CN" w:eastAsia="zh-CN" w:bidi="zh-CN"/>
      </w:rPr>
    </w:lvl>
    <w:lvl w:ilvl="6">
      <w:numFmt w:val="bullet"/>
      <w:lvlText w:val="•"/>
      <w:lvlJc w:val="left"/>
      <w:pPr>
        <w:ind w:left="6699" w:hanging="530"/>
      </w:pPr>
      <w:rPr>
        <w:rFonts w:hint="default"/>
        <w:lang w:val="zh-CN" w:eastAsia="zh-CN" w:bidi="zh-CN"/>
      </w:rPr>
    </w:lvl>
    <w:lvl w:ilvl="7">
      <w:numFmt w:val="bullet"/>
      <w:lvlText w:val="•"/>
      <w:lvlJc w:val="left"/>
      <w:pPr>
        <w:ind w:left="7706" w:hanging="530"/>
      </w:pPr>
      <w:rPr>
        <w:rFonts w:hint="default"/>
        <w:lang w:val="zh-CN" w:eastAsia="zh-CN" w:bidi="zh-CN"/>
      </w:rPr>
    </w:lvl>
    <w:lvl w:ilvl="8">
      <w:numFmt w:val="bullet"/>
      <w:lvlText w:val="•"/>
      <w:lvlJc w:val="left"/>
      <w:pPr>
        <w:ind w:left="8713" w:hanging="530"/>
      </w:pPr>
      <w:rPr>
        <w:rFonts w:hint="default"/>
        <w:lang w:val="zh-CN" w:eastAsia="zh-CN" w:bidi="zh-CN"/>
      </w:rPr>
    </w:lvl>
  </w:abstractNum>
  <w:abstractNum w:abstractNumId="3">
    <w:nsid w:val="BF205925"/>
    <w:multiLevelType w:val="multilevel"/>
    <w:tmpl w:val="BF205925"/>
    <w:lvl w:ilvl="0">
      <w:start w:val="20"/>
      <w:numFmt w:val="decimal"/>
      <w:lvlText w:val="%1."/>
      <w:lvlJc w:val="left"/>
      <w:pPr>
        <w:ind w:left="589" w:hanging="450"/>
        <w:jc w:val="left"/>
      </w:pPr>
      <w:rPr>
        <w:rFonts w:ascii="宋体" w:eastAsia="宋体" w:hAnsi="宋体" w:cs="宋体" w:hint="default"/>
        <w:w w:val="100"/>
        <w:sz w:val="19"/>
        <w:szCs w:val="19"/>
        <w:lang w:val="zh-CN" w:eastAsia="zh-CN" w:bidi="zh-CN"/>
      </w:rPr>
    </w:lvl>
    <w:lvl w:ilvl="1">
      <w:numFmt w:val="bullet"/>
      <w:lvlText w:val="•"/>
      <w:lvlJc w:val="left"/>
      <w:pPr>
        <w:ind w:left="1594" w:hanging="450"/>
      </w:pPr>
      <w:rPr>
        <w:rFonts w:hint="default"/>
        <w:lang w:val="zh-CN" w:eastAsia="zh-CN" w:bidi="zh-CN"/>
      </w:rPr>
    </w:lvl>
    <w:lvl w:ilvl="2">
      <w:numFmt w:val="bullet"/>
      <w:lvlText w:val="•"/>
      <w:lvlJc w:val="left"/>
      <w:pPr>
        <w:ind w:left="2609" w:hanging="450"/>
      </w:pPr>
      <w:rPr>
        <w:rFonts w:hint="default"/>
        <w:lang w:val="zh-CN" w:eastAsia="zh-CN" w:bidi="zh-CN"/>
      </w:rPr>
    </w:lvl>
    <w:lvl w:ilvl="3">
      <w:numFmt w:val="bullet"/>
      <w:lvlText w:val="•"/>
      <w:lvlJc w:val="left"/>
      <w:pPr>
        <w:ind w:left="3623" w:hanging="450"/>
      </w:pPr>
      <w:rPr>
        <w:rFonts w:hint="default"/>
        <w:lang w:val="zh-CN" w:eastAsia="zh-CN" w:bidi="zh-CN"/>
      </w:rPr>
    </w:lvl>
    <w:lvl w:ilvl="4">
      <w:numFmt w:val="bullet"/>
      <w:lvlText w:val="•"/>
      <w:lvlJc w:val="left"/>
      <w:pPr>
        <w:ind w:left="4638" w:hanging="450"/>
      </w:pPr>
      <w:rPr>
        <w:rFonts w:hint="default"/>
        <w:lang w:val="zh-CN" w:eastAsia="zh-CN" w:bidi="zh-CN"/>
      </w:rPr>
    </w:lvl>
    <w:lvl w:ilvl="5">
      <w:numFmt w:val="bullet"/>
      <w:lvlText w:val="•"/>
      <w:lvlJc w:val="left"/>
      <w:pPr>
        <w:ind w:left="5653" w:hanging="450"/>
      </w:pPr>
      <w:rPr>
        <w:rFonts w:hint="default"/>
        <w:lang w:val="zh-CN" w:eastAsia="zh-CN" w:bidi="zh-CN"/>
      </w:rPr>
    </w:lvl>
    <w:lvl w:ilvl="6">
      <w:numFmt w:val="bullet"/>
      <w:lvlText w:val="•"/>
      <w:lvlJc w:val="left"/>
      <w:pPr>
        <w:ind w:left="6667" w:hanging="450"/>
      </w:pPr>
      <w:rPr>
        <w:rFonts w:hint="default"/>
        <w:lang w:val="zh-CN" w:eastAsia="zh-CN" w:bidi="zh-CN"/>
      </w:rPr>
    </w:lvl>
    <w:lvl w:ilvl="7">
      <w:numFmt w:val="bullet"/>
      <w:lvlText w:val="•"/>
      <w:lvlJc w:val="left"/>
      <w:pPr>
        <w:ind w:left="7682" w:hanging="450"/>
      </w:pPr>
      <w:rPr>
        <w:rFonts w:hint="default"/>
        <w:lang w:val="zh-CN" w:eastAsia="zh-CN" w:bidi="zh-CN"/>
      </w:rPr>
    </w:lvl>
    <w:lvl w:ilvl="8">
      <w:numFmt w:val="bullet"/>
      <w:lvlText w:val="•"/>
      <w:lvlJc w:val="left"/>
      <w:pPr>
        <w:ind w:left="8697" w:hanging="450"/>
      </w:pPr>
      <w:rPr>
        <w:rFonts w:hint="default"/>
        <w:lang w:val="zh-CN" w:eastAsia="zh-CN" w:bidi="zh-CN"/>
      </w:rPr>
    </w:lvl>
  </w:abstractNum>
  <w:abstractNum w:abstractNumId="4">
    <w:nsid w:val="C8879AEF"/>
    <w:multiLevelType w:val="multilevel"/>
    <w:tmpl w:val="C8879AEF"/>
    <w:lvl w:ilvl="0">
      <w:start w:val="1"/>
      <w:numFmt w:val="decimal"/>
      <w:lvlText w:val="（%1）"/>
      <w:lvlJc w:val="left"/>
      <w:pPr>
        <w:ind w:left="669" w:hanging="530"/>
        <w:jc w:val="left"/>
      </w:pPr>
      <w:rPr>
        <w:rFonts w:ascii="宋体" w:eastAsia="宋体" w:hAnsi="宋体" w:cs="宋体" w:hint="default"/>
        <w:spacing w:val="-2"/>
        <w:w w:val="100"/>
        <w:position w:val="1"/>
        <w:sz w:val="19"/>
        <w:szCs w:val="19"/>
        <w:lang w:val="zh-CN" w:eastAsia="zh-CN" w:bidi="zh-CN"/>
      </w:rPr>
    </w:lvl>
    <w:lvl w:ilvl="1">
      <w:numFmt w:val="bullet"/>
      <w:lvlText w:val="•"/>
      <w:lvlJc w:val="left"/>
      <w:pPr>
        <w:ind w:left="1666" w:hanging="530"/>
      </w:pPr>
      <w:rPr>
        <w:rFonts w:hint="default"/>
        <w:lang w:val="zh-CN" w:eastAsia="zh-CN" w:bidi="zh-CN"/>
      </w:rPr>
    </w:lvl>
    <w:lvl w:ilvl="2">
      <w:numFmt w:val="bullet"/>
      <w:lvlText w:val="•"/>
      <w:lvlJc w:val="left"/>
      <w:pPr>
        <w:ind w:left="2673" w:hanging="530"/>
      </w:pPr>
      <w:rPr>
        <w:rFonts w:hint="default"/>
        <w:lang w:val="zh-CN" w:eastAsia="zh-CN" w:bidi="zh-CN"/>
      </w:rPr>
    </w:lvl>
    <w:lvl w:ilvl="3">
      <w:numFmt w:val="bullet"/>
      <w:lvlText w:val="•"/>
      <w:lvlJc w:val="left"/>
      <w:pPr>
        <w:ind w:left="3679" w:hanging="530"/>
      </w:pPr>
      <w:rPr>
        <w:rFonts w:hint="default"/>
        <w:lang w:val="zh-CN" w:eastAsia="zh-CN" w:bidi="zh-CN"/>
      </w:rPr>
    </w:lvl>
    <w:lvl w:ilvl="4">
      <w:numFmt w:val="bullet"/>
      <w:lvlText w:val="•"/>
      <w:lvlJc w:val="left"/>
      <w:pPr>
        <w:ind w:left="4686" w:hanging="530"/>
      </w:pPr>
      <w:rPr>
        <w:rFonts w:hint="default"/>
        <w:lang w:val="zh-CN" w:eastAsia="zh-CN" w:bidi="zh-CN"/>
      </w:rPr>
    </w:lvl>
    <w:lvl w:ilvl="5">
      <w:numFmt w:val="bullet"/>
      <w:lvlText w:val="•"/>
      <w:lvlJc w:val="left"/>
      <w:pPr>
        <w:ind w:left="5693" w:hanging="530"/>
      </w:pPr>
      <w:rPr>
        <w:rFonts w:hint="default"/>
        <w:lang w:val="zh-CN" w:eastAsia="zh-CN" w:bidi="zh-CN"/>
      </w:rPr>
    </w:lvl>
    <w:lvl w:ilvl="6">
      <w:numFmt w:val="bullet"/>
      <w:lvlText w:val="•"/>
      <w:lvlJc w:val="left"/>
      <w:pPr>
        <w:ind w:left="6699" w:hanging="530"/>
      </w:pPr>
      <w:rPr>
        <w:rFonts w:hint="default"/>
        <w:lang w:val="zh-CN" w:eastAsia="zh-CN" w:bidi="zh-CN"/>
      </w:rPr>
    </w:lvl>
    <w:lvl w:ilvl="7">
      <w:numFmt w:val="bullet"/>
      <w:lvlText w:val="•"/>
      <w:lvlJc w:val="left"/>
      <w:pPr>
        <w:ind w:left="7706" w:hanging="530"/>
      </w:pPr>
      <w:rPr>
        <w:rFonts w:hint="default"/>
        <w:lang w:val="zh-CN" w:eastAsia="zh-CN" w:bidi="zh-CN"/>
      </w:rPr>
    </w:lvl>
    <w:lvl w:ilvl="8">
      <w:numFmt w:val="bullet"/>
      <w:lvlText w:val="•"/>
      <w:lvlJc w:val="left"/>
      <w:pPr>
        <w:ind w:left="8713" w:hanging="530"/>
      </w:pPr>
      <w:rPr>
        <w:rFonts w:hint="default"/>
        <w:lang w:val="zh-CN" w:eastAsia="zh-CN" w:bidi="zh-CN"/>
      </w:rPr>
    </w:lvl>
  </w:abstractNum>
  <w:abstractNum w:abstractNumId="5">
    <w:nsid w:val="CB234A33"/>
    <w:multiLevelType w:val="singleLevel"/>
    <w:tmpl w:val="CB234A33"/>
    <w:lvl w:ilvl="0">
      <w:start w:val="2"/>
      <w:numFmt w:val="decimal"/>
      <w:suff w:val="space"/>
      <w:lvlText w:val="（%1）"/>
      <w:lvlJc w:val="left"/>
    </w:lvl>
  </w:abstractNum>
  <w:abstractNum w:abstractNumId="6">
    <w:nsid w:val="CECD1FF3"/>
    <w:multiLevelType w:val="singleLevel"/>
    <w:tmpl w:val="CECD1FF3"/>
    <w:lvl w:ilvl="0">
      <w:start w:val="22"/>
      <w:numFmt w:val="decimal"/>
      <w:suff w:val="space"/>
      <w:lvlText w:val="%1."/>
      <w:lvlJc w:val="left"/>
    </w:lvl>
  </w:abstractNum>
  <w:abstractNum w:abstractNumId="7">
    <w:nsid w:val="CF092B84"/>
    <w:multiLevelType w:val="multilevel"/>
    <w:tmpl w:val="CF092B84"/>
    <w:lvl w:ilvl="0">
      <w:start w:val="2"/>
      <w:numFmt w:val="decimal"/>
      <w:lvlText w:val="%1."/>
      <w:lvlJc w:val="left"/>
      <w:pPr>
        <w:ind w:left="140" w:hanging="213"/>
        <w:jc w:val="left"/>
      </w:pPr>
      <w:rPr>
        <w:rFonts w:ascii="宋体" w:eastAsia="宋体" w:hAnsi="宋体" w:cs="宋体" w:hint="default"/>
        <w:spacing w:val="-3"/>
        <w:w w:val="100"/>
        <w:sz w:val="19"/>
        <w:szCs w:val="19"/>
        <w:lang w:val="zh-CN" w:eastAsia="zh-CN" w:bidi="zh-CN"/>
      </w:rPr>
    </w:lvl>
    <w:lvl w:ilvl="1">
      <w:start w:val="1"/>
      <w:numFmt w:val="upperLetter"/>
      <w:lvlText w:val="%2."/>
      <w:lvlJc w:val="left"/>
      <w:pPr>
        <w:ind w:left="409" w:hanging="270"/>
        <w:jc w:val="left"/>
      </w:pPr>
      <w:rPr>
        <w:rFonts w:ascii="宋体" w:eastAsia="宋体" w:hAnsi="宋体" w:cs="宋体" w:hint="default"/>
        <w:w w:val="100"/>
        <w:sz w:val="21"/>
        <w:szCs w:val="21"/>
        <w:lang w:val="zh-CN" w:eastAsia="zh-CN" w:bidi="zh-CN"/>
      </w:rPr>
    </w:lvl>
    <w:lvl w:ilvl="2">
      <w:numFmt w:val="bullet"/>
      <w:lvlText w:val="•"/>
      <w:lvlJc w:val="left"/>
      <w:pPr>
        <w:ind w:left="1547" w:hanging="270"/>
      </w:pPr>
      <w:rPr>
        <w:rFonts w:hint="default"/>
        <w:lang w:val="zh-CN" w:eastAsia="zh-CN" w:bidi="zh-CN"/>
      </w:rPr>
    </w:lvl>
    <w:lvl w:ilvl="3">
      <w:numFmt w:val="bullet"/>
      <w:lvlText w:val="•"/>
      <w:lvlJc w:val="left"/>
      <w:pPr>
        <w:ind w:left="2694" w:hanging="270"/>
      </w:pPr>
      <w:rPr>
        <w:rFonts w:hint="default"/>
        <w:lang w:val="zh-CN" w:eastAsia="zh-CN" w:bidi="zh-CN"/>
      </w:rPr>
    </w:lvl>
    <w:lvl w:ilvl="4">
      <w:numFmt w:val="bullet"/>
      <w:lvlText w:val="•"/>
      <w:lvlJc w:val="left"/>
      <w:pPr>
        <w:ind w:left="3842" w:hanging="270"/>
      </w:pPr>
      <w:rPr>
        <w:rFonts w:hint="default"/>
        <w:lang w:val="zh-CN" w:eastAsia="zh-CN" w:bidi="zh-CN"/>
      </w:rPr>
    </w:lvl>
    <w:lvl w:ilvl="5">
      <w:numFmt w:val="bullet"/>
      <w:lvlText w:val="•"/>
      <w:lvlJc w:val="left"/>
      <w:pPr>
        <w:ind w:left="4989" w:hanging="270"/>
      </w:pPr>
      <w:rPr>
        <w:rFonts w:hint="default"/>
        <w:lang w:val="zh-CN" w:eastAsia="zh-CN" w:bidi="zh-CN"/>
      </w:rPr>
    </w:lvl>
    <w:lvl w:ilvl="6">
      <w:numFmt w:val="bullet"/>
      <w:lvlText w:val="•"/>
      <w:lvlJc w:val="left"/>
      <w:pPr>
        <w:ind w:left="6136" w:hanging="270"/>
      </w:pPr>
      <w:rPr>
        <w:rFonts w:hint="default"/>
        <w:lang w:val="zh-CN" w:eastAsia="zh-CN" w:bidi="zh-CN"/>
      </w:rPr>
    </w:lvl>
    <w:lvl w:ilvl="7">
      <w:numFmt w:val="bullet"/>
      <w:lvlText w:val="•"/>
      <w:lvlJc w:val="left"/>
      <w:pPr>
        <w:ind w:left="7284" w:hanging="270"/>
      </w:pPr>
      <w:rPr>
        <w:rFonts w:hint="default"/>
        <w:lang w:val="zh-CN" w:eastAsia="zh-CN" w:bidi="zh-CN"/>
      </w:rPr>
    </w:lvl>
    <w:lvl w:ilvl="8">
      <w:numFmt w:val="bullet"/>
      <w:lvlText w:val="•"/>
      <w:lvlJc w:val="left"/>
      <w:pPr>
        <w:ind w:left="8431" w:hanging="270"/>
      </w:pPr>
      <w:rPr>
        <w:rFonts w:hint="default"/>
        <w:lang w:val="zh-CN" w:eastAsia="zh-CN" w:bidi="zh-CN"/>
      </w:rPr>
    </w:lvl>
  </w:abstractNum>
  <w:abstractNum w:abstractNumId="8">
    <w:nsid w:val="FA86F394"/>
    <w:multiLevelType w:val="singleLevel"/>
    <w:tmpl w:val="FA86F394"/>
    <w:lvl w:ilvl="0">
      <w:start w:val="8"/>
      <w:numFmt w:val="decimal"/>
      <w:suff w:val="space"/>
      <w:lvlText w:val="%1."/>
      <w:lvlJc w:val="left"/>
    </w:lvl>
  </w:abstractNum>
  <w:abstractNum w:abstractNumId="9">
    <w:nsid w:val="0053208E"/>
    <w:multiLevelType w:val="multilevel"/>
    <w:tmpl w:val="0053208E"/>
    <w:lvl w:ilvl="0">
      <w:start w:val="1"/>
      <w:numFmt w:val="upperLetter"/>
      <w:lvlText w:val="%1."/>
      <w:lvlJc w:val="left"/>
      <w:pPr>
        <w:ind w:left="352" w:hanging="213"/>
        <w:jc w:val="left"/>
      </w:pPr>
      <w:rPr>
        <w:rFonts w:ascii="宋体" w:eastAsia="宋体" w:hAnsi="宋体" w:cs="宋体" w:hint="default"/>
        <w:spacing w:val="-3"/>
        <w:w w:val="100"/>
        <w:sz w:val="19"/>
        <w:szCs w:val="19"/>
        <w:lang w:val="zh-CN" w:eastAsia="zh-CN" w:bidi="zh-CN"/>
      </w:rPr>
    </w:lvl>
    <w:lvl w:ilvl="1">
      <w:numFmt w:val="bullet"/>
      <w:lvlText w:val="•"/>
      <w:lvlJc w:val="left"/>
      <w:pPr>
        <w:ind w:left="1396" w:hanging="213"/>
      </w:pPr>
      <w:rPr>
        <w:rFonts w:hint="default"/>
        <w:lang w:val="zh-CN" w:eastAsia="zh-CN" w:bidi="zh-CN"/>
      </w:rPr>
    </w:lvl>
    <w:lvl w:ilvl="2">
      <w:numFmt w:val="bullet"/>
      <w:lvlText w:val="•"/>
      <w:lvlJc w:val="left"/>
      <w:pPr>
        <w:ind w:left="2433" w:hanging="213"/>
      </w:pPr>
      <w:rPr>
        <w:rFonts w:hint="default"/>
        <w:lang w:val="zh-CN" w:eastAsia="zh-CN" w:bidi="zh-CN"/>
      </w:rPr>
    </w:lvl>
    <w:lvl w:ilvl="3">
      <w:numFmt w:val="bullet"/>
      <w:lvlText w:val="•"/>
      <w:lvlJc w:val="left"/>
      <w:pPr>
        <w:ind w:left="3469" w:hanging="213"/>
      </w:pPr>
      <w:rPr>
        <w:rFonts w:hint="default"/>
        <w:lang w:val="zh-CN" w:eastAsia="zh-CN" w:bidi="zh-CN"/>
      </w:rPr>
    </w:lvl>
    <w:lvl w:ilvl="4">
      <w:numFmt w:val="bullet"/>
      <w:lvlText w:val="•"/>
      <w:lvlJc w:val="left"/>
      <w:pPr>
        <w:ind w:left="4506" w:hanging="213"/>
      </w:pPr>
      <w:rPr>
        <w:rFonts w:hint="default"/>
        <w:lang w:val="zh-CN" w:eastAsia="zh-CN" w:bidi="zh-CN"/>
      </w:rPr>
    </w:lvl>
    <w:lvl w:ilvl="5">
      <w:numFmt w:val="bullet"/>
      <w:lvlText w:val="•"/>
      <w:lvlJc w:val="left"/>
      <w:pPr>
        <w:ind w:left="5543" w:hanging="213"/>
      </w:pPr>
      <w:rPr>
        <w:rFonts w:hint="default"/>
        <w:lang w:val="zh-CN" w:eastAsia="zh-CN" w:bidi="zh-CN"/>
      </w:rPr>
    </w:lvl>
    <w:lvl w:ilvl="6">
      <w:numFmt w:val="bullet"/>
      <w:lvlText w:val="•"/>
      <w:lvlJc w:val="left"/>
      <w:pPr>
        <w:ind w:left="6579" w:hanging="213"/>
      </w:pPr>
      <w:rPr>
        <w:rFonts w:hint="default"/>
        <w:lang w:val="zh-CN" w:eastAsia="zh-CN" w:bidi="zh-CN"/>
      </w:rPr>
    </w:lvl>
    <w:lvl w:ilvl="7">
      <w:numFmt w:val="bullet"/>
      <w:lvlText w:val="•"/>
      <w:lvlJc w:val="left"/>
      <w:pPr>
        <w:ind w:left="7616" w:hanging="213"/>
      </w:pPr>
      <w:rPr>
        <w:rFonts w:hint="default"/>
        <w:lang w:val="zh-CN" w:eastAsia="zh-CN" w:bidi="zh-CN"/>
      </w:rPr>
    </w:lvl>
    <w:lvl w:ilvl="8">
      <w:numFmt w:val="bullet"/>
      <w:lvlText w:val="•"/>
      <w:lvlJc w:val="left"/>
      <w:pPr>
        <w:ind w:left="8653" w:hanging="213"/>
      </w:pPr>
      <w:rPr>
        <w:rFonts w:hint="default"/>
        <w:lang w:val="zh-CN" w:eastAsia="zh-CN" w:bidi="zh-CN"/>
      </w:rPr>
    </w:lvl>
  </w:abstractNum>
  <w:abstractNum w:abstractNumId="10">
    <w:nsid w:val="0248C179"/>
    <w:multiLevelType w:val="multilevel"/>
    <w:tmpl w:val="0248C179"/>
    <w:lvl w:ilvl="0">
      <w:start w:val="1"/>
      <w:numFmt w:val="decimal"/>
      <w:lvlText w:val="（%1）"/>
      <w:lvlJc w:val="left"/>
      <w:pPr>
        <w:ind w:left="140" w:hanging="530"/>
        <w:jc w:val="left"/>
      </w:pPr>
      <w:rPr>
        <w:rFonts w:ascii="宋体" w:eastAsia="宋体" w:hAnsi="宋体" w:cs="宋体" w:hint="default"/>
        <w:spacing w:val="-3"/>
        <w:w w:val="100"/>
        <w:sz w:val="19"/>
        <w:szCs w:val="19"/>
        <w:lang w:val="zh-CN" w:eastAsia="zh-CN" w:bidi="zh-CN"/>
      </w:rPr>
    </w:lvl>
    <w:lvl w:ilvl="1">
      <w:numFmt w:val="bullet"/>
      <w:lvlText w:val="•"/>
      <w:lvlJc w:val="left"/>
      <w:pPr>
        <w:ind w:left="1198" w:hanging="530"/>
      </w:pPr>
      <w:rPr>
        <w:rFonts w:hint="default"/>
        <w:lang w:val="zh-CN" w:eastAsia="zh-CN" w:bidi="zh-CN"/>
      </w:rPr>
    </w:lvl>
    <w:lvl w:ilvl="2">
      <w:numFmt w:val="bullet"/>
      <w:lvlText w:val="•"/>
      <w:lvlJc w:val="left"/>
      <w:pPr>
        <w:ind w:left="2257" w:hanging="530"/>
      </w:pPr>
      <w:rPr>
        <w:rFonts w:hint="default"/>
        <w:lang w:val="zh-CN" w:eastAsia="zh-CN" w:bidi="zh-CN"/>
      </w:rPr>
    </w:lvl>
    <w:lvl w:ilvl="3">
      <w:numFmt w:val="bullet"/>
      <w:lvlText w:val="•"/>
      <w:lvlJc w:val="left"/>
      <w:pPr>
        <w:ind w:left="3315" w:hanging="530"/>
      </w:pPr>
      <w:rPr>
        <w:rFonts w:hint="default"/>
        <w:lang w:val="zh-CN" w:eastAsia="zh-CN" w:bidi="zh-CN"/>
      </w:rPr>
    </w:lvl>
    <w:lvl w:ilvl="4">
      <w:numFmt w:val="bullet"/>
      <w:lvlText w:val="•"/>
      <w:lvlJc w:val="left"/>
      <w:pPr>
        <w:ind w:left="4374" w:hanging="530"/>
      </w:pPr>
      <w:rPr>
        <w:rFonts w:hint="default"/>
        <w:lang w:val="zh-CN" w:eastAsia="zh-CN" w:bidi="zh-CN"/>
      </w:rPr>
    </w:lvl>
    <w:lvl w:ilvl="5">
      <w:numFmt w:val="bullet"/>
      <w:lvlText w:val="•"/>
      <w:lvlJc w:val="left"/>
      <w:pPr>
        <w:ind w:left="5433" w:hanging="530"/>
      </w:pPr>
      <w:rPr>
        <w:rFonts w:hint="default"/>
        <w:lang w:val="zh-CN" w:eastAsia="zh-CN" w:bidi="zh-CN"/>
      </w:rPr>
    </w:lvl>
    <w:lvl w:ilvl="6">
      <w:numFmt w:val="bullet"/>
      <w:lvlText w:val="•"/>
      <w:lvlJc w:val="left"/>
      <w:pPr>
        <w:ind w:left="6491" w:hanging="530"/>
      </w:pPr>
      <w:rPr>
        <w:rFonts w:hint="default"/>
        <w:lang w:val="zh-CN" w:eastAsia="zh-CN" w:bidi="zh-CN"/>
      </w:rPr>
    </w:lvl>
    <w:lvl w:ilvl="7">
      <w:numFmt w:val="bullet"/>
      <w:lvlText w:val="•"/>
      <w:lvlJc w:val="left"/>
      <w:pPr>
        <w:ind w:left="7550" w:hanging="530"/>
      </w:pPr>
      <w:rPr>
        <w:rFonts w:hint="default"/>
        <w:lang w:val="zh-CN" w:eastAsia="zh-CN" w:bidi="zh-CN"/>
      </w:rPr>
    </w:lvl>
    <w:lvl w:ilvl="8">
      <w:numFmt w:val="bullet"/>
      <w:lvlText w:val="•"/>
      <w:lvlJc w:val="left"/>
      <w:pPr>
        <w:ind w:left="8609" w:hanging="530"/>
      </w:pPr>
      <w:rPr>
        <w:rFonts w:hint="default"/>
        <w:lang w:val="zh-CN" w:eastAsia="zh-CN" w:bidi="zh-CN"/>
      </w:rPr>
    </w:lvl>
  </w:abstractNum>
  <w:abstractNum w:abstractNumId="11">
    <w:nsid w:val="03D62ECE"/>
    <w:multiLevelType w:val="multilevel"/>
    <w:tmpl w:val="03D62ECE"/>
    <w:lvl w:ilvl="0">
      <w:start w:val="1"/>
      <w:numFmt w:val="decimal"/>
      <w:lvlText w:val="（%1）"/>
      <w:lvlJc w:val="left"/>
      <w:pPr>
        <w:ind w:left="669" w:hanging="530"/>
        <w:jc w:val="left"/>
      </w:pPr>
      <w:rPr>
        <w:rFonts w:ascii="宋体" w:eastAsia="宋体" w:hAnsi="宋体" w:cs="宋体" w:hint="default"/>
        <w:spacing w:val="-3"/>
        <w:w w:val="100"/>
        <w:sz w:val="19"/>
        <w:szCs w:val="19"/>
        <w:lang w:val="zh-CN" w:eastAsia="zh-CN" w:bidi="zh-CN"/>
      </w:rPr>
    </w:lvl>
    <w:lvl w:ilvl="1">
      <w:numFmt w:val="bullet"/>
      <w:lvlText w:val="•"/>
      <w:lvlJc w:val="left"/>
      <w:pPr>
        <w:ind w:left="1666" w:hanging="530"/>
      </w:pPr>
      <w:rPr>
        <w:rFonts w:hint="default"/>
        <w:lang w:val="zh-CN" w:eastAsia="zh-CN" w:bidi="zh-CN"/>
      </w:rPr>
    </w:lvl>
    <w:lvl w:ilvl="2">
      <w:numFmt w:val="bullet"/>
      <w:lvlText w:val="•"/>
      <w:lvlJc w:val="left"/>
      <w:pPr>
        <w:ind w:left="2673" w:hanging="530"/>
      </w:pPr>
      <w:rPr>
        <w:rFonts w:hint="default"/>
        <w:lang w:val="zh-CN" w:eastAsia="zh-CN" w:bidi="zh-CN"/>
      </w:rPr>
    </w:lvl>
    <w:lvl w:ilvl="3">
      <w:numFmt w:val="bullet"/>
      <w:lvlText w:val="•"/>
      <w:lvlJc w:val="left"/>
      <w:pPr>
        <w:ind w:left="3679" w:hanging="530"/>
      </w:pPr>
      <w:rPr>
        <w:rFonts w:hint="default"/>
        <w:lang w:val="zh-CN" w:eastAsia="zh-CN" w:bidi="zh-CN"/>
      </w:rPr>
    </w:lvl>
    <w:lvl w:ilvl="4">
      <w:numFmt w:val="bullet"/>
      <w:lvlText w:val="•"/>
      <w:lvlJc w:val="left"/>
      <w:pPr>
        <w:ind w:left="4686" w:hanging="530"/>
      </w:pPr>
      <w:rPr>
        <w:rFonts w:hint="default"/>
        <w:lang w:val="zh-CN" w:eastAsia="zh-CN" w:bidi="zh-CN"/>
      </w:rPr>
    </w:lvl>
    <w:lvl w:ilvl="5">
      <w:numFmt w:val="bullet"/>
      <w:lvlText w:val="•"/>
      <w:lvlJc w:val="left"/>
      <w:pPr>
        <w:ind w:left="5693" w:hanging="530"/>
      </w:pPr>
      <w:rPr>
        <w:rFonts w:hint="default"/>
        <w:lang w:val="zh-CN" w:eastAsia="zh-CN" w:bidi="zh-CN"/>
      </w:rPr>
    </w:lvl>
    <w:lvl w:ilvl="6">
      <w:numFmt w:val="bullet"/>
      <w:lvlText w:val="•"/>
      <w:lvlJc w:val="left"/>
      <w:pPr>
        <w:ind w:left="6699" w:hanging="530"/>
      </w:pPr>
      <w:rPr>
        <w:rFonts w:hint="default"/>
        <w:lang w:val="zh-CN" w:eastAsia="zh-CN" w:bidi="zh-CN"/>
      </w:rPr>
    </w:lvl>
    <w:lvl w:ilvl="7">
      <w:numFmt w:val="bullet"/>
      <w:lvlText w:val="•"/>
      <w:lvlJc w:val="left"/>
      <w:pPr>
        <w:ind w:left="7706" w:hanging="530"/>
      </w:pPr>
      <w:rPr>
        <w:rFonts w:hint="default"/>
        <w:lang w:val="zh-CN" w:eastAsia="zh-CN" w:bidi="zh-CN"/>
      </w:rPr>
    </w:lvl>
    <w:lvl w:ilvl="8">
      <w:numFmt w:val="bullet"/>
      <w:lvlText w:val="•"/>
      <w:lvlJc w:val="left"/>
      <w:pPr>
        <w:ind w:left="8713" w:hanging="530"/>
      </w:pPr>
      <w:rPr>
        <w:rFonts w:hint="default"/>
        <w:lang w:val="zh-CN" w:eastAsia="zh-CN" w:bidi="zh-CN"/>
      </w:rPr>
    </w:lvl>
  </w:abstractNum>
  <w:abstractNum w:abstractNumId="12">
    <w:nsid w:val="06935DA1"/>
    <w:multiLevelType w:val="hybridMultilevel"/>
    <w:tmpl w:val="5212043C"/>
    <w:lvl w:ilvl="0" w:tplc="3664E13C">
      <w:start w:val="8"/>
      <w:numFmt w:val="decimal"/>
      <w:lvlText w:val="%1."/>
      <w:lvlJc w:val="left"/>
      <w:pPr>
        <w:ind w:left="456" w:hanging="264"/>
        <w:jc w:val="right"/>
      </w:pPr>
      <w:rPr>
        <w:rFonts w:ascii="Times New Roman" w:eastAsia="Times New Roman" w:hAnsi="Times New Roman" w:cs="Times New Roman" w:hint="default"/>
        <w:w w:val="100"/>
        <w:position w:val="2"/>
        <w:sz w:val="21"/>
        <w:szCs w:val="21"/>
      </w:rPr>
    </w:lvl>
    <w:lvl w:ilvl="1" w:tplc="73FAD782">
      <w:numFmt w:val="bullet"/>
      <w:lvlText w:val="•"/>
      <w:lvlJc w:val="left"/>
      <w:pPr>
        <w:ind w:left="1248" w:hanging="264"/>
      </w:pPr>
      <w:rPr>
        <w:rFonts w:hint="default"/>
      </w:rPr>
    </w:lvl>
    <w:lvl w:ilvl="2" w:tplc="3F4237C6">
      <w:numFmt w:val="bullet"/>
      <w:lvlText w:val="•"/>
      <w:lvlJc w:val="left"/>
      <w:pPr>
        <w:ind w:left="2036" w:hanging="264"/>
      </w:pPr>
      <w:rPr>
        <w:rFonts w:hint="default"/>
      </w:rPr>
    </w:lvl>
    <w:lvl w:ilvl="3" w:tplc="1A6E5078">
      <w:numFmt w:val="bullet"/>
      <w:lvlText w:val="•"/>
      <w:lvlJc w:val="left"/>
      <w:pPr>
        <w:ind w:left="2824" w:hanging="264"/>
      </w:pPr>
      <w:rPr>
        <w:rFonts w:hint="default"/>
      </w:rPr>
    </w:lvl>
    <w:lvl w:ilvl="4" w:tplc="5FBE7598">
      <w:numFmt w:val="bullet"/>
      <w:lvlText w:val="•"/>
      <w:lvlJc w:val="left"/>
      <w:pPr>
        <w:ind w:left="3612" w:hanging="264"/>
      </w:pPr>
      <w:rPr>
        <w:rFonts w:hint="default"/>
      </w:rPr>
    </w:lvl>
    <w:lvl w:ilvl="5" w:tplc="CE42591A">
      <w:numFmt w:val="bullet"/>
      <w:lvlText w:val="•"/>
      <w:lvlJc w:val="left"/>
      <w:pPr>
        <w:ind w:left="4400" w:hanging="264"/>
      </w:pPr>
      <w:rPr>
        <w:rFonts w:hint="default"/>
      </w:rPr>
    </w:lvl>
    <w:lvl w:ilvl="6" w:tplc="A9686C9E">
      <w:numFmt w:val="bullet"/>
      <w:lvlText w:val="•"/>
      <w:lvlJc w:val="left"/>
      <w:pPr>
        <w:ind w:left="5188" w:hanging="264"/>
      </w:pPr>
      <w:rPr>
        <w:rFonts w:hint="default"/>
      </w:rPr>
    </w:lvl>
    <w:lvl w:ilvl="7" w:tplc="73E69B52">
      <w:numFmt w:val="bullet"/>
      <w:lvlText w:val="•"/>
      <w:lvlJc w:val="left"/>
      <w:pPr>
        <w:ind w:left="5976" w:hanging="264"/>
      </w:pPr>
      <w:rPr>
        <w:rFonts w:hint="default"/>
      </w:rPr>
    </w:lvl>
    <w:lvl w:ilvl="8" w:tplc="2A3A7E1E">
      <w:numFmt w:val="bullet"/>
      <w:lvlText w:val="•"/>
      <w:lvlJc w:val="left"/>
      <w:pPr>
        <w:ind w:left="6764" w:hanging="264"/>
      </w:pPr>
      <w:rPr>
        <w:rFonts w:hint="default"/>
      </w:rPr>
    </w:lvl>
  </w:abstractNum>
  <w:abstractNum w:abstractNumId="13">
    <w:nsid w:val="26FCFE4F"/>
    <w:multiLevelType w:val="singleLevel"/>
    <w:tmpl w:val="26FCFE4F"/>
    <w:lvl w:ilvl="0">
      <w:start w:val="1"/>
      <w:numFmt w:val="chineseCounting"/>
      <w:suff w:val="nothing"/>
      <w:lvlText w:val="%1、"/>
      <w:lvlJc w:val="left"/>
      <w:rPr>
        <w:rFonts w:hint="eastAsia"/>
      </w:rPr>
    </w:lvl>
  </w:abstractNum>
  <w:abstractNum w:abstractNumId="14">
    <w:nsid w:val="4C6A38CF"/>
    <w:multiLevelType w:val="singleLevel"/>
    <w:tmpl w:val="4C6A38CF"/>
    <w:lvl w:ilvl="0">
      <w:start w:val="3"/>
      <w:numFmt w:val="decimal"/>
      <w:suff w:val="nothing"/>
      <w:lvlText w:val="（%1）"/>
      <w:lvlJc w:val="left"/>
    </w:lvl>
  </w:abstractNum>
  <w:abstractNum w:abstractNumId="15">
    <w:nsid w:val="523DA677"/>
    <w:multiLevelType w:val="singleLevel"/>
    <w:tmpl w:val="523DA677"/>
    <w:lvl w:ilvl="0">
      <w:start w:val="16"/>
      <w:numFmt w:val="decimal"/>
      <w:suff w:val="space"/>
      <w:lvlText w:val="%1."/>
      <w:lvlJc w:val="left"/>
    </w:lvl>
  </w:abstractNum>
  <w:abstractNum w:abstractNumId="16">
    <w:nsid w:val="5838BC03"/>
    <w:multiLevelType w:val="singleLevel"/>
    <w:tmpl w:val="5838BC03"/>
    <w:lvl w:ilvl="0">
      <w:start w:val="1"/>
      <w:numFmt w:val="decimal"/>
      <w:suff w:val="space"/>
      <w:lvlText w:val="（%1）"/>
      <w:lvlJc w:val="left"/>
    </w:lvl>
  </w:abstractNum>
  <w:abstractNum w:abstractNumId="17">
    <w:nsid w:val="59ADCABA"/>
    <w:multiLevelType w:val="multilevel"/>
    <w:tmpl w:val="59ADCABA"/>
    <w:lvl w:ilvl="0">
      <w:start w:val="2"/>
      <w:numFmt w:val="upperLetter"/>
      <w:lvlText w:val="%1."/>
      <w:lvlJc w:val="left"/>
      <w:pPr>
        <w:ind w:left="457" w:hanging="318"/>
        <w:jc w:val="left"/>
      </w:pPr>
      <w:rPr>
        <w:rFonts w:ascii="宋体" w:eastAsia="宋体" w:hAnsi="宋体" w:cs="宋体" w:hint="default"/>
        <w:w w:val="100"/>
        <w:sz w:val="19"/>
        <w:szCs w:val="19"/>
        <w:lang w:val="zh-CN" w:eastAsia="zh-CN" w:bidi="zh-CN"/>
      </w:rPr>
    </w:lvl>
    <w:lvl w:ilvl="1">
      <w:numFmt w:val="bullet"/>
      <w:lvlText w:val="•"/>
      <w:lvlJc w:val="left"/>
      <w:pPr>
        <w:ind w:left="1486" w:hanging="318"/>
      </w:pPr>
      <w:rPr>
        <w:rFonts w:hint="default"/>
        <w:lang w:val="zh-CN" w:eastAsia="zh-CN" w:bidi="zh-CN"/>
      </w:rPr>
    </w:lvl>
    <w:lvl w:ilvl="2">
      <w:numFmt w:val="bullet"/>
      <w:lvlText w:val="•"/>
      <w:lvlJc w:val="left"/>
      <w:pPr>
        <w:ind w:left="2513" w:hanging="318"/>
      </w:pPr>
      <w:rPr>
        <w:rFonts w:hint="default"/>
        <w:lang w:val="zh-CN" w:eastAsia="zh-CN" w:bidi="zh-CN"/>
      </w:rPr>
    </w:lvl>
    <w:lvl w:ilvl="3">
      <w:numFmt w:val="bullet"/>
      <w:lvlText w:val="•"/>
      <w:lvlJc w:val="left"/>
      <w:pPr>
        <w:ind w:left="3539" w:hanging="318"/>
      </w:pPr>
      <w:rPr>
        <w:rFonts w:hint="default"/>
        <w:lang w:val="zh-CN" w:eastAsia="zh-CN" w:bidi="zh-CN"/>
      </w:rPr>
    </w:lvl>
    <w:lvl w:ilvl="4">
      <w:numFmt w:val="bullet"/>
      <w:lvlText w:val="•"/>
      <w:lvlJc w:val="left"/>
      <w:pPr>
        <w:ind w:left="4566" w:hanging="318"/>
      </w:pPr>
      <w:rPr>
        <w:rFonts w:hint="default"/>
        <w:lang w:val="zh-CN" w:eastAsia="zh-CN" w:bidi="zh-CN"/>
      </w:rPr>
    </w:lvl>
    <w:lvl w:ilvl="5">
      <w:numFmt w:val="bullet"/>
      <w:lvlText w:val="•"/>
      <w:lvlJc w:val="left"/>
      <w:pPr>
        <w:ind w:left="5593" w:hanging="318"/>
      </w:pPr>
      <w:rPr>
        <w:rFonts w:hint="default"/>
        <w:lang w:val="zh-CN" w:eastAsia="zh-CN" w:bidi="zh-CN"/>
      </w:rPr>
    </w:lvl>
    <w:lvl w:ilvl="6">
      <w:numFmt w:val="bullet"/>
      <w:lvlText w:val="•"/>
      <w:lvlJc w:val="left"/>
      <w:pPr>
        <w:ind w:left="6619" w:hanging="318"/>
      </w:pPr>
      <w:rPr>
        <w:rFonts w:hint="default"/>
        <w:lang w:val="zh-CN" w:eastAsia="zh-CN" w:bidi="zh-CN"/>
      </w:rPr>
    </w:lvl>
    <w:lvl w:ilvl="7">
      <w:numFmt w:val="bullet"/>
      <w:lvlText w:val="•"/>
      <w:lvlJc w:val="left"/>
      <w:pPr>
        <w:ind w:left="7646" w:hanging="318"/>
      </w:pPr>
      <w:rPr>
        <w:rFonts w:hint="default"/>
        <w:lang w:val="zh-CN" w:eastAsia="zh-CN" w:bidi="zh-CN"/>
      </w:rPr>
    </w:lvl>
    <w:lvl w:ilvl="8">
      <w:numFmt w:val="bullet"/>
      <w:lvlText w:val="•"/>
      <w:lvlJc w:val="left"/>
      <w:pPr>
        <w:ind w:left="8673" w:hanging="318"/>
      </w:pPr>
      <w:rPr>
        <w:rFonts w:hint="default"/>
        <w:lang w:val="zh-CN" w:eastAsia="zh-CN" w:bidi="zh-CN"/>
      </w:rPr>
    </w:lvl>
  </w:abstractNum>
  <w:abstractNum w:abstractNumId="18">
    <w:nsid w:val="5A241D34"/>
    <w:multiLevelType w:val="multilevel"/>
    <w:tmpl w:val="5A241D34"/>
    <w:lvl w:ilvl="0">
      <w:start w:val="1"/>
      <w:numFmt w:val="decimal"/>
      <w:lvlText w:val="（%1）"/>
      <w:lvlJc w:val="left"/>
      <w:pPr>
        <w:ind w:left="669" w:hanging="530"/>
        <w:jc w:val="left"/>
      </w:pPr>
      <w:rPr>
        <w:rFonts w:ascii="宋体" w:eastAsia="宋体" w:hAnsi="宋体" w:cs="宋体" w:hint="default"/>
        <w:spacing w:val="-3"/>
        <w:w w:val="100"/>
        <w:sz w:val="19"/>
        <w:szCs w:val="19"/>
        <w:lang w:val="zh-CN" w:eastAsia="zh-CN" w:bidi="zh-CN"/>
      </w:rPr>
    </w:lvl>
    <w:lvl w:ilvl="1">
      <w:numFmt w:val="bullet"/>
      <w:lvlText w:val="•"/>
      <w:lvlJc w:val="left"/>
      <w:pPr>
        <w:ind w:left="1323" w:hanging="530"/>
      </w:pPr>
      <w:rPr>
        <w:rFonts w:hint="default"/>
        <w:lang w:val="zh-CN" w:eastAsia="zh-CN" w:bidi="zh-CN"/>
      </w:rPr>
    </w:lvl>
    <w:lvl w:ilvl="2">
      <w:numFmt w:val="bullet"/>
      <w:lvlText w:val="•"/>
      <w:lvlJc w:val="left"/>
      <w:pPr>
        <w:ind w:left="1986" w:hanging="530"/>
      </w:pPr>
      <w:rPr>
        <w:rFonts w:hint="default"/>
        <w:lang w:val="zh-CN" w:eastAsia="zh-CN" w:bidi="zh-CN"/>
      </w:rPr>
    </w:lvl>
    <w:lvl w:ilvl="3">
      <w:numFmt w:val="bullet"/>
      <w:lvlText w:val="•"/>
      <w:lvlJc w:val="left"/>
      <w:pPr>
        <w:ind w:left="2649" w:hanging="530"/>
      </w:pPr>
      <w:rPr>
        <w:rFonts w:hint="default"/>
        <w:lang w:val="zh-CN" w:eastAsia="zh-CN" w:bidi="zh-CN"/>
      </w:rPr>
    </w:lvl>
    <w:lvl w:ilvl="4">
      <w:numFmt w:val="bullet"/>
      <w:lvlText w:val="•"/>
      <w:lvlJc w:val="left"/>
      <w:pPr>
        <w:ind w:left="3312" w:hanging="530"/>
      </w:pPr>
      <w:rPr>
        <w:rFonts w:hint="default"/>
        <w:lang w:val="zh-CN" w:eastAsia="zh-CN" w:bidi="zh-CN"/>
      </w:rPr>
    </w:lvl>
    <w:lvl w:ilvl="5">
      <w:numFmt w:val="bullet"/>
      <w:lvlText w:val="•"/>
      <w:lvlJc w:val="left"/>
      <w:pPr>
        <w:ind w:left="3975" w:hanging="530"/>
      </w:pPr>
      <w:rPr>
        <w:rFonts w:hint="default"/>
        <w:lang w:val="zh-CN" w:eastAsia="zh-CN" w:bidi="zh-CN"/>
      </w:rPr>
    </w:lvl>
    <w:lvl w:ilvl="6">
      <w:numFmt w:val="bullet"/>
      <w:lvlText w:val="•"/>
      <w:lvlJc w:val="left"/>
      <w:pPr>
        <w:ind w:left="4638" w:hanging="530"/>
      </w:pPr>
      <w:rPr>
        <w:rFonts w:hint="default"/>
        <w:lang w:val="zh-CN" w:eastAsia="zh-CN" w:bidi="zh-CN"/>
      </w:rPr>
    </w:lvl>
    <w:lvl w:ilvl="7">
      <w:numFmt w:val="bullet"/>
      <w:lvlText w:val="•"/>
      <w:lvlJc w:val="left"/>
      <w:pPr>
        <w:ind w:left="5301" w:hanging="530"/>
      </w:pPr>
      <w:rPr>
        <w:rFonts w:hint="default"/>
        <w:lang w:val="zh-CN" w:eastAsia="zh-CN" w:bidi="zh-CN"/>
      </w:rPr>
    </w:lvl>
    <w:lvl w:ilvl="8">
      <w:numFmt w:val="bullet"/>
      <w:lvlText w:val="•"/>
      <w:lvlJc w:val="left"/>
      <w:pPr>
        <w:ind w:left="5964" w:hanging="530"/>
      </w:pPr>
      <w:rPr>
        <w:rFonts w:hint="default"/>
        <w:lang w:val="zh-CN" w:eastAsia="zh-CN" w:bidi="zh-CN"/>
      </w:rPr>
    </w:lvl>
  </w:abstractNum>
  <w:abstractNum w:abstractNumId="19">
    <w:nsid w:val="68D382B1"/>
    <w:multiLevelType w:val="singleLevel"/>
    <w:tmpl w:val="68D382B1"/>
    <w:lvl w:ilvl="0">
      <w:start w:val="15"/>
      <w:numFmt w:val="decimal"/>
      <w:suff w:val="space"/>
      <w:lvlText w:val="%1."/>
      <w:lvlJc w:val="left"/>
    </w:lvl>
  </w:abstractNum>
  <w:num w:numId="1">
    <w:abstractNumId w:val="12"/>
  </w:num>
  <w:num w:numId="2">
    <w:abstractNumId w:val="8"/>
  </w:num>
  <w:num w:numId="3">
    <w:abstractNumId w:val="19"/>
  </w:num>
  <w:num w:numId="4">
    <w:abstractNumId w:val="15"/>
  </w:num>
  <w:num w:numId="5">
    <w:abstractNumId w:val="1"/>
  </w:num>
  <w:num w:numId="6">
    <w:abstractNumId w:val="5"/>
  </w:num>
  <w:num w:numId="7">
    <w:abstractNumId w:val="16"/>
  </w:num>
  <w:num w:numId="8">
    <w:abstractNumId w:val="6"/>
  </w:num>
  <w:num w:numId="9">
    <w:abstractNumId w:val="14"/>
  </w:num>
  <w:num w:numId="10">
    <w:abstractNumId w:val="13"/>
  </w:num>
  <w:num w:numId="11">
    <w:abstractNumId w:val="9"/>
  </w:num>
  <w:num w:numId="12">
    <w:abstractNumId w:val="7"/>
  </w:num>
  <w:num w:numId="13">
    <w:abstractNumId w:val="17"/>
  </w:num>
  <w:num w:numId="14">
    <w:abstractNumId w:val="3"/>
  </w:num>
  <w:num w:numId="15">
    <w:abstractNumId w:val="2"/>
  </w:num>
  <w:num w:numId="16">
    <w:abstractNumId w:val="11"/>
  </w:num>
  <w:num w:numId="17">
    <w:abstractNumId w:val="10"/>
  </w:num>
  <w:num w:numId="18">
    <w:abstractNumId w:val="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9AA"/>
    <w:rsid w:val="00006CC2"/>
    <w:rsid w:val="00013A7D"/>
    <w:rsid w:val="00087160"/>
    <w:rsid w:val="0020477C"/>
    <w:rsid w:val="00260187"/>
    <w:rsid w:val="004C49A1"/>
    <w:rsid w:val="00600FEB"/>
    <w:rsid w:val="007B2B3B"/>
    <w:rsid w:val="00821FC0"/>
    <w:rsid w:val="00944FFD"/>
    <w:rsid w:val="00A304C1"/>
    <w:rsid w:val="00A6716D"/>
    <w:rsid w:val="00BB29AA"/>
    <w:rsid w:val="00C04705"/>
    <w:rsid w:val="00D95D8C"/>
    <w:rsid w:val="00E470FB"/>
    <w:rsid w:val="00E63B5E"/>
    <w:rsid w:val="00E82578"/>
    <w:rsid w:val="00E93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705"/>
    <w:pPr>
      <w:widowControl w:val="0"/>
      <w:spacing w:after="200" w:line="276" w:lineRule="auto"/>
      <w:jc w:val="both"/>
    </w:pPr>
    <w:rPr>
      <w:szCs w:val="24"/>
    </w:rPr>
  </w:style>
  <w:style w:type="paragraph" w:styleId="1">
    <w:name w:val="heading 1"/>
    <w:aliases w:val=" Char Char"/>
    <w:basedOn w:val="a"/>
    <w:next w:val="a"/>
    <w:link w:val="1Char"/>
    <w:qFormat/>
    <w:rsid w:val="0020477C"/>
    <w:pPr>
      <w:keepNext/>
      <w:outlineLvl w:val="0"/>
    </w:pPr>
    <w:rPr>
      <w:rFonts w:ascii="Times New Roman" w:eastAsia="宋体" w:hAnsi="Times New Roman" w:cs="Times New Roman"/>
      <w:i/>
      <w:iCs/>
      <w:kern w:val="0"/>
      <w:sz w:val="18"/>
      <w:lang w:val="x-none" w:eastAsia="x-none"/>
    </w:rPr>
  </w:style>
  <w:style w:type="paragraph" w:styleId="4">
    <w:name w:val="heading 4"/>
    <w:basedOn w:val="a"/>
    <w:next w:val="a"/>
    <w:link w:val="4Char"/>
    <w:qFormat/>
    <w:rsid w:val="0020477C"/>
    <w:pPr>
      <w:keepNext/>
      <w:outlineLvl w:val="3"/>
    </w:pPr>
    <w:rPr>
      <w:rFonts w:ascii="Times New Roman" w:eastAsia="宋体" w:hAnsi="Times New Roman" w:cs="Times New Roman"/>
      <w:i/>
      <w:iCs/>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5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5D8C"/>
    <w:rPr>
      <w:sz w:val="18"/>
      <w:szCs w:val="18"/>
    </w:rPr>
  </w:style>
  <w:style w:type="paragraph" w:styleId="a4">
    <w:name w:val="footer"/>
    <w:basedOn w:val="a"/>
    <w:link w:val="Char0"/>
    <w:unhideWhenUsed/>
    <w:rsid w:val="00D95D8C"/>
    <w:pPr>
      <w:tabs>
        <w:tab w:val="center" w:pos="4153"/>
        <w:tab w:val="right" w:pos="8306"/>
      </w:tabs>
      <w:snapToGrid w:val="0"/>
      <w:jc w:val="left"/>
    </w:pPr>
    <w:rPr>
      <w:sz w:val="18"/>
      <w:szCs w:val="18"/>
    </w:rPr>
  </w:style>
  <w:style w:type="character" w:customStyle="1" w:styleId="Char0">
    <w:name w:val="页脚 Char"/>
    <w:basedOn w:val="a0"/>
    <w:link w:val="a4"/>
    <w:uiPriority w:val="99"/>
    <w:rsid w:val="00D95D8C"/>
    <w:rPr>
      <w:sz w:val="18"/>
      <w:szCs w:val="18"/>
    </w:rPr>
  </w:style>
  <w:style w:type="table" w:customStyle="1" w:styleId="TableNormal0">
    <w:name w:val="Table Normal_0"/>
    <w:uiPriority w:val="2"/>
    <w:semiHidden/>
    <w:unhideWhenUsed/>
    <w:qFormat/>
    <w:rsid w:val="00D95D8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D95D8C"/>
    <w:pPr>
      <w:autoSpaceDE w:val="0"/>
      <w:autoSpaceDN w:val="0"/>
      <w:jc w:val="left"/>
    </w:pPr>
    <w:rPr>
      <w:rFonts w:ascii="宋体" w:eastAsia="宋体" w:hAnsi="宋体" w:cs="宋体"/>
      <w:kern w:val="0"/>
      <w:szCs w:val="21"/>
      <w:lang w:eastAsia="en-US"/>
    </w:rPr>
  </w:style>
  <w:style w:type="character" w:customStyle="1" w:styleId="Char1">
    <w:name w:val="正文文本 Char"/>
    <w:basedOn w:val="a0"/>
    <w:link w:val="a5"/>
    <w:uiPriority w:val="1"/>
    <w:rsid w:val="00D95D8C"/>
    <w:rPr>
      <w:rFonts w:ascii="宋体" w:eastAsia="宋体" w:hAnsi="宋体" w:cs="宋体"/>
      <w:kern w:val="0"/>
      <w:szCs w:val="21"/>
      <w:lang w:eastAsia="en-US"/>
    </w:rPr>
  </w:style>
  <w:style w:type="paragraph" w:styleId="a6">
    <w:name w:val="List Paragraph"/>
    <w:basedOn w:val="a"/>
    <w:uiPriority w:val="1"/>
    <w:qFormat/>
    <w:rsid w:val="00D95D8C"/>
    <w:pPr>
      <w:autoSpaceDE w:val="0"/>
      <w:autoSpaceDN w:val="0"/>
      <w:ind w:left="401" w:right="108" w:hanging="314"/>
      <w:jc w:val="left"/>
    </w:pPr>
    <w:rPr>
      <w:rFonts w:ascii="宋体" w:eastAsia="宋体" w:hAnsi="宋体" w:cs="宋体"/>
      <w:kern w:val="0"/>
      <w:sz w:val="22"/>
      <w:lang w:eastAsia="en-US"/>
    </w:rPr>
  </w:style>
  <w:style w:type="paragraph" w:customStyle="1" w:styleId="TableParagraph">
    <w:name w:val="Table Paragraph"/>
    <w:basedOn w:val="a"/>
    <w:uiPriority w:val="1"/>
    <w:qFormat/>
    <w:rsid w:val="00D95D8C"/>
    <w:pPr>
      <w:autoSpaceDE w:val="0"/>
      <w:autoSpaceDN w:val="0"/>
      <w:spacing w:before="24"/>
      <w:jc w:val="center"/>
    </w:pPr>
    <w:rPr>
      <w:rFonts w:ascii="宋体" w:eastAsia="宋体" w:hAnsi="宋体" w:cs="宋体"/>
      <w:kern w:val="0"/>
      <w:sz w:val="22"/>
      <w:lang w:eastAsia="en-US"/>
    </w:rPr>
  </w:style>
  <w:style w:type="paragraph" w:styleId="a7">
    <w:name w:val="Balloon Text"/>
    <w:basedOn w:val="a"/>
    <w:link w:val="Char2"/>
    <w:uiPriority w:val="99"/>
    <w:semiHidden/>
    <w:unhideWhenUsed/>
    <w:rsid w:val="00D95D8C"/>
    <w:rPr>
      <w:sz w:val="18"/>
      <w:szCs w:val="18"/>
    </w:rPr>
  </w:style>
  <w:style w:type="character" w:customStyle="1" w:styleId="Char2">
    <w:name w:val="批注框文本 Char"/>
    <w:basedOn w:val="a0"/>
    <w:link w:val="a7"/>
    <w:uiPriority w:val="99"/>
    <w:semiHidden/>
    <w:rsid w:val="00D95D8C"/>
    <w:rPr>
      <w:sz w:val="18"/>
      <w:szCs w:val="18"/>
    </w:rPr>
  </w:style>
  <w:style w:type="character" w:customStyle="1" w:styleId="1Char">
    <w:name w:val="标题 1 Char"/>
    <w:aliases w:val=" Char Char Char"/>
    <w:basedOn w:val="a0"/>
    <w:link w:val="1"/>
    <w:rsid w:val="0020477C"/>
    <w:rPr>
      <w:rFonts w:ascii="Times New Roman" w:eastAsia="宋体" w:hAnsi="Times New Roman" w:cs="Times New Roman"/>
      <w:i/>
      <w:iCs/>
      <w:kern w:val="0"/>
      <w:sz w:val="18"/>
      <w:szCs w:val="24"/>
      <w:lang w:val="x-none" w:eastAsia="x-none"/>
    </w:rPr>
  </w:style>
  <w:style w:type="character" w:customStyle="1" w:styleId="4Char">
    <w:name w:val="标题 4 Char"/>
    <w:basedOn w:val="a0"/>
    <w:link w:val="4"/>
    <w:rsid w:val="0020477C"/>
    <w:rPr>
      <w:rFonts w:ascii="Times New Roman" w:eastAsia="宋体" w:hAnsi="Times New Roman" w:cs="Times New Roman"/>
      <w:i/>
      <w:iCs/>
      <w:sz w:val="18"/>
      <w:szCs w:val="18"/>
      <w:lang w:val="x-none" w:eastAsia="x-none"/>
    </w:rPr>
  </w:style>
  <w:style w:type="paragraph" w:customStyle="1" w:styleId="DefaultParagraph">
    <w:name w:val="DefaultParagraph"/>
    <w:link w:val="DefaultParagraphCharChar"/>
    <w:qFormat/>
    <w:rsid w:val="0020477C"/>
    <w:rPr>
      <w:rFonts w:ascii="Times New Roman" w:eastAsia="宋体" w:hAnsi="Calibri" w:cs="Times New Roman"/>
    </w:rPr>
  </w:style>
  <w:style w:type="character" w:customStyle="1" w:styleId="DefaultParagraphCharChar">
    <w:name w:val="DefaultParagraph Char Char"/>
    <w:link w:val="DefaultParagraph"/>
    <w:qFormat/>
    <w:locked/>
    <w:rsid w:val="0020477C"/>
    <w:rPr>
      <w:rFonts w:ascii="Times New Roman" w:eastAsia="宋体" w:hAnsi="Calibri" w:cs="Times New Roman"/>
    </w:rPr>
  </w:style>
  <w:style w:type="paragraph" w:customStyle="1" w:styleId="A8">
    <w:name w:val="正文 A"/>
    <w:qFormat/>
    <w:rsid w:val="0020477C"/>
    <w:pPr>
      <w:widowControl w:val="0"/>
      <w:jc w:val="both"/>
    </w:pPr>
    <w:rPr>
      <w:rFonts w:ascii="Arial Unicode MS" w:eastAsia="Times New Roman" w:hAnsi="Arial Unicode MS" w:cs="Arial Unicode MS" w:hint="eastAsia"/>
      <w:color w:val="000000"/>
      <w:szCs w:val="21"/>
      <w:u w:color="000000"/>
    </w:rPr>
  </w:style>
  <w:style w:type="paragraph" w:customStyle="1" w:styleId="10">
    <w:name w:val="纯文本1"/>
    <w:basedOn w:val="a"/>
    <w:qFormat/>
    <w:rsid w:val="0020477C"/>
    <w:rPr>
      <w:rFonts w:ascii="宋体" w:eastAsia="宋体" w:hAnsi="Courier New" w:cs="Courier New"/>
      <w:szCs w:val="21"/>
    </w:rPr>
  </w:style>
  <w:style w:type="paragraph" w:styleId="a9">
    <w:name w:val="Plain Text"/>
    <w:aliases w:val="Char Char,Char Char Char,Plain Text,普,普通文字,普通文字 Char,普通文字 Char1 Char Char,普通文字1,标题1,标题1 Char Char,标题11,游数,游数的,纯文本 Char Char,纯文本 Char Char Char Char Char,纯文本 Char Char Char Char Char Char,纯文本 Char Char1,纯文本 Char1"/>
    <w:basedOn w:val="a"/>
    <w:link w:val="Char3"/>
    <w:rsid w:val="0020477C"/>
    <w:rPr>
      <w:rFonts w:ascii="宋体" w:eastAsia="宋体" w:hAnsi="Courier New" w:cs="Times New Roman"/>
      <w:kern w:val="0"/>
      <w:sz w:val="20"/>
      <w:szCs w:val="21"/>
      <w:lang w:val="x-none" w:eastAsia="x-none"/>
    </w:rPr>
  </w:style>
  <w:style w:type="character" w:customStyle="1" w:styleId="Char3">
    <w:name w:val="纯文本 Char"/>
    <w:aliases w:val="Char Char Char1,Char Char Char Char,Plain Text Char,普 Char,普通文字 Char1,普通文字 Char Char,普通文字 Char1 Char Char Char,普通文字1 Char,标题1 Char,标题1 Char Char Char,标题11 Char,游数 Char,游数的 Char,纯文本 Char Char Char,纯文本 Char Char Char Char Char Char1"/>
    <w:basedOn w:val="a0"/>
    <w:link w:val="a9"/>
    <w:rsid w:val="0020477C"/>
    <w:rPr>
      <w:rFonts w:ascii="宋体" w:eastAsia="宋体" w:hAnsi="Courier New" w:cs="Times New Roman"/>
      <w:kern w:val="0"/>
      <w:sz w:val="20"/>
      <w:szCs w:val="21"/>
      <w:lang w:val="x-none" w:eastAsia="x-none"/>
    </w:rPr>
  </w:style>
  <w:style w:type="table" w:styleId="aa">
    <w:name w:val="Table Grid"/>
    <w:basedOn w:val="a1"/>
    <w:qFormat/>
    <w:rsid w:val="00006CC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705"/>
    <w:pPr>
      <w:widowControl w:val="0"/>
      <w:spacing w:after="200" w:line="276" w:lineRule="auto"/>
      <w:jc w:val="both"/>
    </w:pPr>
    <w:rPr>
      <w:szCs w:val="24"/>
    </w:rPr>
  </w:style>
  <w:style w:type="paragraph" w:styleId="1">
    <w:name w:val="heading 1"/>
    <w:aliases w:val=" Char Char"/>
    <w:basedOn w:val="a"/>
    <w:next w:val="a"/>
    <w:link w:val="1Char"/>
    <w:qFormat/>
    <w:rsid w:val="0020477C"/>
    <w:pPr>
      <w:keepNext/>
      <w:outlineLvl w:val="0"/>
    </w:pPr>
    <w:rPr>
      <w:rFonts w:ascii="Times New Roman" w:eastAsia="宋体" w:hAnsi="Times New Roman" w:cs="Times New Roman"/>
      <w:i/>
      <w:iCs/>
      <w:kern w:val="0"/>
      <w:sz w:val="18"/>
      <w:lang w:val="x-none" w:eastAsia="x-none"/>
    </w:rPr>
  </w:style>
  <w:style w:type="paragraph" w:styleId="4">
    <w:name w:val="heading 4"/>
    <w:basedOn w:val="a"/>
    <w:next w:val="a"/>
    <w:link w:val="4Char"/>
    <w:qFormat/>
    <w:rsid w:val="0020477C"/>
    <w:pPr>
      <w:keepNext/>
      <w:outlineLvl w:val="3"/>
    </w:pPr>
    <w:rPr>
      <w:rFonts w:ascii="Times New Roman" w:eastAsia="宋体" w:hAnsi="Times New Roman" w:cs="Times New Roman"/>
      <w:i/>
      <w:iCs/>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5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5D8C"/>
    <w:rPr>
      <w:sz w:val="18"/>
      <w:szCs w:val="18"/>
    </w:rPr>
  </w:style>
  <w:style w:type="paragraph" w:styleId="a4">
    <w:name w:val="footer"/>
    <w:basedOn w:val="a"/>
    <w:link w:val="Char0"/>
    <w:unhideWhenUsed/>
    <w:rsid w:val="00D95D8C"/>
    <w:pPr>
      <w:tabs>
        <w:tab w:val="center" w:pos="4153"/>
        <w:tab w:val="right" w:pos="8306"/>
      </w:tabs>
      <w:snapToGrid w:val="0"/>
      <w:jc w:val="left"/>
    </w:pPr>
    <w:rPr>
      <w:sz w:val="18"/>
      <w:szCs w:val="18"/>
    </w:rPr>
  </w:style>
  <w:style w:type="character" w:customStyle="1" w:styleId="Char0">
    <w:name w:val="页脚 Char"/>
    <w:basedOn w:val="a0"/>
    <w:link w:val="a4"/>
    <w:uiPriority w:val="99"/>
    <w:rsid w:val="00D95D8C"/>
    <w:rPr>
      <w:sz w:val="18"/>
      <w:szCs w:val="18"/>
    </w:rPr>
  </w:style>
  <w:style w:type="table" w:customStyle="1" w:styleId="TableNormal0">
    <w:name w:val="Table Normal_0"/>
    <w:uiPriority w:val="2"/>
    <w:semiHidden/>
    <w:unhideWhenUsed/>
    <w:qFormat/>
    <w:rsid w:val="00D95D8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D95D8C"/>
    <w:pPr>
      <w:autoSpaceDE w:val="0"/>
      <w:autoSpaceDN w:val="0"/>
      <w:jc w:val="left"/>
    </w:pPr>
    <w:rPr>
      <w:rFonts w:ascii="宋体" w:eastAsia="宋体" w:hAnsi="宋体" w:cs="宋体"/>
      <w:kern w:val="0"/>
      <w:szCs w:val="21"/>
      <w:lang w:eastAsia="en-US"/>
    </w:rPr>
  </w:style>
  <w:style w:type="character" w:customStyle="1" w:styleId="Char1">
    <w:name w:val="正文文本 Char"/>
    <w:basedOn w:val="a0"/>
    <w:link w:val="a5"/>
    <w:uiPriority w:val="1"/>
    <w:rsid w:val="00D95D8C"/>
    <w:rPr>
      <w:rFonts w:ascii="宋体" w:eastAsia="宋体" w:hAnsi="宋体" w:cs="宋体"/>
      <w:kern w:val="0"/>
      <w:szCs w:val="21"/>
      <w:lang w:eastAsia="en-US"/>
    </w:rPr>
  </w:style>
  <w:style w:type="paragraph" w:styleId="a6">
    <w:name w:val="List Paragraph"/>
    <w:basedOn w:val="a"/>
    <w:uiPriority w:val="1"/>
    <w:qFormat/>
    <w:rsid w:val="00D95D8C"/>
    <w:pPr>
      <w:autoSpaceDE w:val="0"/>
      <w:autoSpaceDN w:val="0"/>
      <w:ind w:left="401" w:right="108" w:hanging="314"/>
      <w:jc w:val="left"/>
    </w:pPr>
    <w:rPr>
      <w:rFonts w:ascii="宋体" w:eastAsia="宋体" w:hAnsi="宋体" w:cs="宋体"/>
      <w:kern w:val="0"/>
      <w:sz w:val="22"/>
      <w:lang w:eastAsia="en-US"/>
    </w:rPr>
  </w:style>
  <w:style w:type="paragraph" w:customStyle="1" w:styleId="TableParagraph">
    <w:name w:val="Table Paragraph"/>
    <w:basedOn w:val="a"/>
    <w:uiPriority w:val="1"/>
    <w:qFormat/>
    <w:rsid w:val="00D95D8C"/>
    <w:pPr>
      <w:autoSpaceDE w:val="0"/>
      <w:autoSpaceDN w:val="0"/>
      <w:spacing w:before="24"/>
      <w:jc w:val="center"/>
    </w:pPr>
    <w:rPr>
      <w:rFonts w:ascii="宋体" w:eastAsia="宋体" w:hAnsi="宋体" w:cs="宋体"/>
      <w:kern w:val="0"/>
      <w:sz w:val="22"/>
      <w:lang w:eastAsia="en-US"/>
    </w:rPr>
  </w:style>
  <w:style w:type="paragraph" w:styleId="a7">
    <w:name w:val="Balloon Text"/>
    <w:basedOn w:val="a"/>
    <w:link w:val="Char2"/>
    <w:uiPriority w:val="99"/>
    <w:semiHidden/>
    <w:unhideWhenUsed/>
    <w:rsid w:val="00D95D8C"/>
    <w:rPr>
      <w:sz w:val="18"/>
      <w:szCs w:val="18"/>
    </w:rPr>
  </w:style>
  <w:style w:type="character" w:customStyle="1" w:styleId="Char2">
    <w:name w:val="批注框文本 Char"/>
    <w:basedOn w:val="a0"/>
    <w:link w:val="a7"/>
    <w:uiPriority w:val="99"/>
    <w:semiHidden/>
    <w:rsid w:val="00D95D8C"/>
    <w:rPr>
      <w:sz w:val="18"/>
      <w:szCs w:val="18"/>
    </w:rPr>
  </w:style>
  <w:style w:type="character" w:customStyle="1" w:styleId="1Char">
    <w:name w:val="标题 1 Char"/>
    <w:aliases w:val=" Char Char Char"/>
    <w:basedOn w:val="a0"/>
    <w:link w:val="1"/>
    <w:rsid w:val="0020477C"/>
    <w:rPr>
      <w:rFonts w:ascii="Times New Roman" w:eastAsia="宋体" w:hAnsi="Times New Roman" w:cs="Times New Roman"/>
      <w:i/>
      <w:iCs/>
      <w:kern w:val="0"/>
      <w:sz w:val="18"/>
      <w:szCs w:val="24"/>
      <w:lang w:val="x-none" w:eastAsia="x-none"/>
    </w:rPr>
  </w:style>
  <w:style w:type="character" w:customStyle="1" w:styleId="4Char">
    <w:name w:val="标题 4 Char"/>
    <w:basedOn w:val="a0"/>
    <w:link w:val="4"/>
    <w:rsid w:val="0020477C"/>
    <w:rPr>
      <w:rFonts w:ascii="Times New Roman" w:eastAsia="宋体" w:hAnsi="Times New Roman" w:cs="Times New Roman"/>
      <w:i/>
      <w:iCs/>
      <w:sz w:val="18"/>
      <w:szCs w:val="18"/>
      <w:lang w:val="x-none" w:eastAsia="x-none"/>
    </w:rPr>
  </w:style>
  <w:style w:type="paragraph" w:customStyle="1" w:styleId="DefaultParagraph">
    <w:name w:val="DefaultParagraph"/>
    <w:link w:val="DefaultParagraphCharChar"/>
    <w:qFormat/>
    <w:rsid w:val="0020477C"/>
    <w:rPr>
      <w:rFonts w:ascii="Times New Roman" w:eastAsia="宋体" w:hAnsi="Calibri" w:cs="Times New Roman"/>
    </w:rPr>
  </w:style>
  <w:style w:type="character" w:customStyle="1" w:styleId="DefaultParagraphCharChar">
    <w:name w:val="DefaultParagraph Char Char"/>
    <w:link w:val="DefaultParagraph"/>
    <w:qFormat/>
    <w:locked/>
    <w:rsid w:val="0020477C"/>
    <w:rPr>
      <w:rFonts w:ascii="Times New Roman" w:eastAsia="宋体" w:hAnsi="Calibri" w:cs="Times New Roman"/>
    </w:rPr>
  </w:style>
  <w:style w:type="paragraph" w:customStyle="1" w:styleId="A8">
    <w:name w:val="正文 A"/>
    <w:qFormat/>
    <w:rsid w:val="0020477C"/>
    <w:pPr>
      <w:widowControl w:val="0"/>
      <w:jc w:val="both"/>
    </w:pPr>
    <w:rPr>
      <w:rFonts w:ascii="Arial Unicode MS" w:eastAsia="Times New Roman" w:hAnsi="Arial Unicode MS" w:cs="Arial Unicode MS" w:hint="eastAsia"/>
      <w:color w:val="000000"/>
      <w:szCs w:val="21"/>
      <w:u w:color="000000"/>
    </w:rPr>
  </w:style>
  <w:style w:type="paragraph" w:customStyle="1" w:styleId="10">
    <w:name w:val="纯文本1"/>
    <w:basedOn w:val="a"/>
    <w:qFormat/>
    <w:rsid w:val="0020477C"/>
    <w:rPr>
      <w:rFonts w:ascii="宋体" w:eastAsia="宋体" w:hAnsi="Courier New" w:cs="Courier New"/>
      <w:szCs w:val="21"/>
    </w:rPr>
  </w:style>
  <w:style w:type="paragraph" w:styleId="a9">
    <w:name w:val="Plain Text"/>
    <w:aliases w:val="Char Char,Char Char Char,Plain Text,普,普通文字,普通文字 Char,普通文字 Char1 Char Char,普通文字1,标题1,标题1 Char Char,标题11,游数,游数的,纯文本 Char Char,纯文本 Char Char Char Char Char,纯文本 Char Char Char Char Char Char,纯文本 Char Char1,纯文本 Char1"/>
    <w:basedOn w:val="a"/>
    <w:link w:val="Char3"/>
    <w:rsid w:val="0020477C"/>
    <w:rPr>
      <w:rFonts w:ascii="宋体" w:eastAsia="宋体" w:hAnsi="Courier New" w:cs="Times New Roman"/>
      <w:kern w:val="0"/>
      <w:sz w:val="20"/>
      <w:szCs w:val="21"/>
      <w:lang w:val="x-none" w:eastAsia="x-none"/>
    </w:rPr>
  </w:style>
  <w:style w:type="character" w:customStyle="1" w:styleId="Char3">
    <w:name w:val="纯文本 Char"/>
    <w:aliases w:val="Char Char Char1,Char Char Char Char,Plain Text Char,普 Char,普通文字 Char1,普通文字 Char Char,普通文字 Char1 Char Char Char,普通文字1 Char,标题1 Char,标题1 Char Char Char,标题11 Char,游数 Char,游数的 Char,纯文本 Char Char Char,纯文本 Char Char Char Char Char Char1"/>
    <w:basedOn w:val="a0"/>
    <w:link w:val="a9"/>
    <w:rsid w:val="0020477C"/>
    <w:rPr>
      <w:rFonts w:ascii="宋体" w:eastAsia="宋体" w:hAnsi="Courier New" w:cs="Times New Roman"/>
      <w:kern w:val="0"/>
      <w:sz w:val="20"/>
      <w:szCs w:val="21"/>
      <w:lang w:val="x-none" w:eastAsia="x-none"/>
    </w:rPr>
  </w:style>
  <w:style w:type="table" w:styleId="aa">
    <w:name w:val="Table Grid"/>
    <w:basedOn w:val="a1"/>
    <w:qFormat/>
    <w:rsid w:val="00006CC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7.jpe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5.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28" Type="http://schemas.openxmlformats.org/officeDocument/2006/relationships/image" Target="media/image19.jpeg"/><Relationship Id="rId36" Type="http://schemas.openxmlformats.org/officeDocument/2006/relationships/image" Target="media/image27.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720</Words>
  <Characters>4109</Characters>
  <Application>Microsoft Office Word</Application>
  <DocSecurity>0</DocSecurity>
  <Lines>34</Lines>
  <Paragraphs>9</Paragraphs>
  <ScaleCrop>false</ScaleCrop>
  <Company>China</Company>
  <LinksUpToDate>false</LinksUpToDate>
  <CharactersWithSpaces>4820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2021-02-01T00:15:00Z</dcterms:created>
  <dcterms:modified xsi:type="dcterms:W3CDTF">2021-02-01T00:15:00Z</dcterms:modified>
</cp:coreProperties>
</file>